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D41D6A4">
      <w:pPr>
        <w:spacing w:before="0" w:after="0"/>
        <w:ind w:left="120"/>
        <w:jc w:val="center"/>
      </w:pPr>
      <w:bookmarkStart w:id="0" w:name="block-67550391"/>
      <w:r>
        <w:rPr>
          <w:rFonts w:hint="default"/>
          <w:lang w:val="ru-RU"/>
        </w:rPr>
        <w:drawing>
          <wp:anchor distT="0" distB="0" distL="114300" distR="114300" simplePos="0" relativeHeight="251659264" behindDoc="1" locked="0" layoutInCell="1" allowOverlap="1">
            <wp:simplePos x="0" y="0"/>
            <wp:positionH relativeFrom="column">
              <wp:posOffset>-609600</wp:posOffset>
            </wp:positionH>
            <wp:positionV relativeFrom="paragraph">
              <wp:posOffset>-716915</wp:posOffset>
            </wp:positionV>
            <wp:extent cx="6718935" cy="9719310"/>
            <wp:effectExtent l="0" t="0" r="1905" b="3810"/>
            <wp:wrapTight wrapText="bothSides">
              <wp:wrapPolygon>
                <wp:start x="0" y="0"/>
                <wp:lineTo x="0" y="21575"/>
                <wp:lineTo x="21557" y="21575"/>
                <wp:lineTo x="21557" y="0"/>
                <wp:lineTo x="0" y="0"/>
              </wp:wrapPolygon>
            </wp:wrapTight>
            <wp:docPr id="1" name="Изображение 1" descr="1759808059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1759808059618"/>
                    <pic:cNvPicPr>
                      <a:picLocks noChangeAspect="1"/>
                    </pic:cNvPicPr>
                  </pic:nvPicPr>
                  <pic:blipFill>
                    <a:blip r:embed="rId6"/>
                    <a:stretch>
                      <a:fillRect/>
                    </a:stretch>
                  </pic:blipFill>
                  <pic:spPr>
                    <a:xfrm>
                      <a:off x="0" y="0"/>
                      <a:ext cx="6718935" cy="9719310"/>
                    </a:xfrm>
                    <a:prstGeom prst="rect">
                      <a:avLst/>
                    </a:prstGeom>
                  </pic:spPr>
                </pic:pic>
              </a:graphicData>
            </a:graphic>
          </wp:anchor>
        </w:drawing>
      </w:r>
    </w:p>
    <w:p w14:paraId="14771047">
      <w:pPr>
        <w:spacing w:before="0" w:after="0"/>
        <w:ind w:left="120"/>
        <w:jc w:val="center"/>
      </w:pPr>
    </w:p>
    <w:p w14:paraId="2C04FFDE">
      <w:pPr>
        <w:spacing w:before="0" w:after="0"/>
        <w:ind w:left="120"/>
        <w:jc w:val="center"/>
        <w:rPr>
          <w:rFonts w:hint="default"/>
          <w:lang w:val="ru-RU"/>
        </w:rPr>
      </w:pPr>
    </w:p>
    <w:p w14:paraId="42DFDB7B">
      <w:pPr>
        <w:spacing w:before="0" w:after="0"/>
        <w:ind w:left="120"/>
        <w:jc w:val="center"/>
      </w:pPr>
    </w:p>
    <w:p w14:paraId="018FDDD6">
      <w:pPr>
        <w:spacing w:before="0" w:after="0"/>
        <w:ind w:left="120"/>
        <w:jc w:val="center"/>
      </w:pPr>
    </w:p>
    <w:p w14:paraId="621C98A4">
      <w:pPr>
        <w:spacing w:before="0" w:after="0"/>
        <w:ind w:left="120"/>
        <w:jc w:val="center"/>
      </w:pPr>
    </w:p>
    <w:p w14:paraId="4D6CBF65">
      <w:pPr>
        <w:spacing w:before="0" w:after="0"/>
        <w:ind w:left="120"/>
        <w:jc w:val="center"/>
      </w:pPr>
    </w:p>
    <w:p w14:paraId="10BAFF76">
      <w:pPr>
        <w:spacing w:before="0" w:after="0"/>
        <w:ind w:left="120"/>
        <w:jc w:val="left"/>
      </w:pPr>
    </w:p>
    <w:p w14:paraId="69403446">
      <w:pPr>
        <w:sectPr>
          <w:pgSz w:w="11906" w:h="16383"/>
          <w:cols w:space="720" w:num="1"/>
        </w:sectPr>
      </w:pPr>
      <w:bookmarkStart w:id="1" w:name="block-67550391"/>
    </w:p>
    <w:bookmarkEnd w:id="0"/>
    <w:bookmarkEnd w:id="1"/>
    <w:p w14:paraId="367A580A">
      <w:pPr>
        <w:spacing w:before="0" w:after="0" w:line="264" w:lineRule="auto"/>
        <w:ind w:firstLine="600"/>
        <w:jc w:val="center"/>
        <w:rPr>
          <w:rFonts w:hint="default" w:ascii="Times New Roman" w:hAnsi="Times New Roman"/>
          <w:b/>
          <w:bCs/>
          <w:i w:val="0"/>
          <w:color w:val="000000"/>
          <w:sz w:val="28"/>
          <w:lang w:val="ru-RU"/>
        </w:rPr>
      </w:pPr>
      <w:bookmarkStart w:id="22" w:name="_GoBack"/>
      <w:bookmarkStart w:id="2" w:name="block-67550393"/>
      <w:r>
        <w:rPr>
          <w:rFonts w:ascii="Times New Roman" w:hAnsi="Times New Roman"/>
          <w:b/>
          <w:bCs/>
          <w:i w:val="0"/>
          <w:color w:val="000000"/>
          <w:sz w:val="28"/>
          <w:lang w:val="ru-RU"/>
        </w:rPr>
        <w:t>Пояснительная</w:t>
      </w:r>
      <w:r>
        <w:rPr>
          <w:rFonts w:hint="default" w:ascii="Times New Roman" w:hAnsi="Times New Roman"/>
          <w:b/>
          <w:bCs/>
          <w:i w:val="0"/>
          <w:color w:val="000000"/>
          <w:sz w:val="28"/>
          <w:lang w:val="ru-RU"/>
        </w:rPr>
        <w:t xml:space="preserve"> записка</w:t>
      </w:r>
    </w:p>
    <w:bookmarkEnd w:id="22"/>
    <w:p w14:paraId="0A255418">
      <w:pPr>
        <w:spacing w:before="0" w:after="0" w:line="264" w:lineRule="auto"/>
        <w:ind w:firstLine="600"/>
        <w:jc w:val="both"/>
      </w:pPr>
      <w:r>
        <w:rPr>
          <w:rFonts w:ascii="Times New Roman" w:hAnsi="Times New Roman"/>
          <w:b w:val="0"/>
          <w:i w:val="0"/>
          <w:color w:val="000000"/>
          <w:sz w:val="28"/>
        </w:rPr>
        <w:t>Федеральная рабочая программа по учебному предмету «Основы религиозных культур и светской этики» (предметная область «Основы религиозных культур и светской этики») (далее соответственно – программа по ОРКСЭ, ОРКСЭ) включает пояснительную записку, содержание обучения, планируемые результаты освоения программы по основам религиозных культур и светской этики, тематическое планирование.</w:t>
      </w:r>
    </w:p>
    <w:p w14:paraId="03CD85ED">
      <w:pPr>
        <w:spacing w:before="0" w:after="0" w:line="264" w:lineRule="auto"/>
        <w:ind w:firstLine="600"/>
        <w:jc w:val="both"/>
      </w:pPr>
      <w:r>
        <w:rPr>
          <w:rFonts w:ascii="Times New Roman" w:hAnsi="Times New Roman"/>
          <w:b w:val="0"/>
          <w:i w:val="0"/>
          <w:color w:val="000000"/>
          <w:sz w:val="28"/>
        </w:rPr>
        <w:t>Пояснительная записка отражает общие цели и задачи изучения ОРКСЭ, место в структуре учебного плана, а также подходы к отбору содержания и планируемым результатам.</w:t>
      </w:r>
    </w:p>
    <w:p w14:paraId="2DBE62CE">
      <w:pPr>
        <w:spacing w:before="0" w:after="0" w:line="264" w:lineRule="auto"/>
        <w:ind w:firstLine="600"/>
        <w:jc w:val="both"/>
      </w:pPr>
      <w:r>
        <w:rPr>
          <w:rFonts w:ascii="Times New Roman" w:hAnsi="Times New Roman"/>
          <w:b w:val="0"/>
          <w:i w:val="0"/>
          <w:color w:val="000000"/>
          <w:sz w:val="28"/>
        </w:rPr>
        <w:t xml:space="preserve">Содержание обучения раскрывает содержательные линии, которые предлагаются для обязательного изучения в 4 классе на уровне начального общего образования. </w:t>
      </w:r>
    </w:p>
    <w:p w14:paraId="54753B2E">
      <w:pPr>
        <w:spacing w:before="0" w:after="0" w:line="264" w:lineRule="auto"/>
        <w:ind w:firstLine="600"/>
        <w:jc w:val="both"/>
      </w:pPr>
      <w:r>
        <w:rPr>
          <w:rFonts w:ascii="Times New Roman" w:hAnsi="Times New Roman"/>
          <w:b w:val="0"/>
          <w:i w:val="0"/>
          <w:color w:val="000000"/>
          <w:sz w:val="28"/>
        </w:rPr>
        <w:t>Планируемые результаты освоения программы по ОРКСЭ включают личностные, метапредметные результаты, а также предметные достижения обучающегося за весь период обучения на уровне начального общего образования.</w:t>
      </w:r>
    </w:p>
    <w:p w14:paraId="0BBD38E6">
      <w:pPr>
        <w:spacing w:before="0" w:after="0" w:line="264" w:lineRule="auto"/>
        <w:ind w:firstLine="600"/>
        <w:jc w:val="left"/>
      </w:pPr>
      <w:r>
        <w:rPr>
          <w:rFonts w:ascii="Times New Roman" w:hAnsi="Times New Roman"/>
          <w:b/>
          <w:i w:val="0"/>
          <w:color w:val="000000"/>
          <w:sz w:val="28"/>
        </w:rPr>
        <w:t>ПОЯСНИТЕЛЬНАЯ ЗАПИСКА</w:t>
      </w:r>
    </w:p>
    <w:p w14:paraId="207DBAAD">
      <w:pPr>
        <w:spacing w:before="0" w:after="0" w:line="264" w:lineRule="auto"/>
        <w:ind w:firstLine="600"/>
        <w:jc w:val="both"/>
      </w:pPr>
      <w:r>
        <w:rPr>
          <w:rFonts w:ascii="Times New Roman" w:hAnsi="Times New Roman"/>
          <w:b w:val="0"/>
          <w:i w:val="0"/>
          <w:color w:val="000000"/>
          <w:sz w:val="28"/>
        </w:rPr>
        <w:t>Программа по ОРКСЭ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7F11BC6C">
      <w:pPr>
        <w:spacing w:before="0" w:after="0" w:line="264" w:lineRule="auto"/>
        <w:ind w:firstLine="600"/>
        <w:jc w:val="both"/>
      </w:pPr>
      <w:r>
        <w:rPr>
          <w:rFonts w:ascii="Times New Roman" w:hAnsi="Times New Roman"/>
          <w:b w:val="0"/>
          <w:i w:val="0"/>
          <w:color w:val="000000"/>
          <w:sz w:val="28"/>
        </w:rPr>
        <w:t>Программа по ОРКСЭ состоит из учебных модулей по выбору: «Основы православной культуры», «Основы исламской культуры», «Основы буддийской культуры», «Основы иудейской культуры», «Основы религиозных культур народов России», «Основы светской этики». Выбор модуля осуществляется по заявлению родителей (законных представителей) несовершеннолетних обучающихся.</w:t>
      </w:r>
    </w:p>
    <w:p w14:paraId="663A4DC5">
      <w:pPr>
        <w:spacing w:before="0" w:after="0" w:line="264" w:lineRule="auto"/>
        <w:ind w:firstLine="600"/>
        <w:jc w:val="both"/>
      </w:pPr>
      <w:r>
        <w:rPr>
          <w:rFonts w:ascii="Times New Roman" w:hAnsi="Times New Roman"/>
          <w:b w:val="0"/>
          <w:i w:val="0"/>
          <w:color w:val="000000"/>
          <w:sz w:val="28"/>
        </w:rPr>
        <w:t>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ФГОС НОО,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Поскольку предмет изучается один год (4 класс), все результаты обучения представляются за этот период. Целью программы по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Российской Федерации, а также к диалогу с представителями других культур и мировоззрений.</w:t>
      </w:r>
    </w:p>
    <w:p w14:paraId="7F7D8389">
      <w:pPr>
        <w:spacing w:before="0" w:after="0"/>
        <w:ind w:firstLine="600"/>
        <w:jc w:val="both"/>
      </w:pPr>
      <w:r>
        <w:rPr>
          <w:rFonts w:ascii="Times New Roman" w:hAnsi="Times New Roman"/>
          <w:b w:val="0"/>
          <w:i w:val="0"/>
          <w:color w:val="000000"/>
          <w:sz w:val="28"/>
        </w:rPr>
        <w:t>Основными задачами программы по ОРКСЭ являются:</w:t>
      </w:r>
    </w:p>
    <w:p w14:paraId="2D5D64D1">
      <w:pPr>
        <w:spacing w:before="0" w:after="0"/>
        <w:ind w:firstLine="600"/>
        <w:jc w:val="both"/>
      </w:pPr>
      <w:r>
        <w:rPr>
          <w:rFonts w:ascii="Times New Roman" w:hAnsi="Times New Roman"/>
          <w:b w:val="0"/>
          <w:i w:val="0"/>
          <w:color w:val="000000"/>
          <w:sz w:val="28"/>
        </w:rPr>
        <w:t>– 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14:paraId="77074C8A">
      <w:pPr>
        <w:spacing w:before="0" w:after="0"/>
        <w:ind w:firstLine="600"/>
        <w:jc w:val="both"/>
      </w:pPr>
      <w:r>
        <w:rPr>
          <w:rFonts w:ascii="Times New Roman" w:hAnsi="Times New Roman"/>
          <w:b w:val="0"/>
          <w:i w:val="0"/>
          <w:color w:val="000000"/>
          <w:sz w:val="28"/>
        </w:rPr>
        <w:t>– развитие представлений обучающихся о значении нравственных норм и ценностей в жизни личности, семьи, общества;</w:t>
      </w:r>
    </w:p>
    <w:p w14:paraId="117B5FA8">
      <w:pPr>
        <w:spacing w:before="0" w:after="0"/>
        <w:ind w:firstLine="600"/>
        <w:jc w:val="both"/>
      </w:pPr>
      <w:r>
        <w:rPr>
          <w:rFonts w:ascii="Times New Roman" w:hAnsi="Times New Roman"/>
          <w:b w:val="0"/>
          <w:i w:val="0"/>
          <w:color w:val="000000"/>
          <w:sz w:val="28"/>
        </w:rPr>
        <w:t>– обобщение знаний, понятий и представлений о духовной культуре и морали, ранее полученных, формирование ценностносмысловой сферы личности с учётом мировоззренческих и культурных особенностей и потребностей семьи;</w:t>
      </w:r>
    </w:p>
    <w:p w14:paraId="38078355">
      <w:pPr>
        <w:spacing w:before="0" w:after="0"/>
        <w:ind w:firstLine="600"/>
        <w:jc w:val="both"/>
      </w:pPr>
      <w:r>
        <w:rPr>
          <w:rFonts w:ascii="Times New Roman" w:hAnsi="Times New Roman"/>
          <w:b w:val="0"/>
          <w:i w:val="0"/>
          <w:color w:val="000000"/>
          <w:sz w:val="28"/>
        </w:rPr>
        <w:t>– 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программы по ОРКСЭ – культурологический подход, способствующий формированию у обучающихся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14:paraId="2B6E258F">
      <w:pPr>
        <w:spacing w:before="0" w:after="0"/>
        <w:ind w:firstLine="600"/>
        <w:jc w:val="both"/>
      </w:pPr>
      <w:r>
        <w:rPr>
          <w:rFonts w:ascii="Times New Roman" w:hAnsi="Times New Roman"/>
          <w:b w:val="0"/>
          <w:i w:val="0"/>
          <w:color w:val="000000"/>
          <w:sz w:val="28"/>
        </w:rPr>
        <w:t>Культурологическая направленность программы по ОРКСЭ способствует развитию у обучающихся представлений о нравственных идеалах и ценностях религиозных и светских традиций народов Российской Федерации,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учебного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другие.</w:t>
      </w:r>
    </w:p>
    <w:p w14:paraId="4F08C33D">
      <w:pPr>
        <w:spacing w:before="0" w:after="0"/>
        <w:ind w:firstLine="600"/>
        <w:jc w:val="both"/>
      </w:pPr>
      <w:r>
        <w:rPr>
          <w:rFonts w:ascii="Times New Roman" w:hAnsi="Times New Roman"/>
          <w:b w:val="0"/>
          <w:i w:val="0"/>
          <w:color w:val="000000"/>
          <w:sz w:val="28"/>
        </w:rPr>
        <w:t>Предпосылками усвоения обучающимися содержания программы по ОРКСЭ являются психологические особенности обучающихся, завершающих обучение на уровне начального общего образования: интерес к социальной жизни, любознательность, принятие авторитета взрослого. Естественная открытость обучающихся уровня начального общего образования,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становится предпосылкой к пониманию законов существования в социуме и принятию их как руководства к собственному поведению. Вместе с тем в процессе обучения необходимо учитывать, что обучающиеся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этических норм, обсуждение конкретных жизненных ситуаций, дающих образцы нравственно ценного поведения.</w:t>
      </w:r>
    </w:p>
    <w:p w14:paraId="4A28C07F">
      <w:pPr>
        <w:spacing w:before="0" w:after="0"/>
        <w:ind w:firstLine="600"/>
        <w:jc w:val="both"/>
      </w:pPr>
      <w:r>
        <w:rPr>
          <w:rFonts w:ascii="Times New Roman" w:hAnsi="Times New Roman"/>
          <w:b w:val="0"/>
          <w:i w:val="0"/>
          <w:color w:val="000000"/>
          <w:sz w:val="28"/>
        </w:rPr>
        <w:t>В рамках освоения программы по ОРКСЭ в части преподавания учебных модулей по основам религиозных культур не предусматривается подготовка обучающихся к участию в богослужениях, обучение религиозной практике в религиозной общине.</w:t>
      </w:r>
    </w:p>
    <w:p w14:paraId="534A2ACD">
      <w:pPr>
        <w:spacing w:before="0" w:after="0"/>
        <w:ind w:firstLine="600"/>
        <w:jc w:val="both"/>
      </w:pPr>
      <w:r>
        <w:rPr>
          <w:rFonts w:ascii="Times New Roman" w:hAnsi="Times New Roman"/>
          <w:b w:val="0"/>
          <w:i w:val="0"/>
          <w:color w:val="000000"/>
          <w:sz w:val="28"/>
        </w:rPr>
        <w:t>Общее число часов, рекомендованных для изучения ОРКСЭ, ‒ 34 часа (один час в неделю в 4 классе).</w:t>
      </w:r>
    </w:p>
    <w:p w14:paraId="67EC1F4C">
      <w:pPr>
        <w:spacing w:before="0" w:after="0" w:line="264" w:lineRule="auto"/>
        <w:ind w:left="120"/>
        <w:jc w:val="both"/>
      </w:pPr>
    </w:p>
    <w:p w14:paraId="194AB46F">
      <w:pPr>
        <w:sectPr>
          <w:pgSz w:w="11906" w:h="16383"/>
          <w:cols w:space="720" w:num="1"/>
        </w:sectPr>
      </w:pPr>
      <w:bookmarkStart w:id="3" w:name="block-67550393"/>
    </w:p>
    <w:bookmarkEnd w:id="2"/>
    <w:bookmarkEnd w:id="3"/>
    <w:p w14:paraId="268BC879">
      <w:pPr>
        <w:spacing w:before="0" w:after="0" w:line="264" w:lineRule="auto"/>
        <w:ind w:left="120"/>
        <w:jc w:val="both"/>
      </w:pPr>
      <w:bookmarkStart w:id="4" w:name="block-67550394"/>
    </w:p>
    <w:p w14:paraId="6E0D149F">
      <w:pPr>
        <w:spacing w:before="0" w:after="0" w:line="264" w:lineRule="auto"/>
        <w:ind w:left="120"/>
        <w:jc w:val="both"/>
      </w:pPr>
      <w:r>
        <w:rPr>
          <w:rFonts w:ascii="Times New Roman" w:hAnsi="Times New Roman"/>
          <w:b/>
          <w:i w:val="0"/>
          <w:color w:val="000000"/>
          <w:sz w:val="28"/>
        </w:rPr>
        <w:t>СОДЕРЖАНИЕ ОБУЧЕНИЯ</w:t>
      </w:r>
    </w:p>
    <w:p w14:paraId="0A18C078">
      <w:pPr>
        <w:spacing w:before="0" w:after="0" w:line="264" w:lineRule="auto"/>
        <w:ind w:left="120"/>
        <w:jc w:val="both"/>
      </w:pPr>
    </w:p>
    <w:p w14:paraId="7DB0022F">
      <w:pPr>
        <w:spacing w:before="0" w:after="0"/>
        <w:ind w:left="120"/>
        <w:jc w:val="left"/>
      </w:pPr>
    </w:p>
    <w:p w14:paraId="2F72508C">
      <w:pPr>
        <w:spacing w:before="0" w:after="0" w:line="257" w:lineRule="auto"/>
        <w:ind w:left="120"/>
        <w:jc w:val="both"/>
      </w:pPr>
      <w:r>
        <w:rPr>
          <w:rFonts w:ascii="Times New Roman" w:hAnsi="Times New Roman"/>
          <w:b/>
          <w:i w:val="0"/>
          <w:color w:val="000000"/>
          <w:sz w:val="28"/>
        </w:rPr>
        <w:t>Модуль «Основы православной культуры»</w:t>
      </w:r>
    </w:p>
    <w:p w14:paraId="35FDA61C">
      <w:pPr>
        <w:spacing w:before="0" w:after="0"/>
        <w:ind w:left="120"/>
        <w:jc w:val="both"/>
      </w:pPr>
    </w:p>
    <w:p w14:paraId="6A8BBBA7">
      <w:pPr>
        <w:spacing w:before="0" w:after="0"/>
        <w:ind w:firstLine="600"/>
        <w:jc w:val="both"/>
      </w:pPr>
      <w:r>
        <w:rPr>
          <w:rFonts w:ascii="Times New Roman" w:hAnsi="Times New Roman"/>
          <w:b w:val="0"/>
          <w:i w:val="0"/>
          <w:color w:val="000000"/>
          <w:sz w:val="28"/>
        </w:rPr>
        <w:t xml:space="preserve">Россия – наша Родина. Введение в православную традицию. Культура и религия. Во что верят православные христиане. Добро и зло в православной традиции. Золотое правило нравственности. Любовь к ближнему. Отношение к труду. Долг и ответственность. Милосердие и сострадание. Православие в России. Православный храм и другие святыни. Символический язык православной культуры: христианское искусство (иконы, фрески, церковное пение, прикладное искусство), православный календарь. Праздники. Христианская семья и её ценности. </w:t>
      </w:r>
    </w:p>
    <w:p w14:paraId="7E31F632">
      <w:pPr>
        <w:spacing w:before="0" w:after="0"/>
        <w:ind w:firstLine="600"/>
        <w:jc w:val="both"/>
      </w:pPr>
      <w:r>
        <w:rPr>
          <w:rFonts w:ascii="Times New Roman" w:hAnsi="Times New Roman"/>
          <w:b w:val="0"/>
          <w:i w:val="0"/>
          <w:color w:val="000000"/>
          <w:sz w:val="28"/>
        </w:rPr>
        <w:t>Любовь и уважение к Отечеству. Патриотизм многонационального и многоконфессионального народа России.</w:t>
      </w:r>
    </w:p>
    <w:p w14:paraId="147FEC65">
      <w:pPr>
        <w:spacing w:before="0" w:after="0"/>
        <w:ind w:left="120"/>
        <w:jc w:val="both"/>
      </w:pPr>
    </w:p>
    <w:p w14:paraId="6863A674">
      <w:pPr>
        <w:spacing w:before="0" w:after="0"/>
        <w:ind w:left="120"/>
        <w:jc w:val="both"/>
      </w:pPr>
    </w:p>
    <w:p w14:paraId="37F28949">
      <w:pPr>
        <w:spacing w:before="0" w:after="0" w:line="257" w:lineRule="auto"/>
        <w:ind w:left="120"/>
        <w:jc w:val="both"/>
      </w:pPr>
    </w:p>
    <w:p w14:paraId="091C4716">
      <w:pPr>
        <w:spacing w:before="0" w:after="0" w:line="257" w:lineRule="auto"/>
        <w:ind w:left="120"/>
        <w:jc w:val="both"/>
      </w:pPr>
      <w:r>
        <w:rPr>
          <w:rFonts w:ascii="Times New Roman" w:hAnsi="Times New Roman"/>
          <w:b/>
          <w:i w:val="0"/>
          <w:color w:val="000000"/>
          <w:sz w:val="28"/>
        </w:rPr>
        <w:t>Модуль «Основы исламской культуры»</w:t>
      </w:r>
    </w:p>
    <w:p w14:paraId="75DDAA6A">
      <w:pPr>
        <w:spacing w:before="0" w:after="0"/>
        <w:ind w:left="120"/>
        <w:jc w:val="both"/>
      </w:pPr>
    </w:p>
    <w:p w14:paraId="232E421A">
      <w:pPr>
        <w:spacing w:before="0" w:after="0"/>
        <w:ind w:firstLine="600"/>
        <w:jc w:val="both"/>
      </w:pPr>
      <w:r>
        <w:rPr>
          <w:rFonts w:ascii="Times New Roman" w:hAnsi="Times New Roman"/>
          <w:b w:val="0"/>
          <w:i w:val="0"/>
          <w:color w:val="000000"/>
          <w:sz w:val="28"/>
        </w:rPr>
        <w:t>Россия – наша Родина. Введение в исламскую традицию. Культура и религия. Пророк Мухаммад – образец человека и учитель нравственности в исламской традиции. Во что верят мусульмане. Добро и зло в исламской традиции. Нравственные основы ислама. Любовь к ближнему. Отношение к труду. Долг и ответственность. Милосердие и сострадание. Столпы ислама. Обязанности мусульман. Для чего построена и как устроена мечеть. Мусульманское летоисчисление и календарь. Ислам в России. Семья в исламе. Праздники исламских народов России: их происхождение и особенности проведения. Искусство ислама.</w:t>
      </w:r>
    </w:p>
    <w:p w14:paraId="2435EB78">
      <w:pPr>
        <w:spacing w:before="0" w:after="0"/>
        <w:ind w:left="120"/>
        <w:jc w:val="both"/>
      </w:pPr>
    </w:p>
    <w:p w14:paraId="63CC3AE3">
      <w:pPr>
        <w:spacing w:before="0" w:after="0"/>
        <w:ind w:firstLine="600"/>
        <w:jc w:val="both"/>
      </w:pPr>
      <w:r>
        <w:rPr>
          <w:rFonts w:ascii="Times New Roman" w:hAnsi="Times New Roman"/>
          <w:b w:val="0"/>
          <w:i w:val="0"/>
          <w:color w:val="000000"/>
          <w:sz w:val="28"/>
        </w:rPr>
        <w:t>Любовь и уважение к Отечеству. Патриотизм многонационального и многоконфессионального народа России.</w:t>
      </w:r>
    </w:p>
    <w:p w14:paraId="3D27B9AA">
      <w:pPr>
        <w:spacing w:before="0" w:after="0"/>
        <w:ind w:left="120"/>
        <w:jc w:val="both"/>
      </w:pPr>
    </w:p>
    <w:p w14:paraId="0C868577">
      <w:pPr>
        <w:spacing w:before="0" w:after="0"/>
        <w:ind w:left="120"/>
        <w:jc w:val="both"/>
      </w:pPr>
    </w:p>
    <w:p w14:paraId="771C73AD">
      <w:pPr>
        <w:spacing w:before="0" w:after="0" w:line="257" w:lineRule="auto"/>
        <w:ind w:left="120"/>
        <w:jc w:val="both"/>
      </w:pPr>
    </w:p>
    <w:p w14:paraId="68212834">
      <w:pPr>
        <w:spacing w:before="0" w:after="0" w:line="257" w:lineRule="auto"/>
        <w:ind w:left="120"/>
        <w:jc w:val="both"/>
      </w:pPr>
      <w:r>
        <w:rPr>
          <w:rFonts w:ascii="Times New Roman" w:hAnsi="Times New Roman"/>
          <w:b/>
          <w:i w:val="0"/>
          <w:color w:val="000000"/>
          <w:sz w:val="28"/>
        </w:rPr>
        <w:t>Модуль «Основы буддийской культуры»</w:t>
      </w:r>
    </w:p>
    <w:p w14:paraId="1A248791">
      <w:pPr>
        <w:spacing w:before="0" w:after="0"/>
        <w:ind w:left="120"/>
        <w:jc w:val="both"/>
      </w:pPr>
    </w:p>
    <w:p w14:paraId="5EC1CFE3">
      <w:pPr>
        <w:spacing w:before="0" w:after="0"/>
        <w:ind w:firstLine="600"/>
        <w:jc w:val="both"/>
      </w:pPr>
      <w:r>
        <w:rPr>
          <w:rFonts w:ascii="Times New Roman" w:hAnsi="Times New Roman"/>
          <w:b w:val="0"/>
          <w:i w:val="0"/>
          <w:color w:val="000000"/>
          <w:sz w:val="28"/>
        </w:rPr>
        <w:t>Россия – наша Родина. Введение в буддийскую духовную традицию. Культура и религия. Будда и его учение. Буддийские святыни. Будды и бодхисатвы. Семья в буддийской культуре и её ценности. Буддизм в России. Человек в буддийской картине мира. Буддийские символы. Буддийские ритуалы. Буддийские святыни. Буддийские священные сооружения. Буддийский храм. Буддийский календарь. Праздники в буддийской культуре. Искусство в буддийской культуре.</w:t>
      </w:r>
    </w:p>
    <w:p w14:paraId="6FBC62CB">
      <w:pPr>
        <w:spacing w:before="0" w:after="0"/>
        <w:ind w:left="120"/>
        <w:jc w:val="both"/>
      </w:pPr>
    </w:p>
    <w:p w14:paraId="699B39F6">
      <w:pPr>
        <w:spacing w:before="0" w:after="0"/>
        <w:ind w:firstLine="600"/>
        <w:jc w:val="both"/>
      </w:pPr>
      <w:r>
        <w:rPr>
          <w:rFonts w:ascii="Times New Roman" w:hAnsi="Times New Roman"/>
          <w:b w:val="0"/>
          <w:i w:val="0"/>
          <w:color w:val="000000"/>
          <w:sz w:val="28"/>
        </w:rPr>
        <w:t>Любовь и уважение к Отечеству. Патриотизм многонационального и многоконфессионального народа России.</w:t>
      </w:r>
    </w:p>
    <w:p w14:paraId="12917388">
      <w:pPr>
        <w:spacing w:before="0" w:after="0"/>
        <w:ind w:left="120"/>
        <w:jc w:val="both"/>
      </w:pPr>
    </w:p>
    <w:p w14:paraId="657AA463">
      <w:pPr>
        <w:spacing w:before="0" w:after="0"/>
        <w:ind w:left="120"/>
        <w:jc w:val="both"/>
      </w:pPr>
    </w:p>
    <w:p w14:paraId="6E1E393E">
      <w:pPr>
        <w:spacing w:before="0" w:after="0" w:line="257" w:lineRule="auto"/>
        <w:ind w:left="120"/>
        <w:jc w:val="both"/>
      </w:pPr>
    </w:p>
    <w:p w14:paraId="266624C5">
      <w:pPr>
        <w:spacing w:before="0" w:after="0" w:line="257" w:lineRule="auto"/>
        <w:ind w:left="120"/>
        <w:jc w:val="both"/>
      </w:pPr>
      <w:r>
        <w:rPr>
          <w:rFonts w:ascii="Times New Roman" w:hAnsi="Times New Roman"/>
          <w:b/>
          <w:i w:val="0"/>
          <w:color w:val="000000"/>
          <w:sz w:val="28"/>
        </w:rPr>
        <w:t>Модуль «Основы иудейской культуры»</w:t>
      </w:r>
    </w:p>
    <w:p w14:paraId="6FAA53A3">
      <w:pPr>
        <w:spacing w:before="0" w:after="0"/>
        <w:ind w:left="120"/>
        <w:jc w:val="both"/>
      </w:pPr>
    </w:p>
    <w:p w14:paraId="746AFB4E">
      <w:pPr>
        <w:spacing w:before="0" w:after="0"/>
        <w:ind w:firstLine="600"/>
        <w:jc w:val="both"/>
      </w:pPr>
      <w:r>
        <w:rPr>
          <w:rFonts w:ascii="Times New Roman" w:hAnsi="Times New Roman"/>
          <w:b w:val="0"/>
          <w:i w:val="0"/>
          <w:color w:val="000000"/>
          <w:sz w:val="28"/>
        </w:rPr>
        <w:t>Россия – наша Родина. Введение в иудейскую духовную традицию. Культура и религия. Тора – главная книга иудаизма. Классические тексты иудаизма. Патриархи еврейского народа. Пророки и праведники в иудейской культуре. Храм в жизни иудеев. Назначение синагоги и её устройство. Суббота (Шабат) в иудейской традиции. Иудаизм в России. Традиции иудаизма в повседневной жизни евреев. Ответственное принятие заповедей. Еврейский дом. Еврейский календарь: его устройство и особенности. Еврейские праздники: их история и традиции. Ценности семейной жизни в иудейской традиции.</w:t>
      </w:r>
    </w:p>
    <w:p w14:paraId="77236BC9">
      <w:pPr>
        <w:spacing w:before="0" w:after="0"/>
        <w:ind w:left="120"/>
        <w:jc w:val="both"/>
      </w:pPr>
    </w:p>
    <w:p w14:paraId="3087F735">
      <w:pPr>
        <w:spacing w:before="0" w:after="0"/>
        <w:ind w:firstLine="600"/>
        <w:jc w:val="both"/>
      </w:pPr>
      <w:r>
        <w:rPr>
          <w:rFonts w:ascii="Times New Roman" w:hAnsi="Times New Roman"/>
          <w:b w:val="0"/>
          <w:i w:val="0"/>
          <w:color w:val="000000"/>
          <w:sz w:val="28"/>
        </w:rPr>
        <w:t>Любовь и уважение к Отечеству. Патриотизм многонационального и многоконфессионального народа России.</w:t>
      </w:r>
    </w:p>
    <w:p w14:paraId="6911C482">
      <w:pPr>
        <w:spacing w:before="0" w:after="0"/>
        <w:ind w:left="120"/>
        <w:jc w:val="both"/>
      </w:pPr>
    </w:p>
    <w:p w14:paraId="1BB6A16A">
      <w:pPr>
        <w:spacing w:before="0" w:after="0"/>
        <w:ind w:left="120"/>
        <w:jc w:val="both"/>
      </w:pPr>
    </w:p>
    <w:p w14:paraId="374EEC66">
      <w:pPr>
        <w:spacing w:before="0" w:after="0" w:line="257" w:lineRule="auto"/>
        <w:ind w:left="120"/>
        <w:jc w:val="both"/>
      </w:pPr>
    </w:p>
    <w:p w14:paraId="7ACB0581">
      <w:pPr>
        <w:spacing w:before="0" w:after="0" w:line="257" w:lineRule="auto"/>
        <w:ind w:left="120"/>
        <w:jc w:val="both"/>
      </w:pPr>
      <w:r>
        <w:rPr>
          <w:rFonts w:ascii="Times New Roman" w:hAnsi="Times New Roman"/>
          <w:b/>
          <w:i w:val="0"/>
          <w:color w:val="000000"/>
          <w:sz w:val="28"/>
        </w:rPr>
        <w:t>Модуль «Основы религиозных культур народов России»</w:t>
      </w:r>
    </w:p>
    <w:p w14:paraId="0AA3584D">
      <w:pPr>
        <w:spacing w:before="0" w:after="0"/>
        <w:ind w:left="120"/>
        <w:jc w:val="both"/>
      </w:pPr>
    </w:p>
    <w:p w14:paraId="72851DD7">
      <w:pPr>
        <w:spacing w:before="0" w:after="0"/>
        <w:ind w:firstLine="600"/>
        <w:jc w:val="both"/>
      </w:pPr>
      <w:r>
        <w:rPr>
          <w:rFonts w:ascii="Times New Roman" w:hAnsi="Times New Roman"/>
          <w:b w:val="0"/>
          <w:i w:val="0"/>
          <w:color w:val="000000"/>
          <w:sz w:val="28"/>
        </w:rPr>
        <w:t>Россия – наша Родина. Культура и религия. Религиозная культура народов России. Мировые религии и иудаизм. Их основатели. Священные книги христианства, ислама, иудаизма, буддизма. Хранители предания в религиях. Человек в религиозных традициях народов России. Добро и зло. Священные сооружения. Искусство в религиозной культуре. Религия и мораль. Нравственные заповеди христианства, ислама, иудаизма, буддизма. Обычаи и обряды. Праздники и календари в религиях. Семья, семейные ценности. Долг, свобода, ответственность, труд. Милосердие, забота о слабых, взаимопомощь, социальные проблемы общества и отношение к ним разных религий.</w:t>
      </w:r>
    </w:p>
    <w:p w14:paraId="63A0B1EB">
      <w:pPr>
        <w:spacing w:before="0" w:after="0"/>
        <w:ind w:left="120"/>
        <w:jc w:val="both"/>
      </w:pPr>
    </w:p>
    <w:p w14:paraId="02465B8A">
      <w:pPr>
        <w:spacing w:before="0" w:after="0"/>
        <w:ind w:firstLine="600"/>
        <w:jc w:val="both"/>
      </w:pPr>
      <w:r>
        <w:rPr>
          <w:rFonts w:ascii="Times New Roman" w:hAnsi="Times New Roman"/>
          <w:b w:val="0"/>
          <w:i w:val="0"/>
          <w:color w:val="000000"/>
          <w:sz w:val="28"/>
        </w:rPr>
        <w:t>Любовь и уважение к Отечеству. Патриотизм многонационального и многоконфессионального народа России.</w:t>
      </w:r>
    </w:p>
    <w:p w14:paraId="6F270B20">
      <w:pPr>
        <w:spacing w:before="0" w:after="0"/>
        <w:ind w:left="120"/>
        <w:jc w:val="both"/>
      </w:pPr>
    </w:p>
    <w:p w14:paraId="77CCB560">
      <w:pPr>
        <w:spacing w:before="0" w:after="0"/>
        <w:ind w:left="120"/>
        <w:jc w:val="both"/>
      </w:pPr>
    </w:p>
    <w:p w14:paraId="35A814BE">
      <w:pPr>
        <w:spacing w:before="0" w:after="0" w:line="257" w:lineRule="auto"/>
        <w:ind w:left="120"/>
        <w:jc w:val="both"/>
      </w:pPr>
    </w:p>
    <w:p w14:paraId="0F7C60DD">
      <w:pPr>
        <w:spacing w:before="0" w:after="0" w:line="257" w:lineRule="auto"/>
        <w:ind w:left="120"/>
        <w:jc w:val="both"/>
      </w:pPr>
      <w:r>
        <w:rPr>
          <w:rFonts w:ascii="Times New Roman" w:hAnsi="Times New Roman"/>
          <w:b/>
          <w:i w:val="0"/>
          <w:color w:val="000000"/>
          <w:sz w:val="28"/>
        </w:rPr>
        <w:t>Модуль «Основы светской этики»</w:t>
      </w:r>
    </w:p>
    <w:p w14:paraId="6D64B788">
      <w:pPr>
        <w:spacing w:before="0" w:after="0"/>
        <w:ind w:left="120"/>
        <w:jc w:val="both"/>
      </w:pPr>
    </w:p>
    <w:p w14:paraId="1D2C72D7">
      <w:pPr>
        <w:spacing w:before="0" w:after="0"/>
        <w:ind w:firstLine="600"/>
        <w:jc w:val="both"/>
      </w:pPr>
      <w:r>
        <w:rPr>
          <w:rFonts w:ascii="Times New Roman" w:hAnsi="Times New Roman"/>
          <w:b w:val="0"/>
          <w:i w:val="0"/>
          <w:color w:val="000000"/>
          <w:sz w:val="28"/>
        </w:rPr>
        <w:t>Россия – наша Родина. Этика и её значение в жизни человека. Праздники как одна из форм исторической памяти. Образцы нравственности в культуре Отечества, в культурах разных народов России. Государство и мораль гражданина, основной закон (Конституция) в государстве как источник российской светской (гражданской) этики. Трудовая мораль. Нравственные традиции предпринимательства. Что значит быть нравственным в наше время. Нравственные ценности, идеалы, принципы морали. Нормы морали. Семейные ценности и этика семейных отношений. Этикет. Образование как нравственная норма. Методы нравственного самосовершенствования.</w:t>
      </w:r>
    </w:p>
    <w:p w14:paraId="46D17A9B">
      <w:pPr>
        <w:spacing w:before="0" w:after="0"/>
        <w:ind w:left="120"/>
        <w:jc w:val="both"/>
      </w:pPr>
    </w:p>
    <w:p w14:paraId="0A5526D2">
      <w:pPr>
        <w:spacing w:before="0" w:after="0"/>
        <w:ind w:firstLine="600"/>
        <w:jc w:val="both"/>
      </w:pPr>
      <w:r>
        <w:rPr>
          <w:rFonts w:ascii="Times New Roman" w:hAnsi="Times New Roman"/>
          <w:b w:val="0"/>
          <w:i w:val="0"/>
          <w:color w:val="000000"/>
          <w:sz w:val="28"/>
        </w:rPr>
        <w:t>Любовь и уважение к Отечеству. Патриотизм многонационального и многоконфессионального народа России.</w:t>
      </w:r>
    </w:p>
    <w:p w14:paraId="1586AC5E">
      <w:pPr>
        <w:spacing w:before="0" w:after="0"/>
        <w:ind w:left="120"/>
        <w:jc w:val="left"/>
      </w:pPr>
    </w:p>
    <w:p w14:paraId="2DC971FD">
      <w:pPr>
        <w:sectPr>
          <w:pgSz w:w="11906" w:h="16383"/>
          <w:cols w:space="720" w:num="1"/>
        </w:sectPr>
      </w:pPr>
      <w:bookmarkStart w:id="5" w:name="block-67550394"/>
    </w:p>
    <w:bookmarkEnd w:id="4"/>
    <w:bookmarkEnd w:id="5"/>
    <w:p w14:paraId="1D7A6B89">
      <w:pPr>
        <w:spacing w:before="0" w:after="0"/>
        <w:ind w:left="120"/>
        <w:jc w:val="both"/>
      </w:pPr>
      <w:bookmarkStart w:id="6" w:name="block-67550395"/>
      <w:r>
        <w:rPr>
          <w:rFonts w:ascii="Times New Roman" w:hAnsi="Times New Roman"/>
          <w:b/>
          <w:i w:val="0"/>
          <w:color w:val="000000"/>
          <w:sz w:val="28"/>
        </w:rPr>
        <w:t>ПЛАНИРУЕМЫЕ РЕЗУЛЬТАТЫ ОСВОЕНИЯ УЧЕБНОГО ПРЕДМЕТА «ОСНОВЫ РЕЛИГИОЗНЫХ КУЛЬТУР И СВЕТСКОЙ ЭТИКИ» НА УРОВНЕ НАЧАЛЬНОГО ОБЩЕГО ОБРАЗОВАНИЯ</w:t>
      </w:r>
    </w:p>
    <w:p w14:paraId="10E393CE">
      <w:pPr>
        <w:spacing w:before="0" w:after="0"/>
        <w:ind w:left="120"/>
        <w:jc w:val="both"/>
      </w:pPr>
    </w:p>
    <w:p w14:paraId="2326C403">
      <w:pPr>
        <w:spacing w:before="0" w:after="0"/>
        <w:ind w:left="120"/>
        <w:jc w:val="both"/>
      </w:pPr>
      <w:r>
        <w:rPr>
          <w:rFonts w:ascii="Times New Roman" w:hAnsi="Times New Roman"/>
          <w:b/>
          <w:i w:val="0"/>
          <w:color w:val="000000"/>
          <w:sz w:val="28"/>
        </w:rPr>
        <w:t>ЛИЧНОСТНЫЕ РЕЗУЛЬТАТЫ</w:t>
      </w:r>
    </w:p>
    <w:p w14:paraId="7B0D8A9B">
      <w:pPr>
        <w:spacing w:before="0" w:after="0" w:line="269" w:lineRule="auto"/>
        <w:ind w:firstLine="600"/>
        <w:jc w:val="both"/>
      </w:pPr>
      <w:r>
        <w:rPr>
          <w:rFonts w:ascii="Times New Roman" w:hAnsi="Times New Roman"/>
          <w:b w:val="0"/>
          <w:i w:val="0"/>
          <w:color w:val="000000"/>
          <w:sz w:val="28"/>
        </w:rPr>
        <w:t xml:space="preserve">Личностные результаты освоения программы по ОРКСЭ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p>
    <w:p w14:paraId="4A4EA1FD">
      <w:pPr>
        <w:spacing w:before="0" w:after="0" w:line="269" w:lineRule="auto"/>
        <w:ind w:firstLine="600"/>
        <w:jc w:val="both"/>
      </w:pPr>
      <w:r>
        <w:rPr>
          <w:rFonts w:ascii="Times New Roman" w:hAnsi="Times New Roman"/>
          <w:b w:val="0"/>
          <w:i w:val="0"/>
          <w:color w:val="000000"/>
          <w:sz w:val="28"/>
        </w:rPr>
        <w:t>В результате изучения ОРКСЭ на уровне начального общего образования у обучающегося будут сформированы следующие личностные результаты:</w:t>
      </w:r>
    </w:p>
    <w:p w14:paraId="3FB7A6FE">
      <w:pPr>
        <w:numPr>
          <w:ilvl w:val="0"/>
          <w:numId w:val="1"/>
        </w:numPr>
        <w:spacing w:before="0" w:after="0"/>
        <w:jc w:val="both"/>
      </w:pPr>
      <w:r>
        <w:rPr>
          <w:rFonts w:ascii="Times New Roman" w:hAnsi="Times New Roman"/>
          <w:b w:val="0"/>
          <w:i w:val="0"/>
          <w:color w:val="000000"/>
          <w:sz w:val="28"/>
        </w:rPr>
        <w:t>– понимать основы российской гражданской идентичности, испытывать чувство гордости за свою Родину;</w:t>
      </w:r>
    </w:p>
    <w:p w14:paraId="3DE15AF7">
      <w:pPr>
        <w:numPr>
          <w:ilvl w:val="0"/>
          <w:numId w:val="1"/>
        </w:numPr>
        <w:spacing w:before="0" w:after="0"/>
        <w:jc w:val="both"/>
      </w:pPr>
      <w:r>
        <w:rPr>
          <w:rFonts w:ascii="Times New Roman" w:hAnsi="Times New Roman"/>
          <w:b w:val="0"/>
          <w:i w:val="0"/>
          <w:color w:val="000000"/>
          <w:sz w:val="28"/>
        </w:rPr>
        <w:t>– формировать национальную и гражданскую самоидентичность, осознавать свою этническую и национальную принадлежность;</w:t>
      </w:r>
    </w:p>
    <w:p w14:paraId="3159D70F">
      <w:pPr>
        <w:numPr>
          <w:ilvl w:val="0"/>
          <w:numId w:val="1"/>
        </w:numPr>
        <w:spacing w:before="0" w:after="0"/>
        <w:jc w:val="both"/>
      </w:pPr>
      <w:r>
        <w:rPr>
          <w:rFonts w:ascii="Times New Roman" w:hAnsi="Times New Roman"/>
          <w:b w:val="0"/>
          <w:i w:val="0"/>
          <w:color w:val="000000"/>
          <w:sz w:val="28"/>
        </w:rPr>
        <w:t>– понимать значение гуманистических и демократических ценностных ориентаций; осознавать ценность человеческой жизни;</w:t>
      </w:r>
    </w:p>
    <w:p w14:paraId="50F038AC">
      <w:pPr>
        <w:numPr>
          <w:ilvl w:val="0"/>
          <w:numId w:val="1"/>
        </w:numPr>
        <w:spacing w:before="0" w:after="0"/>
        <w:jc w:val="both"/>
      </w:pPr>
      <w:r>
        <w:rPr>
          <w:rFonts w:ascii="Times New Roman" w:hAnsi="Times New Roman"/>
          <w:b w:val="0"/>
          <w:i w:val="0"/>
          <w:color w:val="000000"/>
          <w:sz w:val="28"/>
        </w:rPr>
        <w:t>– понимать значение нравственных норм и ценностей как условия жизни личности, семьи, общества;</w:t>
      </w:r>
    </w:p>
    <w:p w14:paraId="4A530FF8">
      <w:pPr>
        <w:numPr>
          <w:ilvl w:val="0"/>
          <w:numId w:val="1"/>
        </w:numPr>
        <w:spacing w:before="0" w:after="0"/>
        <w:jc w:val="both"/>
      </w:pPr>
      <w:r>
        <w:rPr>
          <w:rFonts w:ascii="Times New Roman" w:hAnsi="Times New Roman"/>
          <w:b w:val="0"/>
          <w:i w:val="0"/>
          <w:color w:val="000000"/>
          <w:sz w:val="28"/>
        </w:rPr>
        <w:t>– осознавать право гражданина Российской Федерации исповедовать любую традиционную религию или не исповедовать никакой религии;</w:t>
      </w:r>
    </w:p>
    <w:p w14:paraId="7F7B12E2">
      <w:pPr>
        <w:numPr>
          <w:ilvl w:val="0"/>
          <w:numId w:val="1"/>
        </w:numPr>
        <w:spacing w:before="0" w:after="0"/>
        <w:jc w:val="both"/>
      </w:pPr>
      <w:r>
        <w:rPr>
          <w:rFonts w:ascii="Times New Roman" w:hAnsi="Times New Roman"/>
          <w:b w:val="0"/>
          <w:i w:val="0"/>
          <w:color w:val="000000"/>
          <w:sz w:val="28"/>
        </w:rPr>
        <w:t>– 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14:paraId="225CCE3D">
      <w:pPr>
        <w:numPr>
          <w:ilvl w:val="0"/>
          <w:numId w:val="1"/>
        </w:numPr>
        <w:spacing w:before="0" w:after="0"/>
        <w:jc w:val="both"/>
      </w:pPr>
      <w:r>
        <w:rPr>
          <w:rFonts w:ascii="Times New Roman" w:hAnsi="Times New Roman"/>
          <w:b w:val="0"/>
          <w:i w:val="0"/>
          <w:color w:val="000000"/>
          <w:sz w:val="28"/>
        </w:rPr>
        <w:t>– 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14:paraId="1DBEFD65">
      <w:pPr>
        <w:numPr>
          <w:ilvl w:val="0"/>
          <w:numId w:val="1"/>
        </w:numPr>
        <w:spacing w:before="0" w:after="0"/>
        <w:jc w:val="both"/>
      </w:pPr>
      <w:r>
        <w:rPr>
          <w:rFonts w:ascii="Times New Roman" w:hAnsi="Times New Roman"/>
          <w:b w:val="0"/>
          <w:i w:val="0"/>
          <w:color w:val="000000"/>
          <w:sz w:val="28"/>
        </w:rPr>
        <w:t>– 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14:paraId="1894F396">
      <w:pPr>
        <w:numPr>
          <w:ilvl w:val="0"/>
          <w:numId w:val="1"/>
        </w:numPr>
        <w:spacing w:before="0" w:after="0"/>
        <w:jc w:val="both"/>
      </w:pPr>
      <w:r>
        <w:rPr>
          <w:rFonts w:ascii="Times New Roman" w:hAnsi="Times New Roman"/>
          <w:b w:val="0"/>
          <w:i w:val="0"/>
          <w:color w:val="000000"/>
          <w:sz w:val="28"/>
        </w:rPr>
        <w:t>– 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14:paraId="0345F3A1">
      <w:pPr>
        <w:numPr>
          <w:ilvl w:val="0"/>
          <w:numId w:val="1"/>
        </w:numPr>
        <w:spacing w:before="0" w:after="0"/>
        <w:jc w:val="both"/>
      </w:pPr>
      <w:r>
        <w:rPr>
          <w:rFonts w:ascii="Times New Roman" w:hAnsi="Times New Roman"/>
          <w:b w:val="0"/>
          <w:i w:val="0"/>
          <w:color w:val="000000"/>
          <w:sz w:val="28"/>
        </w:rPr>
        <w:t>– понимать необходимость бережного отношения к материальным и духовным ценностям.</w:t>
      </w:r>
    </w:p>
    <w:p w14:paraId="660E6C31">
      <w:pPr>
        <w:spacing w:before="0" w:after="0" w:line="257" w:lineRule="auto"/>
        <w:ind w:left="120"/>
        <w:jc w:val="both"/>
      </w:pPr>
    </w:p>
    <w:p w14:paraId="7BB81DEA">
      <w:pPr>
        <w:spacing w:before="0" w:after="0" w:line="257" w:lineRule="auto"/>
        <w:ind w:left="120"/>
        <w:jc w:val="both"/>
      </w:pPr>
      <w:r>
        <w:rPr>
          <w:rFonts w:ascii="Times New Roman" w:hAnsi="Times New Roman"/>
          <w:b/>
          <w:i w:val="0"/>
          <w:color w:val="000000"/>
          <w:sz w:val="28"/>
        </w:rPr>
        <w:t>МЕТАПРЕДМЕТНЫЕ РЕЗУЛЬТАТЫ</w:t>
      </w:r>
    </w:p>
    <w:p w14:paraId="038918A2">
      <w:pPr>
        <w:spacing w:before="0" w:after="0" w:line="264" w:lineRule="auto"/>
        <w:ind w:firstLine="600"/>
        <w:jc w:val="both"/>
      </w:pPr>
      <w:r>
        <w:rPr>
          <w:rFonts w:ascii="Times New Roman" w:hAnsi="Times New Roman"/>
          <w:b w:val="0"/>
          <w:i w:val="0"/>
          <w:color w:val="000000"/>
          <w:sz w:val="28"/>
        </w:rPr>
        <w:t>В результате изучения ОРКСЭ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57ABACB6">
      <w:pPr>
        <w:spacing w:before="0" w:after="0" w:line="264" w:lineRule="auto"/>
        <w:ind w:firstLine="600"/>
        <w:jc w:val="both"/>
      </w:pPr>
      <w:r>
        <w:rPr>
          <w:rFonts w:ascii="Times New Roman" w:hAnsi="Times New Roman"/>
          <w:b w:val="0"/>
          <w:i w:val="0"/>
          <w:color w:val="000000"/>
          <w:sz w:val="28"/>
        </w:rPr>
        <w:t>Метапредметные результаты:</w:t>
      </w:r>
    </w:p>
    <w:p w14:paraId="0C5D8713">
      <w:pPr>
        <w:numPr>
          <w:ilvl w:val="0"/>
          <w:numId w:val="2"/>
        </w:numPr>
        <w:spacing w:before="0" w:after="0"/>
        <w:jc w:val="both"/>
      </w:pPr>
      <w:r>
        <w:rPr>
          <w:rFonts w:ascii="Times New Roman" w:hAnsi="Times New Roman"/>
          <w:b w:val="0"/>
          <w:i w:val="0"/>
          <w:color w:val="000000"/>
          <w:sz w:val="28"/>
        </w:rPr>
        <w:t>– овладевать способностью понимания и сохранения целей и задач учебной деятельности, поиска оптимальных средств их достижения;</w:t>
      </w:r>
    </w:p>
    <w:p w14:paraId="2C02BD56">
      <w:pPr>
        <w:numPr>
          <w:ilvl w:val="0"/>
          <w:numId w:val="2"/>
        </w:numPr>
        <w:spacing w:before="0" w:after="0"/>
        <w:jc w:val="both"/>
      </w:pPr>
      <w:r>
        <w:rPr>
          <w:rFonts w:ascii="Times New Roman" w:hAnsi="Times New Roman"/>
          <w:b w:val="0"/>
          <w:i w:val="0"/>
          <w:color w:val="000000"/>
          <w:sz w:val="28"/>
        </w:rPr>
        <w:t>– 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14:paraId="65C9C31D">
      <w:pPr>
        <w:numPr>
          <w:ilvl w:val="0"/>
          <w:numId w:val="2"/>
        </w:numPr>
        <w:spacing w:before="0" w:after="0"/>
        <w:jc w:val="both"/>
      </w:pPr>
      <w:r>
        <w:rPr>
          <w:rFonts w:ascii="Times New Roman" w:hAnsi="Times New Roman"/>
          <w:b w:val="0"/>
          <w:i w:val="0"/>
          <w:color w:val="000000"/>
          <w:sz w:val="28"/>
        </w:rPr>
        <w:t>– совершенствовать умения в различных видах речевой деятельности и коммуникативных ситуациях;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14:paraId="4FADF2EB">
      <w:pPr>
        <w:numPr>
          <w:ilvl w:val="0"/>
          <w:numId w:val="2"/>
        </w:numPr>
        <w:spacing w:before="0" w:after="0"/>
        <w:jc w:val="both"/>
      </w:pPr>
      <w:r>
        <w:rPr>
          <w:rFonts w:ascii="Times New Roman" w:hAnsi="Times New Roman"/>
          <w:b w:val="0"/>
          <w:i w:val="0"/>
          <w:color w:val="000000"/>
          <w:sz w:val="28"/>
        </w:rPr>
        <w:t>– совершенствовать умения в области работы с информацией, осуществления информационного поиска для выполнения учебных заданий;</w:t>
      </w:r>
    </w:p>
    <w:p w14:paraId="7311C8D3">
      <w:pPr>
        <w:numPr>
          <w:ilvl w:val="0"/>
          <w:numId w:val="2"/>
        </w:numPr>
        <w:spacing w:before="0" w:after="0"/>
        <w:jc w:val="both"/>
      </w:pPr>
      <w:r>
        <w:rPr>
          <w:rFonts w:ascii="Times New Roman" w:hAnsi="Times New Roman"/>
          <w:b w:val="0"/>
          <w:i w:val="0"/>
          <w:color w:val="000000"/>
          <w:sz w:val="28"/>
        </w:rPr>
        <w:t>– 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14:paraId="50C9CD47">
      <w:pPr>
        <w:numPr>
          <w:ilvl w:val="0"/>
          <w:numId w:val="2"/>
        </w:numPr>
        <w:spacing w:before="0" w:after="0"/>
        <w:jc w:val="both"/>
      </w:pPr>
      <w:r>
        <w:rPr>
          <w:rFonts w:ascii="Times New Roman" w:hAnsi="Times New Roman"/>
          <w:b w:val="0"/>
          <w:i w:val="0"/>
          <w:color w:val="000000"/>
          <w:sz w:val="28"/>
        </w:rPr>
        <w:t>– 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14:paraId="2019FA5E">
      <w:pPr>
        <w:numPr>
          <w:ilvl w:val="0"/>
          <w:numId w:val="2"/>
        </w:numPr>
        <w:spacing w:before="0" w:after="0"/>
        <w:jc w:val="both"/>
      </w:pPr>
      <w:r>
        <w:rPr>
          <w:rFonts w:ascii="Times New Roman" w:hAnsi="Times New Roman"/>
          <w:b w:val="0"/>
          <w:i w:val="0"/>
          <w:color w:val="000000"/>
          <w:sz w:val="28"/>
        </w:rPr>
        <w:t>– 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14:paraId="66426D0B">
      <w:pPr>
        <w:numPr>
          <w:ilvl w:val="0"/>
          <w:numId w:val="2"/>
        </w:numPr>
        <w:spacing w:before="0" w:after="0"/>
        <w:jc w:val="both"/>
      </w:pPr>
      <w:r>
        <w:rPr>
          <w:rFonts w:ascii="Times New Roman" w:hAnsi="Times New Roman"/>
          <w:b w:val="0"/>
          <w:i w:val="0"/>
          <w:color w:val="000000"/>
          <w:sz w:val="28"/>
        </w:rPr>
        <w:t>– совершенствовать организационные умения в области коллективной деятельности, умения определять общую цель и пути её достижения, умения договариваться о распределении ролей в совместной деятельности, адекватно оценивать собственное поведение и поведение окружающих.</w:t>
      </w:r>
    </w:p>
    <w:p w14:paraId="419C0B36">
      <w:pPr>
        <w:numPr>
          <w:ilvl w:val="0"/>
          <w:numId w:val="2"/>
        </w:numPr>
        <w:spacing w:before="0" w:after="0"/>
        <w:jc w:val="both"/>
      </w:pPr>
    </w:p>
    <w:p w14:paraId="64BDAC2C">
      <w:pPr>
        <w:spacing w:before="0" w:after="0" w:line="264" w:lineRule="auto"/>
        <w:ind w:left="120"/>
        <w:jc w:val="both"/>
      </w:pPr>
      <w:r>
        <w:rPr>
          <w:rFonts w:ascii="Times New Roman" w:hAnsi="Times New Roman"/>
          <w:b/>
          <w:i w:val="0"/>
          <w:color w:val="000000"/>
          <w:sz w:val="28"/>
        </w:rPr>
        <w:t>Познавательные универсальные учебные действия</w:t>
      </w:r>
    </w:p>
    <w:p w14:paraId="190BEBF0">
      <w:pPr>
        <w:spacing w:before="0" w:after="0" w:line="264" w:lineRule="auto"/>
        <w:ind w:left="120"/>
        <w:jc w:val="both"/>
      </w:pPr>
      <w:r>
        <w:rPr>
          <w:rFonts w:ascii="Times New Roman" w:hAnsi="Times New Roman"/>
          <w:b/>
          <w:i w:val="0"/>
          <w:color w:val="000000"/>
          <w:sz w:val="28"/>
        </w:rPr>
        <w:t>Базовые логические и исследовательские действия:</w:t>
      </w:r>
    </w:p>
    <w:p w14:paraId="364C15BA">
      <w:pPr>
        <w:numPr>
          <w:ilvl w:val="0"/>
          <w:numId w:val="3"/>
        </w:numPr>
        <w:spacing w:before="0" w:after="0"/>
        <w:jc w:val="both"/>
      </w:pPr>
      <w:r>
        <w:rPr>
          <w:rFonts w:ascii="Times New Roman" w:hAnsi="Times New Roman"/>
          <w:b w:val="0"/>
          <w:i w:val="0"/>
          <w:color w:val="000000"/>
          <w:sz w:val="28"/>
        </w:rPr>
        <w:t>– 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14:paraId="1288475D">
      <w:pPr>
        <w:numPr>
          <w:ilvl w:val="0"/>
          <w:numId w:val="3"/>
        </w:numPr>
        <w:spacing w:before="0" w:after="0"/>
        <w:jc w:val="both"/>
      </w:pPr>
      <w:r>
        <w:rPr>
          <w:rFonts w:ascii="Times New Roman" w:hAnsi="Times New Roman"/>
          <w:b w:val="0"/>
          <w:i w:val="0"/>
          <w:color w:val="000000"/>
          <w:sz w:val="28"/>
        </w:rPr>
        <w:t>– использовать разные методы получения знаний о традиционных религиях и светской этике (наблюдение, чтение, сравнение, вычисление);</w:t>
      </w:r>
    </w:p>
    <w:p w14:paraId="009A9C76">
      <w:pPr>
        <w:numPr>
          <w:ilvl w:val="0"/>
          <w:numId w:val="3"/>
        </w:numPr>
        <w:spacing w:before="0" w:after="0"/>
        <w:jc w:val="both"/>
      </w:pPr>
      <w:r>
        <w:rPr>
          <w:rFonts w:ascii="Times New Roman" w:hAnsi="Times New Roman"/>
          <w:b w:val="0"/>
          <w:i w:val="0"/>
          <w:color w:val="000000"/>
          <w:sz w:val="28"/>
        </w:rPr>
        <w:t>– применять логические действия и операции для решения учебных задач: сравнивать, анализировать, обобщать, подготавливать выводы на основе изучаемого фактического материала;</w:t>
      </w:r>
    </w:p>
    <w:p w14:paraId="1C95DB12">
      <w:pPr>
        <w:numPr>
          <w:ilvl w:val="0"/>
          <w:numId w:val="3"/>
        </w:numPr>
        <w:spacing w:before="0" w:after="0"/>
        <w:jc w:val="both"/>
      </w:pPr>
      <w:r>
        <w:rPr>
          <w:rFonts w:ascii="Times New Roman" w:hAnsi="Times New Roman"/>
          <w:b w:val="0"/>
          <w:i w:val="0"/>
          <w:color w:val="000000"/>
          <w:sz w:val="28"/>
        </w:rPr>
        <w:t>– признавать возможность существования разных точек зрения; обосновывать свои суждения, приводить убедительные доказательства;</w:t>
      </w:r>
    </w:p>
    <w:p w14:paraId="49D72F31">
      <w:pPr>
        <w:numPr>
          <w:ilvl w:val="0"/>
          <w:numId w:val="3"/>
        </w:numPr>
        <w:spacing w:before="0" w:after="0"/>
        <w:jc w:val="both"/>
      </w:pPr>
      <w:r>
        <w:rPr>
          <w:rFonts w:ascii="Times New Roman" w:hAnsi="Times New Roman"/>
          <w:b w:val="0"/>
          <w:i w:val="0"/>
          <w:color w:val="000000"/>
          <w:sz w:val="28"/>
        </w:rPr>
        <w:t xml:space="preserve">– выполнять совместные проектные задания с использованием предложенного образца. </w:t>
      </w:r>
    </w:p>
    <w:p w14:paraId="6B2C809E">
      <w:pPr>
        <w:spacing w:before="0" w:after="0" w:line="264" w:lineRule="auto"/>
        <w:ind w:left="120"/>
        <w:jc w:val="both"/>
      </w:pPr>
      <w:r>
        <w:rPr>
          <w:rFonts w:ascii="Times New Roman" w:hAnsi="Times New Roman"/>
          <w:b/>
          <w:i w:val="0"/>
          <w:color w:val="000000"/>
          <w:sz w:val="28"/>
        </w:rPr>
        <w:t>Работа с информацией:</w:t>
      </w:r>
    </w:p>
    <w:p w14:paraId="74F8E6B7">
      <w:pPr>
        <w:numPr>
          <w:ilvl w:val="0"/>
          <w:numId w:val="4"/>
        </w:numPr>
        <w:spacing w:before="0" w:after="0"/>
        <w:jc w:val="both"/>
      </w:pPr>
      <w:r>
        <w:rPr>
          <w:rFonts w:ascii="Times New Roman" w:hAnsi="Times New Roman"/>
          <w:b w:val="0"/>
          <w:i w:val="0"/>
          <w:color w:val="000000"/>
          <w:sz w:val="28"/>
        </w:rPr>
        <w:t>– воспроизводить прослушанную (прочитанную) информацию, подчёркивать её принадлежность к определённой религии и (или) к гражданской этике;</w:t>
      </w:r>
    </w:p>
    <w:p w14:paraId="03E5DB5D">
      <w:pPr>
        <w:numPr>
          <w:ilvl w:val="0"/>
          <w:numId w:val="4"/>
        </w:numPr>
        <w:spacing w:before="0" w:after="0"/>
        <w:jc w:val="both"/>
      </w:pPr>
      <w:r>
        <w:rPr>
          <w:rFonts w:ascii="Times New Roman" w:hAnsi="Times New Roman"/>
          <w:b w:val="0"/>
          <w:i w:val="0"/>
          <w:color w:val="000000"/>
          <w:sz w:val="28"/>
        </w:rPr>
        <w:t>– использовать разные средства для получения информации в соответствии с поставленной учебной задачей (текстовую, графическую, видео);</w:t>
      </w:r>
    </w:p>
    <w:p w14:paraId="5B35D5E8">
      <w:pPr>
        <w:numPr>
          <w:ilvl w:val="0"/>
          <w:numId w:val="4"/>
        </w:numPr>
        <w:spacing w:before="0" w:after="0"/>
        <w:jc w:val="both"/>
      </w:pPr>
      <w:r>
        <w:rPr>
          <w:rFonts w:ascii="Times New Roman" w:hAnsi="Times New Roman"/>
          <w:b w:val="0"/>
          <w:i w:val="0"/>
          <w:color w:val="000000"/>
          <w:sz w:val="28"/>
        </w:rPr>
        <w:t>– 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14:paraId="35867B0E">
      <w:pPr>
        <w:numPr>
          <w:ilvl w:val="0"/>
          <w:numId w:val="4"/>
        </w:numPr>
        <w:spacing w:before="0" w:after="0"/>
        <w:jc w:val="both"/>
      </w:pPr>
      <w:r>
        <w:rPr>
          <w:rFonts w:ascii="Times New Roman" w:hAnsi="Times New Roman"/>
          <w:b w:val="0"/>
          <w:i w:val="0"/>
          <w:color w:val="000000"/>
          <w:sz w:val="28"/>
        </w:rPr>
        <w:t>– анализировать, сравнивать информацию, представленную в разных источниках, с помощью учителя, оценивать её объективность и правильность.</w:t>
      </w:r>
    </w:p>
    <w:p w14:paraId="2F319959">
      <w:pPr>
        <w:spacing w:before="0" w:after="0" w:line="264" w:lineRule="auto"/>
        <w:ind w:left="120"/>
        <w:jc w:val="both"/>
      </w:pPr>
    </w:p>
    <w:p w14:paraId="06A1637F">
      <w:pPr>
        <w:spacing w:before="0" w:after="0" w:line="264" w:lineRule="auto"/>
        <w:ind w:left="120"/>
        <w:jc w:val="both"/>
      </w:pPr>
      <w:r>
        <w:rPr>
          <w:rFonts w:ascii="Times New Roman" w:hAnsi="Times New Roman"/>
          <w:b/>
          <w:i w:val="0"/>
          <w:color w:val="000000"/>
          <w:sz w:val="28"/>
        </w:rPr>
        <w:t>Коммуникативные универсальные учебные действия</w:t>
      </w:r>
    </w:p>
    <w:p w14:paraId="0FDADE67">
      <w:pPr>
        <w:spacing w:before="0" w:after="0" w:line="264" w:lineRule="auto"/>
        <w:ind w:left="120"/>
        <w:jc w:val="both"/>
      </w:pPr>
      <w:r>
        <w:rPr>
          <w:rFonts w:ascii="Times New Roman" w:hAnsi="Times New Roman"/>
          <w:b/>
          <w:i w:val="0"/>
          <w:color w:val="000000"/>
          <w:sz w:val="28"/>
        </w:rPr>
        <w:t>Общение:</w:t>
      </w:r>
    </w:p>
    <w:p w14:paraId="7E966261">
      <w:pPr>
        <w:numPr>
          <w:ilvl w:val="0"/>
          <w:numId w:val="5"/>
        </w:numPr>
        <w:spacing w:before="0" w:after="0"/>
        <w:jc w:val="both"/>
      </w:pPr>
      <w:r>
        <w:rPr>
          <w:rFonts w:ascii="Times New Roman" w:hAnsi="Times New Roman"/>
          <w:b w:val="0"/>
          <w:i w:val="0"/>
          <w:color w:val="000000"/>
          <w:sz w:val="28"/>
        </w:rPr>
        <w:t>– 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14:paraId="2CDAEC05">
      <w:pPr>
        <w:numPr>
          <w:ilvl w:val="0"/>
          <w:numId w:val="5"/>
        </w:numPr>
        <w:spacing w:before="0" w:after="0"/>
        <w:jc w:val="both"/>
      </w:pPr>
      <w:r>
        <w:rPr>
          <w:rFonts w:ascii="Times New Roman" w:hAnsi="Times New Roman"/>
          <w:b w:val="0"/>
          <w:i w:val="0"/>
          <w:color w:val="000000"/>
          <w:sz w:val="28"/>
        </w:rPr>
        <w:t>– 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14:paraId="05BB0577">
      <w:pPr>
        <w:numPr>
          <w:ilvl w:val="0"/>
          <w:numId w:val="5"/>
        </w:numPr>
        <w:spacing w:before="0" w:after="0"/>
        <w:jc w:val="both"/>
      </w:pPr>
      <w:r>
        <w:rPr>
          <w:rFonts w:ascii="Times New Roman" w:hAnsi="Times New Roman"/>
          <w:b w:val="0"/>
          <w:i w:val="0"/>
          <w:color w:val="000000"/>
          <w:sz w:val="28"/>
        </w:rPr>
        <w:t>– 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14:paraId="685A7005">
      <w:pPr>
        <w:spacing w:before="0" w:after="0" w:line="264" w:lineRule="auto"/>
        <w:ind w:left="120"/>
        <w:jc w:val="both"/>
      </w:pPr>
    </w:p>
    <w:p w14:paraId="5C484B32">
      <w:pPr>
        <w:spacing w:before="0" w:after="0" w:line="264" w:lineRule="auto"/>
        <w:ind w:left="120"/>
        <w:jc w:val="both"/>
      </w:pPr>
      <w:r>
        <w:rPr>
          <w:rFonts w:ascii="Times New Roman" w:hAnsi="Times New Roman"/>
          <w:b/>
          <w:i w:val="0"/>
          <w:color w:val="000000"/>
          <w:sz w:val="28"/>
        </w:rPr>
        <w:t>Регулятивные универсальные учебные действия</w:t>
      </w:r>
    </w:p>
    <w:p w14:paraId="7B6D416E">
      <w:pPr>
        <w:spacing w:before="0" w:after="0" w:line="264" w:lineRule="auto"/>
        <w:ind w:left="120"/>
        <w:jc w:val="both"/>
      </w:pPr>
      <w:r>
        <w:rPr>
          <w:rFonts w:ascii="Times New Roman" w:hAnsi="Times New Roman"/>
          <w:b/>
          <w:i w:val="0"/>
          <w:color w:val="000000"/>
          <w:sz w:val="28"/>
        </w:rPr>
        <w:t>Самоорганизация и самоконтроль:</w:t>
      </w:r>
    </w:p>
    <w:p w14:paraId="00DF506C">
      <w:pPr>
        <w:numPr>
          <w:ilvl w:val="0"/>
          <w:numId w:val="6"/>
        </w:numPr>
        <w:spacing w:before="0" w:after="0"/>
        <w:jc w:val="both"/>
      </w:pPr>
      <w:r>
        <w:rPr>
          <w:rFonts w:ascii="Times New Roman" w:hAnsi="Times New Roman"/>
          <w:b w:val="0"/>
          <w:i w:val="0"/>
          <w:color w:val="000000"/>
          <w:sz w:val="28"/>
        </w:rPr>
        <w:t>– 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14:paraId="05DA8C01">
      <w:pPr>
        <w:numPr>
          <w:ilvl w:val="0"/>
          <w:numId w:val="6"/>
        </w:numPr>
        <w:spacing w:before="0" w:after="0"/>
        <w:jc w:val="both"/>
      </w:pPr>
      <w:r>
        <w:rPr>
          <w:rFonts w:ascii="Times New Roman" w:hAnsi="Times New Roman"/>
          <w:b w:val="0"/>
          <w:i w:val="0"/>
          <w:color w:val="000000"/>
          <w:sz w:val="28"/>
        </w:rPr>
        <w:t>– 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14:paraId="3A8F1B29">
      <w:pPr>
        <w:numPr>
          <w:ilvl w:val="0"/>
          <w:numId w:val="6"/>
        </w:numPr>
        <w:spacing w:before="0" w:after="0"/>
        <w:jc w:val="both"/>
      </w:pPr>
      <w:r>
        <w:rPr>
          <w:rFonts w:ascii="Times New Roman" w:hAnsi="Times New Roman"/>
          <w:b w:val="0"/>
          <w:i w:val="0"/>
          <w:color w:val="000000"/>
          <w:sz w:val="28"/>
        </w:rPr>
        <w:t>– 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14:paraId="0BE3B730">
      <w:pPr>
        <w:numPr>
          <w:ilvl w:val="0"/>
          <w:numId w:val="6"/>
        </w:numPr>
        <w:spacing w:before="0" w:after="0"/>
        <w:jc w:val="both"/>
      </w:pPr>
      <w:r>
        <w:rPr>
          <w:rFonts w:ascii="Times New Roman" w:hAnsi="Times New Roman"/>
          <w:b w:val="0"/>
          <w:i w:val="0"/>
          <w:color w:val="000000"/>
          <w:sz w:val="28"/>
        </w:rPr>
        <w:t>– 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14:paraId="53F5BD42">
      <w:pPr>
        <w:numPr>
          <w:ilvl w:val="0"/>
          <w:numId w:val="6"/>
        </w:numPr>
        <w:spacing w:before="0" w:after="0"/>
        <w:jc w:val="both"/>
      </w:pPr>
      <w:r>
        <w:rPr>
          <w:rFonts w:ascii="Times New Roman" w:hAnsi="Times New Roman"/>
          <w:b w:val="0"/>
          <w:i w:val="0"/>
          <w:color w:val="000000"/>
          <w:sz w:val="28"/>
        </w:rPr>
        <w:t>– проявлять высокий уровень познавательной мотивации, интерес к предмету, желание больше узнавать о других религиях и правилах светской этики и этикета.</w:t>
      </w:r>
    </w:p>
    <w:p w14:paraId="26DE3A4A">
      <w:pPr>
        <w:spacing w:before="0" w:after="0"/>
        <w:ind w:left="120"/>
        <w:jc w:val="both"/>
      </w:pPr>
      <w:r>
        <w:rPr>
          <w:rFonts w:ascii="Times New Roman" w:hAnsi="Times New Roman"/>
          <w:b/>
          <w:i w:val="0"/>
          <w:color w:val="000000"/>
          <w:sz w:val="28"/>
        </w:rPr>
        <w:t>Совместная деятельность:</w:t>
      </w:r>
    </w:p>
    <w:p w14:paraId="26679B89">
      <w:pPr>
        <w:numPr>
          <w:ilvl w:val="0"/>
          <w:numId w:val="7"/>
        </w:numPr>
        <w:spacing w:before="0" w:after="0"/>
        <w:jc w:val="both"/>
      </w:pPr>
      <w:r>
        <w:rPr>
          <w:rFonts w:ascii="Times New Roman" w:hAnsi="Times New Roman"/>
          <w:b w:val="0"/>
          <w:i w:val="0"/>
          <w:color w:val="000000"/>
          <w:sz w:val="28"/>
        </w:rPr>
        <w:t>– 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14:paraId="2409BA8B">
      <w:pPr>
        <w:numPr>
          <w:ilvl w:val="0"/>
          <w:numId w:val="7"/>
        </w:numPr>
        <w:spacing w:before="0" w:after="0"/>
        <w:jc w:val="both"/>
      </w:pPr>
      <w:r>
        <w:rPr>
          <w:rFonts w:ascii="Times New Roman" w:hAnsi="Times New Roman"/>
          <w:b w:val="0"/>
          <w:i w:val="0"/>
          <w:color w:val="000000"/>
          <w:sz w:val="28"/>
        </w:rPr>
        <w:t>– владеть умениями совместной деятельности: подчиняться, договариваться, руководить; терпеливо и спокойно разрешать возникающие конфликты;</w:t>
      </w:r>
    </w:p>
    <w:p w14:paraId="283264A9">
      <w:pPr>
        <w:numPr>
          <w:ilvl w:val="0"/>
          <w:numId w:val="7"/>
        </w:numPr>
        <w:spacing w:before="0" w:after="0"/>
        <w:jc w:val="both"/>
      </w:pPr>
      <w:r>
        <w:rPr>
          <w:rFonts w:ascii="Times New Roman" w:hAnsi="Times New Roman"/>
          <w:b w:val="0"/>
          <w:i w:val="0"/>
          <w:color w:val="000000"/>
          <w:sz w:val="28"/>
        </w:rPr>
        <w:t>– подготавливать индивидуально, в парах, в группах сообщения по изученному и дополнительному материалу с иллюстративным материалом и видеопрезентацией.</w:t>
      </w:r>
    </w:p>
    <w:p w14:paraId="0CFC186F">
      <w:pPr>
        <w:spacing w:before="0" w:after="0" w:line="257" w:lineRule="auto"/>
        <w:ind w:left="120"/>
        <w:jc w:val="both"/>
      </w:pPr>
    </w:p>
    <w:p w14:paraId="4622922F">
      <w:pPr>
        <w:spacing w:before="0" w:after="0" w:line="257" w:lineRule="auto"/>
        <w:ind w:left="120"/>
        <w:jc w:val="both"/>
      </w:pPr>
      <w:r>
        <w:rPr>
          <w:rFonts w:ascii="Times New Roman" w:hAnsi="Times New Roman"/>
          <w:b/>
          <w:i w:val="0"/>
          <w:color w:val="000000"/>
          <w:sz w:val="28"/>
        </w:rPr>
        <w:t>ПРЕДМЕТНЫЕ РЕЗУЛЬТАТЫ</w:t>
      </w:r>
    </w:p>
    <w:p w14:paraId="23246480">
      <w:pPr>
        <w:spacing w:before="0" w:after="0"/>
        <w:ind w:firstLine="600"/>
        <w:jc w:val="both"/>
      </w:pPr>
      <w:r>
        <w:rPr>
          <w:rFonts w:ascii="Times New Roman" w:hAnsi="Times New Roman"/>
          <w:b w:val="0"/>
          <w:i w:val="0"/>
          <w:color w:val="000000"/>
          <w:sz w:val="28"/>
        </w:rPr>
        <w:t xml:space="preserve">К концу обучения в </w:t>
      </w:r>
      <w:r>
        <w:rPr>
          <w:rFonts w:ascii="Times New Roman" w:hAnsi="Times New Roman"/>
          <w:b/>
          <w:i w:val="0"/>
          <w:color w:val="000000"/>
          <w:sz w:val="28"/>
        </w:rPr>
        <w:t>4 классе</w:t>
      </w:r>
      <w:r>
        <w:rPr>
          <w:rFonts w:ascii="Times New Roman" w:hAnsi="Times New Roman"/>
          <w:b w:val="0"/>
          <w:i w:val="0"/>
          <w:color w:val="000000"/>
          <w:sz w:val="28"/>
        </w:rPr>
        <w:t xml:space="preserve"> обучающийся получит следующие предметные результаты по отдельным темам программы по ОРКСЭ:</w:t>
      </w:r>
    </w:p>
    <w:p w14:paraId="5659D8DE">
      <w:pPr>
        <w:spacing w:before="0" w:after="0"/>
        <w:ind w:left="120"/>
        <w:jc w:val="both"/>
      </w:pPr>
      <w:r>
        <w:rPr>
          <w:rFonts w:ascii="Times New Roman" w:hAnsi="Times New Roman"/>
          <w:b/>
          <w:i w:val="0"/>
          <w:color w:val="000000"/>
          <w:sz w:val="28"/>
        </w:rPr>
        <w:t>Модуль «Основы православной культуры»:</w:t>
      </w:r>
    </w:p>
    <w:p w14:paraId="5526C76A">
      <w:pPr>
        <w:numPr>
          <w:ilvl w:val="0"/>
          <w:numId w:val="8"/>
        </w:numPr>
        <w:spacing w:before="0" w:after="0"/>
        <w:jc w:val="both"/>
      </w:pPr>
      <w:r>
        <w:rPr>
          <w:rFonts w:ascii="Times New Roman" w:hAnsi="Times New Roman"/>
          <w:b w:val="0"/>
          <w:i w:val="0"/>
          <w:color w:val="000000"/>
          <w:sz w:val="28"/>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7F8D89E8">
      <w:pPr>
        <w:numPr>
          <w:ilvl w:val="0"/>
          <w:numId w:val="8"/>
        </w:numPr>
        <w:spacing w:before="0" w:after="0"/>
        <w:jc w:val="both"/>
      </w:pPr>
      <w:r>
        <w:rPr>
          <w:rFonts w:ascii="Times New Roman" w:hAnsi="Times New Roman"/>
          <w:b w:val="0"/>
          <w:i w:val="0"/>
          <w:color w:val="000000"/>
          <w:sz w:val="28"/>
        </w:rPr>
        <w:t>– выражать своими словами понимание значимости нравственного совершенствования и роли в этом личных усилий человека, приводить примеры;</w:t>
      </w:r>
    </w:p>
    <w:p w14:paraId="03E3C4C1">
      <w:pPr>
        <w:numPr>
          <w:ilvl w:val="0"/>
          <w:numId w:val="8"/>
        </w:numPr>
        <w:spacing w:before="0" w:after="0"/>
        <w:jc w:val="both"/>
      </w:pPr>
      <w:r>
        <w:rPr>
          <w:rFonts w:ascii="Times New Roman" w:hAnsi="Times New Roman"/>
          <w:b w:val="0"/>
          <w:i w:val="0"/>
          <w:color w:val="000000"/>
          <w:sz w:val="28"/>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538A14DF">
      <w:pPr>
        <w:numPr>
          <w:ilvl w:val="0"/>
          <w:numId w:val="8"/>
        </w:numPr>
        <w:spacing w:before="0" w:after="0"/>
        <w:jc w:val="both"/>
      </w:pPr>
      <w:r>
        <w:rPr>
          <w:rFonts w:ascii="Times New Roman" w:hAnsi="Times New Roman"/>
          <w:b w:val="0"/>
          <w:i w:val="0"/>
          <w:color w:val="000000"/>
          <w:sz w:val="28"/>
        </w:rPr>
        <w:t>– рассказывать о нравственных заповедях, нормах христианской морали, их значении в выстраивании отношений в семье, между людьми, в общении и деятельности;</w:t>
      </w:r>
    </w:p>
    <w:p w14:paraId="3EC09408">
      <w:pPr>
        <w:numPr>
          <w:ilvl w:val="0"/>
          <w:numId w:val="8"/>
        </w:numPr>
        <w:spacing w:before="0" w:after="0"/>
        <w:jc w:val="both"/>
      </w:pPr>
      <w:r>
        <w:rPr>
          <w:rFonts w:ascii="Times New Roman" w:hAnsi="Times New Roman"/>
          <w:b w:val="0"/>
          <w:i w:val="0"/>
          <w:color w:val="000000"/>
          <w:sz w:val="28"/>
        </w:rPr>
        <w:t>– раскрывать основное содержание нравственных категорий в православной культуре, традиции (любовь, вера, милосердие, прощение, покаяние, сострадание, ответственность, послушание, грех как нарушение заповедей, борьба с грехом, спасение), основное содержание и соотношение ветхозаветных Десяти заповедей и Евангельских заповедей Блаженств, христианского нравственного идеала; объяснять «золотое правило нравственности» в православной христианской традиции;</w:t>
      </w:r>
    </w:p>
    <w:p w14:paraId="6D4ADCAE">
      <w:pPr>
        <w:numPr>
          <w:ilvl w:val="0"/>
          <w:numId w:val="8"/>
        </w:numPr>
        <w:spacing w:before="0" w:after="0"/>
        <w:jc w:val="both"/>
      </w:pPr>
      <w:r>
        <w:rPr>
          <w:rFonts w:ascii="Times New Roman" w:hAnsi="Times New Roman"/>
          <w:b w:val="0"/>
          <w:i w:val="0"/>
          <w:color w:val="000000"/>
          <w:sz w:val="28"/>
        </w:rPr>
        <w:t>– первоначальный опыт осмысления и нравственной оценки поступков, поведения (своих и других людей) с позиций православной этики;</w:t>
      </w:r>
    </w:p>
    <w:p w14:paraId="562D05E6">
      <w:pPr>
        <w:numPr>
          <w:ilvl w:val="0"/>
          <w:numId w:val="8"/>
        </w:numPr>
        <w:spacing w:before="0" w:after="0"/>
        <w:jc w:val="both"/>
      </w:pPr>
      <w:r>
        <w:rPr>
          <w:rFonts w:ascii="Times New Roman" w:hAnsi="Times New Roman"/>
          <w:b w:val="0"/>
          <w:i w:val="0"/>
          <w:color w:val="000000"/>
          <w:sz w:val="28"/>
        </w:rPr>
        <w:t>– раскрывать своими словами первоначальные представления о мировоззрении (картине мира) в православии, вероучении о Боге-Троице, Творении, человеке, Богочеловеке Иисусе Христе как Спасителе, Церкви;</w:t>
      </w:r>
    </w:p>
    <w:p w14:paraId="0EF58BAC">
      <w:pPr>
        <w:numPr>
          <w:ilvl w:val="0"/>
          <w:numId w:val="8"/>
        </w:numPr>
        <w:spacing w:before="0" w:after="0"/>
        <w:jc w:val="both"/>
      </w:pPr>
      <w:r>
        <w:rPr>
          <w:rFonts w:ascii="Times New Roman" w:hAnsi="Times New Roman"/>
          <w:b w:val="0"/>
          <w:i w:val="0"/>
          <w:color w:val="000000"/>
          <w:sz w:val="28"/>
        </w:rPr>
        <w:t>– рассказывать о Священном Писании Церкви – Библии (Ветхий Завет, Новый Завет, Евангелия и евангелисты), апостолах, святых и житиях святых, священнослужителях, богослужениях, молитвах, Таинствах (общее число Таинств, смысл Таинств Крещения, Причастия, Венчания, Исповеди), монашестве и монастырях в православной традиции;</w:t>
      </w:r>
    </w:p>
    <w:p w14:paraId="5BE7F896">
      <w:pPr>
        <w:numPr>
          <w:ilvl w:val="0"/>
          <w:numId w:val="8"/>
        </w:numPr>
        <w:spacing w:before="0" w:after="0"/>
        <w:jc w:val="both"/>
      </w:pPr>
      <w:r>
        <w:rPr>
          <w:rFonts w:ascii="Times New Roman" w:hAnsi="Times New Roman"/>
          <w:b w:val="0"/>
          <w:i w:val="0"/>
          <w:color w:val="000000"/>
          <w:sz w:val="28"/>
        </w:rPr>
        <w:t>– рассказывать о назначении и устройстве православного храма (собственно храм, притвор, алтарь, иконы, иконостас), нормах поведения в храме, общения с мирянами и священнослужителями;</w:t>
      </w:r>
    </w:p>
    <w:p w14:paraId="45C8A58F">
      <w:pPr>
        <w:numPr>
          <w:ilvl w:val="0"/>
          <w:numId w:val="8"/>
        </w:numPr>
        <w:spacing w:before="0" w:after="0"/>
        <w:jc w:val="both"/>
      </w:pPr>
      <w:r>
        <w:rPr>
          <w:rFonts w:ascii="Times New Roman" w:hAnsi="Times New Roman"/>
          <w:b w:val="0"/>
          <w:i w:val="0"/>
          <w:color w:val="000000"/>
          <w:sz w:val="28"/>
        </w:rPr>
        <w:t>– рассказывать о православных праздниках (не менее трёх, включая Воскресение Христово и Рождество Христово), православных постах, назначении поста;</w:t>
      </w:r>
    </w:p>
    <w:p w14:paraId="65CA96EE">
      <w:pPr>
        <w:numPr>
          <w:ilvl w:val="0"/>
          <w:numId w:val="8"/>
        </w:numPr>
        <w:spacing w:before="0" w:after="0"/>
        <w:jc w:val="both"/>
      </w:pPr>
      <w:r>
        <w:rPr>
          <w:rFonts w:ascii="Times New Roman" w:hAnsi="Times New Roman"/>
          <w:b w:val="0"/>
          <w:i w:val="0"/>
          <w:color w:val="000000"/>
          <w:sz w:val="28"/>
        </w:rPr>
        <w:t>– раскрывать основное содержание норм отношений в православной семье, обязанностей и ответственности членов семьи, отношении детей к отцу, матери, братьям и сёстрам, старшим по возрасту, предкам; православных семейных ценностей;</w:t>
      </w:r>
    </w:p>
    <w:p w14:paraId="32062A19">
      <w:pPr>
        <w:numPr>
          <w:ilvl w:val="0"/>
          <w:numId w:val="8"/>
        </w:numPr>
        <w:spacing w:before="0" w:after="0"/>
        <w:jc w:val="both"/>
      </w:pPr>
      <w:r>
        <w:rPr>
          <w:rFonts w:ascii="Times New Roman" w:hAnsi="Times New Roman"/>
          <w:b w:val="0"/>
          <w:i w:val="0"/>
          <w:color w:val="000000"/>
          <w:sz w:val="28"/>
        </w:rPr>
        <w:t>– распознавать христианскую символику, объяснять своими словами её смысл (православный крест) и значение в православной культуре;</w:t>
      </w:r>
    </w:p>
    <w:p w14:paraId="17E215E8">
      <w:pPr>
        <w:numPr>
          <w:ilvl w:val="0"/>
          <w:numId w:val="8"/>
        </w:numPr>
        <w:spacing w:before="0" w:after="0"/>
        <w:jc w:val="both"/>
      </w:pPr>
      <w:r>
        <w:rPr>
          <w:rFonts w:ascii="Times New Roman" w:hAnsi="Times New Roman"/>
          <w:b w:val="0"/>
          <w:i w:val="0"/>
          <w:color w:val="000000"/>
          <w:sz w:val="28"/>
        </w:rPr>
        <w:t>– рассказывать о художественной культуре в православной традиции, об иконописи; выделять и объяснять особенности икон в сравнении с картинами;</w:t>
      </w:r>
    </w:p>
    <w:p w14:paraId="3B0C92BC">
      <w:pPr>
        <w:numPr>
          <w:ilvl w:val="0"/>
          <w:numId w:val="8"/>
        </w:numPr>
        <w:spacing w:before="0" w:after="0"/>
        <w:jc w:val="both"/>
      </w:pPr>
      <w:r>
        <w:rPr>
          <w:rFonts w:ascii="Times New Roman" w:hAnsi="Times New Roman"/>
          <w:b w:val="0"/>
          <w:i w:val="0"/>
          <w:color w:val="000000"/>
          <w:sz w:val="28"/>
        </w:rPr>
        <w:t>– излагать основные исторические сведения о возникновении православной религиозной традиции в России (Крещение Руси), своими словами объяснять роль православия в становлении культуры народов России, российской культуры и государственности;</w:t>
      </w:r>
    </w:p>
    <w:p w14:paraId="1579FF87">
      <w:pPr>
        <w:numPr>
          <w:ilvl w:val="0"/>
          <w:numId w:val="8"/>
        </w:numPr>
        <w:spacing w:before="0" w:after="0"/>
        <w:jc w:val="both"/>
      </w:pPr>
      <w:r>
        <w:rPr>
          <w:rFonts w:ascii="Times New Roman" w:hAnsi="Times New Roman"/>
          <w:b w:val="0"/>
          <w:i w:val="0"/>
          <w:color w:val="000000"/>
          <w:sz w:val="28"/>
        </w:rPr>
        <w:t>– первоначальный опыт поисковой, проектной деятельности по изучению православного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50CC8B72">
      <w:pPr>
        <w:numPr>
          <w:ilvl w:val="0"/>
          <w:numId w:val="8"/>
        </w:numPr>
        <w:spacing w:before="0" w:after="0"/>
        <w:jc w:val="both"/>
      </w:pPr>
      <w:r>
        <w:rPr>
          <w:rFonts w:ascii="Times New Roman" w:hAnsi="Times New Roman"/>
          <w:b w:val="0"/>
          <w:i w:val="0"/>
          <w:color w:val="000000"/>
          <w:sz w:val="28"/>
        </w:rPr>
        <w:t xml:space="preserve">– </w:t>
      </w:r>
      <w:r>
        <w:rPr>
          <w:rFonts w:ascii="Times New Roman" w:hAnsi="Times New Roman"/>
          <w:b w:val="0"/>
          <w:i w:val="0"/>
          <w:color w:val="000000"/>
          <w:spacing w:val="-4"/>
          <w:sz w:val="28"/>
        </w:rPr>
        <w:t>приводить примеры нравственных поступков, совершаемых с использованием</w:t>
      </w:r>
      <w:r>
        <w:rPr>
          <w:rFonts w:ascii="Times New Roman" w:hAnsi="Times New Roman"/>
          <w:b w:val="0"/>
          <w:i w:val="0"/>
          <w:color w:val="000000"/>
          <w:sz w:val="28"/>
        </w:rPr>
        <w:t xml:space="preserve"> этических норм религиозной культуры и внутренней установки личности, поступать согласно своей совести;</w:t>
      </w:r>
    </w:p>
    <w:p w14:paraId="2AD901C5">
      <w:pPr>
        <w:numPr>
          <w:ilvl w:val="0"/>
          <w:numId w:val="8"/>
        </w:numPr>
        <w:spacing w:before="0" w:after="0"/>
        <w:jc w:val="both"/>
      </w:pPr>
      <w:r>
        <w:rPr>
          <w:rFonts w:ascii="Times New Roman" w:hAnsi="Times New Roman"/>
          <w:b w:val="0"/>
          <w:i w:val="0"/>
          <w:color w:val="000000"/>
          <w:sz w:val="28"/>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281C2FCD">
      <w:pPr>
        <w:numPr>
          <w:ilvl w:val="0"/>
          <w:numId w:val="8"/>
        </w:numPr>
        <w:spacing w:before="0" w:after="0"/>
        <w:jc w:val="both"/>
      </w:pPr>
      <w:r>
        <w:rPr>
          <w:rFonts w:ascii="Times New Roman" w:hAnsi="Times New Roman"/>
          <w:b w:val="0"/>
          <w:i w:val="0"/>
          <w:color w:val="000000"/>
          <w:sz w:val="28"/>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25131A03">
      <w:pPr>
        <w:numPr>
          <w:ilvl w:val="0"/>
          <w:numId w:val="8"/>
        </w:numPr>
        <w:spacing w:before="0" w:after="0"/>
        <w:jc w:val="both"/>
      </w:pPr>
      <w:r>
        <w:rPr>
          <w:rFonts w:ascii="Times New Roman" w:hAnsi="Times New Roman"/>
          <w:b w:val="0"/>
          <w:i w:val="0"/>
          <w:color w:val="000000"/>
          <w:sz w:val="28"/>
        </w:rPr>
        <w:t>– выражать своими словами понимание человеческого достоинства, ценности человеческой жизни в православной духовно-нравственной культуре, традиции.</w:t>
      </w:r>
    </w:p>
    <w:p w14:paraId="05257B90">
      <w:pPr>
        <w:spacing w:before="0" w:after="0"/>
        <w:ind w:left="120"/>
        <w:jc w:val="both"/>
      </w:pPr>
      <w:r>
        <w:rPr>
          <w:rFonts w:ascii="Times New Roman" w:hAnsi="Times New Roman"/>
          <w:b/>
          <w:i w:val="0"/>
          <w:color w:val="000000"/>
          <w:sz w:val="28"/>
        </w:rPr>
        <w:t>Модуль «Основы исламской культуры»</w:t>
      </w:r>
    </w:p>
    <w:p w14:paraId="5EFE7701">
      <w:pPr>
        <w:spacing w:before="0" w:after="0"/>
        <w:ind w:firstLine="600"/>
        <w:jc w:val="both"/>
      </w:pPr>
      <w:r>
        <w:rPr>
          <w:rFonts w:ascii="Times New Roman" w:hAnsi="Times New Roman"/>
          <w:b w:val="0"/>
          <w:i w:val="0"/>
          <w:color w:val="000000"/>
          <w:sz w:val="28"/>
        </w:rPr>
        <w:t>Предметные результаты освоения образовательной программы модуля «Основы исламской культуры» должны отражать сформированность умений:</w:t>
      </w:r>
    </w:p>
    <w:p w14:paraId="73AA1C5E">
      <w:pPr>
        <w:numPr>
          <w:ilvl w:val="0"/>
          <w:numId w:val="9"/>
        </w:numPr>
        <w:spacing w:before="0" w:after="0"/>
        <w:jc w:val="both"/>
      </w:pPr>
      <w:r>
        <w:rPr>
          <w:rFonts w:ascii="Times New Roman" w:hAnsi="Times New Roman"/>
          <w:b w:val="0"/>
          <w:i w:val="0"/>
          <w:color w:val="000000"/>
          <w:sz w:val="28"/>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ED215A1">
      <w:pPr>
        <w:numPr>
          <w:ilvl w:val="0"/>
          <w:numId w:val="9"/>
        </w:numPr>
        <w:spacing w:before="0" w:after="0"/>
        <w:jc w:val="both"/>
      </w:pPr>
      <w:r>
        <w:rPr>
          <w:rFonts w:ascii="Times New Roman" w:hAnsi="Times New Roman"/>
          <w:b w:val="0"/>
          <w:i w:val="0"/>
          <w:color w:val="000000"/>
          <w:sz w:val="28"/>
        </w:rPr>
        <w:t>– выражать своими словами понимание значимости нравственного совершенствования и роли в этом личных усилий человека, приводить примеры;</w:t>
      </w:r>
    </w:p>
    <w:p w14:paraId="6E79A9E7">
      <w:pPr>
        <w:numPr>
          <w:ilvl w:val="0"/>
          <w:numId w:val="9"/>
        </w:numPr>
        <w:spacing w:before="0" w:after="0"/>
        <w:jc w:val="both"/>
      </w:pPr>
      <w:r>
        <w:rPr>
          <w:rFonts w:ascii="Times New Roman" w:hAnsi="Times New Roman"/>
          <w:b w:val="0"/>
          <w:i w:val="0"/>
          <w:color w:val="000000"/>
          <w:sz w:val="28"/>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3031299C">
      <w:pPr>
        <w:numPr>
          <w:ilvl w:val="0"/>
          <w:numId w:val="9"/>
        </w:numPr>
        <w:spacing w:before="0" w:after="0"/>
        <w:jc w:val="both"/>
      </w:pPr>
      <w:r>
        <w:rPr>
          <w:rFonts w:ascii="Times New Roman" w:hAnsi="Times New Roman"/>
          <w:b w:val="0"/>
          <w:i w:val="0"/>
          <w:color w:val="000000"/>
          <w:sz w:val="28"/>
        </w:rPr>
        <w:t>– рассказывать о нравственных заповедях, нормах исламской религиозной морали, их значении в выстраивании отношений в семье, между людьми, в общении и деятельности;</w:t>
      </w:r>
    </w:p>
    <w:p w14:paraId="7532D983">
      <w:pPr>
        <w:numPr>
          <w:ilvl w:val="0"/>
          <w:numId w:val="9"/>
        </w:numPr>
        <w:spacing w:before="0" w:after="0"/>
        <w:jc w:val="both"/>
      </w:pPr>
      <w:r>
        <w:rPr>
          <w:rFonts w:ascii="Times New Roman" w:hAnsi="Times New Roman"/>
          <w:b w:val="0"/>
          <w:i w:val="0"/>
          <w:color w:val="000000"/>
          <w:sz w:val="28"/>
        </w:rPr>
        <w:t>– раскрывать основное содержание нравственных категорий в исламской культуре, традиции (вера, искренность, милосердие, ответственность, справедливость, честность, великодушие, скромность, верность, терпение, выдержка, достойное поведение, стремление к знаниям);</w:t>
      </w:r>
    </w:p>
    <w:p w14:paraId="56C8E18D">
      <w:pPr>
        <w:numPr>
          <w:ilvl w:val="0"/>
          <w:numId w:val="9"/>
        </w:numPr>
        <w:spacing w:before="0" w:after="0"/>
        <w:jc w:val="both"/>
      </w:pPr>
      <w:r>
        <w:rPr>
          <w:rFonts w:ascii="Times New Roman" w:hAnsi="Times New Roman"/>
          <w:b w:val="0"/>
          <w:i w:val="0"/>
          <w:color w:val="000000"/>
          <w:sz w:val="28"/>
        </w:rPr>
        <w:t>– первоначальный опыт осмысления и нравственной оценки поступков, поведения (своих и других людей) с позиций исламской этики;</w:t>
      </w:r>
    </w:p>
    <w:p w14:paraId="7A302DBE">
      <w:pPr>
        <w:numPr>
          <w:ilvl w:val="0"/>
          <w:numId w:val="9"/>
        </w:numPr>
        <w:spacing w:before="0" w:after="0"/>
        <w:jc w:val="both"/>
      </w:pPr>
      <w:r>
        <w:rPr>
          <w:rFonts w:ascii="Times New Roman" w:hAnsi="Times New Roman"/>
          <w:b w:val="0"/>
          <w:i w:val="0"/>
          <w:color w:val="000000"/>
          <w:sz w:val="28"/>
        </w:rPr>
        <w:t>– раскрывать своими словами первоначальные представления о мировоззрении (картине мира) в исламской культуре, единобожии, вере и её основах;</w:t>
      </w:r>
    </w:p>
    <w:p w14:paraId="51006B0E">
      <w:pPr>
        <w:numPr>
          <w:ilvl w:val="0"/>
          <w:numId w:val="9"/>
        </w:numPr>
        <w:spacing w:before="0" w:after="0"/>
        <w:jc w:val="both"/>
      </w:pPr>
      <w:r>
        <w:rPr>
          <w:rFonts w:ascii="Times New Roman" w:hAnsi="Times New Roman"/>
          <w:b w:val="0"/>
          <w:i w:val="0"/>
          <w:color w:val="000000"/>
          <w:sz w:val="28"/>
        </w:rPr>
        <w:t>– рассказывать о Священном Коране и сунне – примерах из жизни пророка Мухаммада; о праведных предках, о ритуальной практике в исламе (намаз, хадж, пост, закят, дуа, зикр);</w:t>
      </w:r>
    </w:p>
    <w:p w14:paraId="4F980BBC">
      <w:pPr>
        <w:numPr>
          <w:ilvl w:val="0"/>
          <w:numId w:val="9"/>
        </w:numPr>
        <w:spacing w:before="0" w:after="0"/>
        <w:jc w:val="both"/>
      </w:pPr>
      <w:r>
        <w:rPr>
          <w:rFonts w:ascii="Times New Roman" w:hAnsi="Times New Roman"/>
          <w:b w:val="0"/>
          <w:i w:val="0"/>
          <w:color w:val="000000"/>
          <w:sz w:val="28"/>
        </w:rPr>
        <w:t>– рассказывать о назначении и устройстве мечети (минбар, михраб), нормах поведения в мечети, общения с верующими и служителями ислама;</w:t>
      </w:r>
    </w:p>
    <w:p w14:paraId="084C04B3">
      <w:pPr>
        <w:numPr>
          <w:ilvl w:val="0"/>
          <w:numId w:val="9"/>
        </w:numPr>
        <w:spacing w:before="0" w:after="0"/>
        <w:jc w:val="both"/>
      </w:pPr>
      <w:r>
        <w:rPr>
          <w:rFonts w:ascii="Times New Roman" w:hAnsi="Times New Roman"/>
          <w:b w:val="0"/>
          <w:i w:val="0"/>
          <w:color w:val="000000"/>
          <w:sz w:val="28"/>
        </w:rPr>
        <w:t>– рассказывать о праздниках в исламе (Уразабайрам, Курбанбайрам, Маулид);</w:t>
      </w:r>
    </w:p>
    <w:p w14:paraId="5E5B5C12">
      <w:pPr>
        <w:numPr>
          <w:ilvl w:val="0"/>
          <w:numId w:val="9"/>
        </w:numPr>
        <w:spacing w:before="0" w:after="0"/>
        <w:jc w:val="both"/>
      </w:pPr>
      <w:r>
        <w:rPr>
          <w:rFonts w:ascii="Times New Roman" w:hAnsi="Times New Roman"/>
          <w:b w:val="0"/>
          <w:i w:val="0"/>
          <w:color w:val="000000"/>
          <w:sz w:val="28"/>
        </w:rPr>
        <w:t>– раскрывать основное содержание норм отношений в исламской семье, обязанностей и ответственности членов семьи; норм отношений детей к отцу, матери, братьям и сёстрам, старшим по возрасту, предкам; норм отношений с дальними родственниками, соседями; исламских семейных ценностей;</w:t>
      </w:r>
    </w:p>
    <w:p w14:paraId="6957A768">
      <w:pPr>
        <w:numPr>
          <w:ilvl w:val="0"/>
          <w:numId w:val="9"/>
        </w:numPr>
        <w:spacing w:before="0" w:after="0"/>
        <w:jc w:val="both"/>
      </w:pPr>
      <w:r>
        <w:rPr>
          <w:rFonts w:ascii="Times New Roman" w:hAnsi="Times New Roman"/>
          <w:b w:val="0"/>
          <w:i w:val="0"/>
          <w:color w:val="000000"/>
          <w:sz w:val="28"/>
        </w:rPr>
        <w:t>– распознавать исламскую символику, объяснять своими словами её смысл и охарактеризовать назначение исламского орнамента;</w:t>
      </w:r>
    </w:p>
    <w:p w14:paraId="05C71538">
      <w:pPr>
        <w:numPr>
          <w:ilvl w:val="0"/>
          <w:numId w:val="9"/>
        </w:numPr>
        <w:spacing w:before="0" w:after="0"/>
        <w:jc w:val="both"/>
      </w:pPr>
      <w:r>
        <w:rPr>
          <w:rFonts w:ascii="Times New Roman" w:hAnsi="Times New Roman"/>
          <w:b w:val="0"/>
          <w:i w:val="0"/>
          <w:color w:val="000000"/>
          <w:sz w:val="28"/>
        </w:rPr>
        <w:t>– рассказывать о художественной культуре в исламской традиции, религиозных напевах, каллиграфии, архитектуре, книжной миниатюре, религиозной атрибутике, одежде;</w:t>
      </w:r>
    </w:p>
    <w:p w14:paraId="6C0DDD0E">
      <w:pPr>
        <w:numPr>
          <w:ilvl w:val="0"/>
          <w:numId w:val="9"/>
        </w:numPr>
        <w:spacing w:before="0" w:after="0"/>
        <w:jc w:val="both"/>
      </w:pPr>
      <w:r>
        <w:rPr>
          <w:rFonts w:ascii="Times New Roman" w:hAnsi="Times New Roman"/>
          <w:b w:val="0"/>
          <w:i w:val="0"/>
          <w:color w:val="000000"/>
          <w:sz w:val="28"/>
        </w:rPr>
        <w:t>– излагать основные исторические сведения о возникновении исламской религиозной традиции в России, своими словами объяснять роль ислама в становлении культуры народов России, российской культуры и государственности;</w:t>
      </w:r>
    </w:p>
    <w:p w14:paraId="37C5A90B">
      <w:pPr>
        <w:numPr>
          <w:ilvl w:val="0"/>
          <w:numId w:val="9"/>
        </w:numPr>
        <w:spacing w:before="0" w:after="0"/>
        <w:jc w:val="both"/>
      </w:pPr>
      <w:r>
        <w:rPr>
          <w:rFonts w:ascii="Times New Roman" w:hAnsi="Times New Roman"/>
          <w:b w:val="0"/>
          <w:i w:val="0"/>
          <w:color w:val="000000"/>
          <w:sz w:val="28"/>
        </w:rPr>
        <w:t>– первоначальный опыт поисковой, проектной деятельности по изучению исламского исторического и культурного наследия в своей местности, регионе (мечети, медресе, памятные и святые места), оформлению и представлению её результатов;</w:t>
      </w:r>
    </w:p>
    <w:p w14:paraId="36C3F6F3">
      <w:pPr>
        <w:numPr>
          <w:ilvl w:val="0"/>
          <w:numId w:val="9"/>
        </w:numPr>
        <w:spacing w:before="0" w:after="0"/>
        <w:jc w:val="both"/>
      </w:pPr>
      <w:r>
        <w:rPr>
          <w:rFonts w:ascii="Times New Roman" w:hAnsi="Times New Roman"/>
          <w:b w:val="0"/>
          <w:i w:val="0"/>
          <w:color w:val="000000"/>
          <w:sz w:val="28"/>
        </w:rPr>
        <w:t xml:space="preserve">– </w:t>
      </w:r>
      <w:r>
        <w:rPr>
          <w:rFonts w:ascii="Times New Roman" w:hAnsi="Times New Roman"/>
          <w:b w:val="0"/>
          <w:i w:val="0"/>
          <w:color w:val="000000"/>
          <w:spacing w:val="-4"/>
          <w:sz w:val="28"/>
        </w:rPr>
        <w:t>приводить примеры нравственных поступков, совершаемых с использованием</w:t>
      </w:r>
      <w:r>
        <w:rPr>
          <w:rFonts w:ascii="Times New Roman" w:hAnsi="Times New Roman"/>
          <w:b w:val="0"/>
          <w:i w:val="0"/>
          <w:color w:val="000000"/>
          <w:sz w:val="28"/>
        </w:rPr>
        <w:t xml:space="preserve"> этических норм религиозной культуры и внутренней установки личности поступать согласно своей совести;</w:t>
      </w:r>
    </w:p>
    <w:p w14:paraId="306259BB">
      <w:pPr>
        <w:numPr>
          <w:ilvl w:val="0"/>
          <w:numId w:val="9"/>
        </w:numPr>
        <w:spacing w:before="0" w:after="0"/>
        <w:jc w:val="both"/>
      </w:pPr>
      <w:r>
        <w:rPr>
          <w:rFonts w:ascii="Times New Roman" w:hAnsi="Times New Roman"/>
          <w:b w:val="0"/>
          <w:i w:val="0"/>
          <w:color w:val="000000"/>
          <w:sz w:val="28"/>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3722CFF4">
      <w:pPr>
        <w:numPr>
          <w:ilvl w:val="0"/>
          <w:numId w:val="9"/>
        </w:numPr>
        <w:spacing w:before="0" w:after="0"/>
        <w:jc w:val="both"/>
      </w:pPr>
      <w:r>
        <w:rPr>
          <w:rFonts w:ascii="Times New Roman" w:hAnsi="Times New Roman"/>
          <w:b w:val="0"/>
          <w:i w:val="0"/>
          <w:color w:val="000000"/>
          <w:sz w:val="28"/>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5DC2EBC9">
      <w:pPr>
        <w:numPr>
          <w:ilvl w:val="0"/>
          <w:numId w:val="9"/>
        </w:numPr>
        <w:spacing w:before="0" w:after="0"/>
        <w:jc w:val="both"/>
      </w:pPr>
      <w:r>
        <w:rPr>
          <w:rFonts w:ascii="Times New Roman" w:hAnsi="Times New Roman"/>
          <w:b w:val="0"/>
          <w:i w:val="0"/>
          <w:color w:val="000000"/>
          <w:sz w:val="28"/>
        </w:rPr>
        <w:t>– выражать своими словами понимание человеческого достоинства, ценности человеческой жизни в исламской духовно нравственной культуре, традиции.</w:t>
      </w:r>
    </w:p>
    <w:p w14:paraId="06E1F35F">
      <w:pPr>
        <w:spacing w:before="0" w:after="0" w:line="264" w:lineRule="auto"/>
        <w:ind w:left="120"/>
        <w:jc w:val="both"/>
      </w:pPr>
      <w:r>
        <w:rPr>
          <w:rFonts w:ascii="Times New Roman" w:hAnsi="Times New Roman"/>
          <w:b/>
          <w:i w:val="0"/>
          <w:color w:val="000000"/>
          <w:sz w:val="28"/>
        </w:rPr>
        <w:t>Модуль «Основы буддийской культуры»</w:t>
      </w:r>
    </w:p>
    <w:p w14:paraId="72061E57">
      <w:pPr>
        <w:spacing w:before="0" w:after="0" w:line="264" w:lineRule="auto"/>
        <w:ind w:firstLine="600"/>
        <w:jc w:val="both"/>
      </w:pPr>
      <w:r>
        <w:rPr>
          <w:rFonts w:ascii="Times New Roman" w:hAnsi="Times New Roman"/>
          <w:b w:val="0"/>
          <w:i w:val="0"/>
          <w:color w:val="000000"/>
          <w:sz w:val="28"/>
        </w:rPr>
        <w:t>Предметные результаты освоения образовательной программы модуля «Основы буддийской культуры» должны отражать сформированность умений:</w:t>
      </w:r>
    </w:p>
    <w:p w14:paraId="0F701D33">
      <w:pPr>
        <w:numPr>
          <w:ilvl w:val="0"/>
          <w:numId w:val="10"/>
        </w:numPr>
        <w:spacing w:before="0" w:after="0"/>
        <w:jc w:val="both"/>
      </w:pPr>
      <w:r>
        <w:rPr>
          <w:rFonts w:ascii="Times New Roman" w:hAnsi="Times New Roman"/>
          <w:b w:val="0"/>
          <w:i w:val="0"/>
          <w:color w:val="000000"/>
          <w:sz w:val="28"/>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5F8354A">
      <w:pPr>
        <w:numPr>
          <w:ilvl w:val="0"/>
          <w:numId w:val="10"/>
        </w:numPr>
        <w:spacing w:before="0" w:after="0"/>
        <w:jc w:val="both"/>
      </w:pPr>
      <w:r>
        <w:rPr>
          <w:rFonts w:ascii="Times New Roman" w:hAnsi="Times New Roman"/>
          <w:b w:val="0"/>
          <w:i w:val="0"/>
          <w:color w:val="000000"/>
          <w:sz w:val="28"/>
        </w:rPr>
        <w:t>– выражать своими словами понимание значимости нравственного самосовершенствования и роли в этом личных усилий человека, приводить примеры;</w:t>
      </w:r>
    </w:p>
    <w:p w14:paraId="21DC2C3D">
      <w:pPr>
        <w:numPr>
          <w:ilvl w:val="0"/>
          <w:numId w:val="10"/>
        </w:numPr>
        <w:spacing w:before="0" w:after="0"/>
        <w:jc w:val="both"/>
      </w:pPr>
      <w:r>
        <w:rPr>
          <w:rFonts w:ascii="Times New Roman" w:hAnsi="Times New Roman"/>
          <w:b w:val="0"/>
          <w:i w:val="0"/>
          <w:color w:val="000000"/>
          <w:sz w:val="28"/>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31922CC0">
      <w:pPr>
        <w:numPr>
          <w:ilvl w:val="0"/>
          <w:numId w:val="10"/>
        </w:numPr>
        <w:spacing w:before="0" w:after="0"/>
        <w:jc w:val="both"/>
      </w:pPr>
      <w:r>
        <w:rPr>
          <w:rFonts w:ascii="Times New Roman" w:hAnsi="Times New Roman"/>
          <w:b w:val="0"/>
          <w:i w:val="0"/>
          <w:color w:val="000000"/>
          <w:sz w:val="28"/>
        </w:rPr>
        <w:t>– рассказывать о нравственных заповедях, нормах буддийской религиозной морали, их значении в выстраивании отношений в семье, между людьми, в общении и деятельности;</w:t>
      </w:r>
    </w:p>
    <w:p w14:paraId="57EBF197">
      <w:pPr>
        <w:numPr>
          <w:ilvl w:val="0"/>
          <w:numId w:val="10"/>
        </w:numPr>
        <w:spacing w:before="0" w:after="0"/>
        <w:jc w:val="both"/>
      </w:pPr>
      <w:r>
        <w:rPr>
          <w:rFonts w:ascii="Times New Roman" w:hAnsi="Times New Roman"/>
          <w:b w:val="0"/>
          <w:i w:val="0"/>
          <w:color w:val="000000"/>
          <w:sz w:val="28"/>
        </w:rPr>
        <w:t>– раскрывать основное содержание нравственных категорий в буддийской культуре, традиции (сострадание, милосердие, любовь, ответственность, благие и неблагие деяния, освобождение, борьба с неведением, уверенность в себе, постоянство перемен, внимательность); основных идей (учения) Будды о сущности человеческой жизни, цикличности и значения сансары; понимание личности как совокупности всех поступков; значение понятий «правильное воззрение» и «правильное действие»;</w:t>
      </w:r>
    </w:p>
    <w:p w14:paraId="4F36FB08">
      <w:pPr>
        <w:numPr>
          <w:ilvl w:val="0"/>
          <w:numId w:val="10"/>
        </w:numPr>
        <w:spacing w:before="0" w:after="0"/>
        <w:jc w:val="both"/>
      </w:pPr>
      <w:r>
        <w:rPr>
          <w:rFonts w:ascii="Times New Roman" w:hAnsi="Times New Roman"/>
          <w:b w:val="0"/>
          <w:i w:val="0"/>
          <w:color w:val="000000"/>
          <w:sz w:val="28"/>
        </w:rPr>
        <w:t>– первоначальный опыт осмысления и нравственной оценки поступков, поведения (своих и других людей) с позиций буддийской этики;</w:t>
      </w:r>
    </w:p>
    <w:p w14:paraId="3D907AC8">
      <w:pPr>
        <w:numPr>
          <w:ilvl w:val="0"/>
          <w:numId w:val="10"/>
        </w:numPr>
        <w:spacing w:before="0" w:after="0"/>
        <w:jc w:val="both"/>
      </w:pPr>
      <w:r>
        <w:rPr>
          <w:rFonts w:ascii="Times New Roman" w:hAnsi="Times New Roman"/>
          <w:b w:val="0"/>
          <w:i w:val="0"/>
          <w:color w:val="000000"/>
          <w:sz w:val="28"/>
        </w:rPr>
        <w:t>– раскрывать своими словами первоначальные представления о мировоззрении (картине мира) в буддийской культуре, учении о Будде (буддах), бодхисатвах, Вселенной, человеке, обществе, сангхе, сансаре и нирване; понимание ценности любой формы жизни как связанной с ценностью человеческой жизни и бытия;</w:t>
      </w:r>
    </w:p>
    <w:p w14:paraId="56706D5F">
      <w:pPr>
        <w:numPr>
          <w:ilvl w:val="0"/>
          <w:numId w:val="10"/>
        </w:numPr>
        <w:spacing w:before="0" w:after="0"/>
        <w:jc w:val="both"/>
      </w:pPr>
      <w:r>
        <w:rPr>
          <w:rFonts w:ascii="Times New Roman" w:hAnsi="Times New Roman"/>
          <w:b w:val="0"/>
          <w:i w:val="0"/>
          <w:color w:val="000000"/>
          <w:sz w:val="28"/>
        </w:rPr>
        <w:t>– рассказывать о буддийских писаниях, ламах, службах; смысле принятия, восьмеричном пути и карме;</w:t>
      </w:r>
    </w:p>
    <w:p w14:paraId="556E3BB8">
      <w:pPr>
        <w:numPr>
          <w:ilvl w:val="0"/>
          <w:numId w:val="10"/>
        </w:numPr>
        <w:spacing w:before="0" w:after="0"/>
        <w:jc w:val="both"/>
      </w:pPr>
      <w:r>
        <w:rPr>
          <w:rFonts w:ascii="Times New Roman" w:hAnsi="Times New Roman"/>
          <w:b w:val="0"/>
          <w:i w:val="0"/>
          <w:color w:val="000000"/>
          <w:sz w:val="28"/>
        </w:rPr>
        <w:t>– рассказывать о назначении и устройстве буддийского храма, нормах поведения в храме, общения с мирскими последователями и ламами;</w:t>
      </w:r>
    </w:p>
    <w:p w14:paraId="5DA645C0">
      <w:pPr>
        <w:numPr>
          <w:ilvl w:val="0"/>
          <w:numId w:val="10"/>
        </w:numPr>
        <w:spacing w:before="0" w:after="0"/>
        <w:jc w:val="both"/>
      </w:pPr>
      <w:r>
        <w:rPr>
          <w:rFonts w:ascii="Times New Roman" w:hAnsi="Times New Roman"/>
          <w:b w:val="0"/>
          <w:i w:val="0"/>
          <w:color w:val="000000"/>
          <w:sz w:val="28"/>
        </w:rPr>
        <w:t>– рассказывать о праздниках в буддизме, аскезе;</w:t>
      </w:r>
    </w:p>
    <w:p w14:paraId="72CD4D62">
      <w:pPr>
        <w:numPr>
          <w:ilvl w:val="0"/>
          <w:numId w:val="10"/>
        </w:numPr>
        <w:spacing w:before="0" w:after="0"/>
        <w:jc w:val="both"/>
      </w:pPr>
      <w:r>
        <w:rPr>
          <w:rFonts w:ascii="Times New Roman" w:hAnsi="Times New Roman"/>
          <w:b w:val="0"/>
          <w:i w:val="0"/>
          <w:color w:val="000000"/>
          <w:sz w:val="28"/>
        </w:rPr>
        <w:t>– раскрывать основное содержание норм отношений в буддийской семье, обязанностей и ответственности членов семьи, отношении детей к отцу, матери, братьям и сёстрам, старшим по возрасту, предкам; буддийских семейных ценностей;</w:t>
      </w:r>
    </w:p>
    <w:p w14:paraId="73016040">
      <w:pPr>
        <w:numPr>
          <w:ilvl w:val="0"/>
          <w:numId w:val="10"/>
        </w:numPr>
        <w:spacing w:before="0" w:after="0"/>
        <w:jc w:val="both"/>
      </w:pPr>
      <w:r>
        <w:rPr>
          <w:rFonts w:ascii="Times New Roman" w:hAnsi="Times New Roman"/>
          <w:b w:val="0"/>
          <w:i w:val="0"/>
          <w:color w:val="000000"/>
          <w:sz w:val="28"/>
        </w:rPr>
        <w:t>– распознавать буддийскую символику, объяснять своими словами её смысл и значение в буддийской культуре;</w:t>
      </w:r>
    </w:p>
    <w:p w14:paraId="36436836">
      <w:pPr>
        <w:numPr>
          <w:ilvl w:val="0"/>
          <w:numId w:val="10"/>
        </w:numPr>
        <w:spacing w:before="0" w:after="0"/>
        <w:jc w:val="both"/>
      </w:pPr>
      <w:r>
        <w:rPr>
          <w:rFonts w:ascii="Times New Roman" w:hAnsi="Times New Roman"/>
          <w:b w:val="0"/>
          <w:i w:val="0"/>
          <w:color w:val="000000"/>
          <w:sz w:val="28"/>
        </w:rPr>
        <w:t>– рассказывать о художественной культуре в буддийской традиции;</w:t>
      </w:r>
    </w:p>
    <w:p w14:paraId="7858F239">
      <w:pPr>
        <w:numPr>
          <w:ilvl w:val="0"/>
          <w:numId w:val="10"/>
        </w:numPr>
        <w:spacing w:before="0" w:after="0"/>
        <w:jc w:val="both"/>
      </w:pPr>
      <w:r>
        <w:rPr>
          <w:rFonts w:ascii="Times New Roman" w:hAnsi="Times New Roman"/>
          <w:b w:val="0"/>
          <w:i w:val="0"/>
          <w:color w:val="000000"/>
          <w:sz w:val="28"/>
        </w:rPr>
        <w:t>– излагать основные исторические сведения о возникновении буддийской религиозной традиции в истории и в России, своими словами объяснять роль буддизма в становлении культуры народов России, российской культуры и государственности;</w:t>
      </w:r>
    </w:p>
    <w:p w14:paraId="4104FC32">
      <w:pPr>
        <w:numPr>
          <w:ilvl w:val="0"/>
          <w:numId w:val="10"/>
        </w:numPr>
        <w:spacing w:before="0" w:after="0"/>
        <w:jc w:val="both"/>
      </w:pPr>
      <w:r>
        <w:rPr>
          <w:rFonts w:ascii="Times New Roman" w:hAnsi="Times New Roman"/>
          <w:b w:val="0"/>
          <w:i w:val="0"/>
          <w:color w:val="000000"/>
          <w:sz w:val="28"/>
        </w:rPr>
        <w:t>– первоначальный опыт поисковой, проектной деятельности по изучению буддийского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47DFAE6E">
      <w:pPr>
        <w:numPr>
          <w:ilvl w:val="0"/>
          <w:numId w:val="10"/>
        </w:numPr>
        <w:spacing w:before="0" w:after="0"/>
        <w:jc w:val="both"/>
      </w:pPr>
      <w:r>
        <w:rPr>
          <w:rFonts w:ascii="Times New Roman" w:hAnsi="Times New Roman"/>
          <w:b w:val="0"/>
          <w:i w:val="0"/>
          <w:color w:val="000000"/>
          <w:sz w:val="28"/>
        </w:rPr>
        <w:t xml:space="preserve">– </w:t>
      </w:r>
      <w:r>
        <w:rPr>
          <w:rFonts w:ascii="Times New Roman" w:hAnsi="Times New Roman"/>
          <w:b w:val="0"/>
          <w:i w:val="0"/>
          <w:color w:val="000000"/>
          <w:spacing w:val="-4"/>
          <w:sz w:val="28"/>
        </w:rPr>
        <w:t>приводить примеры нравственных поступков, совершаемых с использованием</w:t>
      </w:r>
      <w:r>
        <w:rPr>
          <w:rFonts w:ascii="Times New Roman" w:hAnsi="Times New Roman"/>
          <w:b w:val="0"/>
          <w:i w:val="0"/>
          <w:color w:val="000000"/>
          <w:sz w:val="28"/>
        </w:rPr>
        <w:t xml:space="preserve"> этических норм религиозной культуры и внутренней установки личности, поступать согласно своей совести;</w:t>
      </w:r>
    </w:p>
    <w:p w14:paraId="63316972">
      <w:pPr>
        <w:numPr>
          <w:ilvl w:val="0"/>
          <w:numId w:val="10"/>
        </w:numPr>
        <w:spacing w:before="0" w:after="0"/>
        <w:jc w:val="both"/>
      </w:pPr>
      <w:r>
        <w:rPr>
          <w:rFonts w:ascii="Times New Roman" w:hAnsi="Times New Roman"/>
          <w:b w:val="0"/>
          <w:i w:val="0"/>
          <w:color w:val="000000"/>
          <w:sz w:val="28"/>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6A51B532">
      <w:pPr>
        <w:numPr>
          <w:ilvl w:val="0"/>
          <w:numId w:val="10"/>
        </w:numPr>
        <w:spacing w:before="0" w:after="0"/>
        <w:jc w:val="both"/>
      </w:pPr>
      <w:r>
        <w:rPr>
          <w:rFonts w:ascii="Times New Roman" w:hAnsi="Times New Roman"/>
          <w:b w:val="0"/>
          <w:i w:val="0"/>
          <w:color w:val="000000"/>
          <w:sz w:val="28"/>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1435C02A">
      <w:pPr>
        <w:numPr>
          <w:ilvl w:val="0"/>
          <w:numId w:val="10"/>
        </w:numPr>
        <w:spacing w:before="0" w:after="0"/>
        <w:jc w:val="both"/>
      </w:pPr>
      <w:r>
        <w:rPr>
          <w:rFonts w:ascii="Times New Roman" w:hAnsi="Times New Roman"/>
          <w:b w:val="0"/>
          <w:i w:val="0"/>
          <w:color w:val="000000"/>
          <w:sz w:val="28"/>
        </w:rPr>
        <w:t>– выражать своими словами понимание человеческого достоинства, ценности человеческой жизни в буддийской духовнонравственной культуре, традиции.</w:t>
      </w:r>
    </w:p>
    <w:p w14:paraId="43FCBD3C">
      <w:pPr>
        <w:spacing w:before="0" w:after="0"/>
        <w:ind w:left="120"/>
        <w:jc w:val="both"/>
      </w:pPr>
      <w:r>
        <w:rPr>
          <w:rFonts w:ascii="Times New Roman" w:hAnsi="Times New Roman"/>
          <w:b/>
          <w:i w:val="0"/>
          <w:color w:val="000000"/>
          <w:sz w:val="28"/>
        </w:rPr>
        <w:t>Модуль «Основы иудейской культуры»</w:t>
      </w:r>
    </w:p>
    <w:p w14:paraId="25A43468">
      <w:pPr>
        <w:spacing w:before="0" w:after="0"/>
        <w:ind w:firstLine="600"/>
        <w:jc w:val="both"/>
      </w:pPr>
      <w:r>
        <w:rPr>
          <w:rFonts w:ascii="Times New Roman" w:hAnsi="Times New Roman"/>
          <w:b w:val="0"/>
          <w:i w:val="0"/>
          <w:color w:val="000000"/>
          <w:sz w:val="28"/>
        </w:rPr>
        <w:t>Предметные результаты освоения образовательной программы модуля «Основы иудейской культуры» должны отражать сформированность умений:</w:t>
      </w:r>
    </w:p>
    <w:p w14:paraId="09291220">
      <w:pPr>
        <w:numPr>
          <w:ilvl w:val="0"/>
          <w:numId w:val="11"/>
        </w:numPr>
        <w:spacing w:before="0" w:after="0"/>
        <w:jc w:val="both"/>
      </w:pPr>
      <w:r>
        <w:rPr>
          <w:rFonts w:ascii="Times New Roman" w:hAnsi="Times New Roman"/>
          <w:b w:val="0"/>
          <w:i w:val="0"/>
          <w:color w:val="000000"/>
          <w:sz w:val="28"/>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7FE47060">
      <w:pPr>
        <w:numPr>
          <w:ilvl w:val="0"/>
          <w:numId w:val="11"/>
        </w:numPr>
        <w:spacing w:before="0" w:after="0"/>
        <w:jc w:val="both"/>
      </w:pPr>
      <w:r>
        <w:rPr>
          <w:rFonts w:ascii="Times New Roman" w:hAnsi="Times New Roman"/>
          <w:b w:val="0"/>
          <w:i w:val="0"/>
          <w:color w:val="000000"/>
          <w:sz w:val="28"/>
        </w:rPr>
        <w:t>– выражать своими словами понимание значимости нравственного совершенствования и роли в этом личных усилий человека, приводить примеры;</w:t>
      </w:r>
    </w:p>
    <w:p w14:paraId="4393115B">
      <w:pPr>
        <w:numPr>
          <w:ilvl w:val="0"/>
          <w:numId w:val="11"/>
        </w:numPr>
        <w:spacing w:before="0" w:after="0"/>
        <w:jc w:val="both"/>
      </w:pPr>
      <w:r>
        <w:rPr>
          <w:rFonts w:ascii="Times New Roman" w:hAnsi="Times New Roman"/>
          <w:b w:val="0"/>
          <w:i w:val="0"/>
          <w:color w:val="000000"/>
          <w:sz w:val="28"/>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343F1E5A">
      <w:pPr>
        <w:numPr>
          <w:ilvl w:val="0"/>
          <w:numId w:val="11"/>
        </w:numPr>
        <w:spacing w:before="0" w:after="0"/>
        <w:jc w:val="both"/>
      </w:pPr>
      <w:r>
        <w:rPr>
          <w:rFonts w:ascii="Times New Roman" w:hAnsi="Times New Roman"/>
          <w:b w:val="0"/>
          <w:i w:val="0"/>
          <w:color w:val="000000"/>
          <w:sz w:val="28"/>
        </w:rPr>
        <w:t>– рассказывать о нравственных заповедях, нормах иудейской морали, их значении в выстраивании отношений в семье, между людьми, в общении и деятельности;</w:t>
      </w:r>
    </w:p>
    <w:p w14:paraId="74072C7C">
      <w:pPr>
        <w:numPr>
          <w:ilvl w:val="0"/>
          <w:numId w:val="11"/>
        </w:numPr>
        <w:spacing w:before="0" w:after="0"/>
        <w:jc w:val="both"/>
      </w:pPr>
      <w:r>
        <w:rPr>
          <w:rFonts w:ascii="Times New Roman" w:hAnsi="Times New Roman"/>
          <w:b w:val="0"/>
          <w:i w:val="0"/>
          <w:color w:val="000000"/>
          <w:sz w:val="28"/>
        </w:rPr>
        <w:t>– раскрывать основное содержание нравственных категорий в иудейской культуре, традиции (любовь, вера, милосердие, прощение, покаяние, сострадание, ответственность, послушание, исполнение заповедей, борьба с грехом и спасение), основное содержание и место заповедей (прежде всего, Десяти заповедей) в жизни человека; объяснять «золотое правило нравственности» в иудейской религиозной традиции;</w:t>
      </w:r>
    </w:p>
    <w:p w14:paraId="4C51F7BB">
      <w:pPr>
        <w:numPr>
          <w:ilvl w:val="0"/>
          <w:numId w:val="11"/>
        </w:numPr>
        <w:spacing w:before="0" w:after="0"/>
        <w:jc w:val="both"/>
      </w:pPr>
      <w:r>
        <w:rPr>
          <w:rFonts w:ascii="Times New Roman" w:hAnsi="Times New Roman"/>
          <w:b w:val="0"/>
          <w:i w:val="0"/>
          <w:color w:val="000000"/>
          <w:sz w:val="28"/>
        </w:rPr>
        <w:t>– первоначальный опыт осмысления и нравственной оценки поступков, поведения (своих и других людей) с позиций иудейской этики;</w:t>
      </w:r>
    </w:p>
    <w:p w14:paraId="005B45B5">
      <w:pPr>
        <w:numPr>
          <w:ilvl w:val="0"/>
          <w:numId w:val="11"/>
        </w:numPr>
        <w:spacing w:before="0" w:after="0"/>
        <w:jc w:val="both"/>
      </w:pPr>
      <w:r>
        <w:rPr>
          <w:rFonts w:ascii="Times New Roman" w:hAnsi="Times New Roman"/>
          <w:b w:val="0"/>
          <w:i w:val="0"/>
          <w:color w:val="000000"/>
          <w:sz w:val="28"/>
        </w:rPr>
        <w:t>– раскрывать своими словами первоначальные представления о мировоззрении (картине мира) в иудаизме, учение о единобожии, об основных принципах иудаизма;</w:t>
      </w:r>
    </w:p>
    <w:p w14:paraId="4ACD0F3D">
      <w:pPr>
        <w:numPr>
          <w:ilvl w:val="0"/>
          <w:numId w:val="11"/>
        </w:numPr>
        <w:spacing w:before="0" w:after="0"/>
        <w:jc w:val="both"/>
      </w:pPr>
      <w:r>
        <w:rPr>
          <w:rFonts w:ascii="Times New Roman" w:hAnsi="Times New Roman"/>
          <w:b w:val="0"/>
          <w:i w:val="0"/>
          <w:color w:val="000000"/>
          <w:sz w:val="28"/>
        </w:rPr>
        <w:t>– рассказывать о священных текстах иудаизма – Торе и Танахе, о Талмуде, произведениях выдающихся деятелей иудаизма, богослужениях, молитвах;</w:t>
      </w:r>
    </w:p>
    <w:p w14:paraId="135B102E">
      <w:pPr>
        <w:numPr>
          <w:ilvl w:val="0"/>
          <w:numId w:val="11"/>
        </w:numPr>
        <w:spacing w:before="0" w:after="0"/>
        <w:jc w:val="both"/>
      </w:pPr>
      <w:r>
        <w:rPr>
          <w:rFonts w:ascii="Times New Roman" w:hAnsi="Times New Roman"/>
          <w:b w:val="0"/>
          <w:i w:val="0"/>
          <w:color w:val="000000"/>
          <w:sz w:val="28"/>
        </w:rPr>
        <w:t>– рассказывать о назначении и устройстве синагоги, о раввинах, нормах поведения в синагоге, общения с мирянами и раввинами;</w:t>
      </w:r>
    </w:p>
    <w:p w14:paraId="5D13D10A">
      <w:pPr>
        <w:numPr>
          <w:ilvl w:val="0"/>
          <w:numId w:val="11"/>
        </w:numPr>
        <w:spacing w:before="0" w:after="0"/>
        <w:jc w:val="both"/>
      </w:pPr>
      <w:r>
        <w:rPr>
          <w:rFonts w:ascii="Times New Roman" w:hAnsi="Times New Roman"/>
          <w:b w:val="0"/>
          <w:i w:val="0"/>
          <w:color w:val="000000"/>
          <w:sz w:val="28"/>
        </w:rPr>
        <w:t>– рассказывать об иудейских праздниках (не менее четырёх, включая РошаШана, ЙомКиппур, Суккот, Песах), постах, назначении поста;</w:t>
      </w:r>
    </w:p>
    <w:p w14:paraId="3ACC2A1F">
      <w:pPr>
        <w:numPr>
          <w:ilvl w:val="0"/>
          <w:numId w:val="11"/>
        </w:numPr>
        <w:spacing w:before="0" w:after="0"/>
        <w:jc w:val="both"/>
      </w:pPr>
      <w:r>
        <w:rPr>
          <w:rFonts w:ascii="Times New Roman" w:hAnsi="Times New Roman"/>
          <w:b w:val="0"/>
          <w:i w:val="0"/>
          <w:color w:val="000000"/>
          <w:sz w:val="28"/>
        </w:rPr>
        <w:t>– раскрывать основное содержание норм отношений в еврейской семье, обязанностей и ответственности членов семьи, отношений детей к отцу, матери, братьям и сёстрам, старшим по возрасту, предкам; иудейских традиционных семейных ценностей;</w:t>
      </w:r>
    </w:p>
    <w:p w14:paraId="576B5F1B">
      <w:pPr>
        <w:numPr>
          <w:ilvl w:val="0"/>
          <w:numId w:val="11"/>
        </w:numPr>
        <w:spacing w:before="0" w:after="0"/>
        <w:jc w:val="both"/>
      </w:pPr>
      <w:r>
        <w:rPr>
          <w:rFonts w:ascii="Times New Roman" w:hAnsi="Times New Roman"/>
          <w:b w:val="0"/>
          <w:i w:val="0"/>
          <w:color w:val="000000"/>
          <w:sz w:val="28"/>
        </w:rPr>
        <w:t>– распознавать иудейскую символику, объяснять своими словами её смысл (магендовид) и значение в еврейской культуре;</w:t>
      </w:r>
    </w:p>
    <w:p w14:paraId="2FFD3928">
      <w:pPr>
        <w:numPr>
          <w:ilvl w:val="0"/>
          <w:numId w:val="11"/>
        </w:numPr>
        <w:spacing w:before="0" w:after="0"/>
        <w:jc w:val="both"/>
      </w:pPr>
      <w:r>
        <w:rPr>
          <w:rFonts w:ascii="Times New Roman" w:hAnsi="Times New Roman"/>
          <w:b w:val="0"/>
          <w:i w:val="0"/>
          <w:color w:val="000000"/>
          <w:sz w:val="28"/>
        </w:rPr>
        <w:t>– рассказывать о художественной культуре в иудейской традиции, каллиграфии, религиозных напевах, архитектуре, книжной миниатюре, религиозной атрибутике, одежде;</w:t>
      </w:r>
    </w:p>
    <w:p w14:paraId="69ECBD75">
      <w:pPr>
        <w:numPr>
          <w:ilvl w:val="0"/>
          <w:numId w:val="11"/>
        </w:numPr>
        <w:spacing w:before="0" w:after="0"/>
        <w:jc w:val="both"/>
      </w:pPr>
      <w:r>
        <w:rPr>
          <w:rFonts w:ascii="Times New Roman" w:hAnsi="Times New Roman"/>
          <w:b w:val="0"/>
          <w:i w:val="0"/>
          <w:color w:val="000000"/>
          <w:sz w:val="28"/>
        </w:rPr>
        <w:t>– излагать основные исторические сведения о появлении иудаизма на территории России, своими словами объяснять роль иудаизма в становлении культуры народов России, российской культуры и государственности;</w:t>
      </w:r>
    </w:p>
    <w:p w14:paraId="2FB75C12">
      <w:pPr>
        <w:numPr>
          <w:ilvl w:val="0"/>
          <w:numId w:val="11"/>
        </w:numPr>
        <w:spacing w:before="0" w:after="0"/>
        <w:jc w:val="both"/>
      </w:pPr>
      <w:r>
        <w:rPr>
          <w:rFonts w:ascii="Times New Roman" w:hAnsi="Times New Roman"/>
          <w:b w:val="0"/>
          <w:i w:val="0"/>
          <w:color w:val="000000"/>
          <w:sz w:val="28"/>
        </w:rPr>
        <w:t>– первоначальный опыт поисковой, проектной деятельности по изучению иудейского исторического и культурного наследия в своей местности, регионе (синагоги, кладбища, памятные и святые места), оформлению и представлению её результатов;</w:t>
      </w:r>
    </w:p>
    <w:p w14:paraId="6E41C7F5">
      <w:pPr>
        <w:numPr>
          <w:ilvl w:val="0"/>
          <w:numId w:val="11"/>
        </w:numPr>
        <w:spacing w:before="0" w:after="0"/>
        <w:jc w:val="both"/>
      </w:pPr>
      <w:r>
        <w:rPr>
          <w:rFonts w:ascii="Times New Roman" w:hAnsi="Times New Roman"/>
          <w:b w:val="0"/>
          <w:i w:val="0"/>
          <w:color w:val="000000"/>
          <w:sz w:val="28"/>
        </w:rPr>
        <w:t xml:space="preserve">– </w:t>
      </w:r>
      <w:r>
        <w:rPr>
          <w:rFonts w:ascii="Times New Roman" w:hAnsi="Times New Roman"/>
          <w:b w:val="0"/>
          <w:i w:val="0"/>
          <w:color w:val="000000"/>
          <w:spacing w:val="-4"/>
          <w:sz w:val="28"/>
        </w:rPr>
        <w:t>приводить примеры нравственных поступков, совершаемых с использованием</w:t>
      </w:r>
      <w:r>
        <w:rPr>
          <w:rFonts w:ascii="Times New Roman" w:hAnsi="Times New Roman"/>
          <w:b w:val="0"/>
          <w:i w:val="0"/>
          <w:color w:val="000000"/>
          <w:sz w:val="28"/>
        </w:rPr>
        <w:t xml:space="preserve"> этических норм религиозной культуры и внутренней установки личности, поступать согласно своей совести;</w:t>
      </w:r>
    </w:p>
    <w:p w14:paraId="4BABEE7F">
      <w:pPr>
        <w:numPr>
          <w:ilvl w:val="0"/>
          <w:numId w:val="11"/>
        </w:numPr>
        <w:spacing w:before="0" w:after="0"/>
        <w:jc w:val="both"/>
      </w:pPr>
      <w:r>
        <w:rPr>
          <w:rFonts w:ascii="Times New Roman" w:hAnsi="Times New Roman"/>
          <w:b w:val="0"/>
          <w:i w:val="0"/>
          <w:color w:val="000000"/>
          <w:sz w:val="28"/>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569132F2">
      <w:pPr>
        <w:numPr>
          <w:ilvl w:val="0"/>
          <w:numId w:val="11"/>
        </w:numPr>
        <w:spacing w:before="0" w:after="0"/>
        <w:jc w:val="both"/>
      </w:pPr>
      <w:r>
        <w:rPr>
          <w:rFonts w:ascii="Times New Roman" w:hAnsi="Times New Roman"/>
          <w:b w:val="0"/>
          <w:i w:val="0"/>
          <w:color w:val="000000"/>
          <w:sz w:val="28"/>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6C637635">
      <w:pPr>
        <w:numPr>
          <w:ilvl w:val="0"/>
          <w:numId w:val="11"/>
        </w:numPr>
        <w:spacing w:before="0" w:after="0"/>
        <w:jc w:val="both"/>
      </w:pPr>
      <w:r>
        <w:rPr>
          <w:rFonts w:ascii="Times New Roman" w:hAnsi="Times New Roman"/>
          <w:b w:val="0"/>
          <w:i w:val="0"/>
          <w:color w:val="000000"/>
          <w:sz w:val="28"/>
        </w:rPr>
        <w:t>– выражать своими словами понимание человеческого достоинства, ценности человеческой жизни в иудейской духовнонравственной культуре, традиции.</w:t>
      </w:r>
    </w:p>
    <w:p w14:paraId="7E8DE56C">
      <w:pPr>
        <w:spacing w:before="0" w:after="0"/>
        <w:ind w:left="120"/>
        <w:jc w:val="both"/>
      </w:pPr>
      <w:r>
        <w:rPr>
          <w:rFonts w:ascii="Times New Roman" w:hAnsi="Times New Roman"/>
          <w:b/>
          <w:i w:val="0"/>
          <w:color w:val="000000"/>
          <w:sz w:val="28"/>
        </w:rPr>
        <w:t>Модуль «Основы религиозных культур народов России»</w:t>
      </w:r>
    </w:p>
    <w:p w14:paraId="3BE6B4BD">
      <w:pPr>
        <w:spacing w:before="0" w:after="0"/>
        <w:ind w:firstLine="600"/>
        <w:jc w:val="both"/>
      </w:pPr>
      <w:r>
        <w:rPr>
          <w:rFonts w:ascii="Times New Roman" w:hAnsi="Times New Roman"/>
          <w:b w:val="0"/>
          <w:i w:val="0"/>
          <w:color w:val="000000"/>
          <w:sz w:val="28"/>
        </w:rPr>
        <w:t>Предметные результаты освоения образовательной программы модуля «Основы религиозных культур народов России» должны отражать сформированность умений:</w:t>
      </w:r>
    </w:p>
    <w:p w14:paraId="42950915">
      <w:pPr>
        <w:numPr>
          <w:ilvl w:val="0"/>
          <w:numId w:val="12"/>
        </w:numPr>
        <w:spacing w:before="0" w:after="0"/>
        <w:jc w:val="both"/>
      </w:pPr>
      <w:r>
        <w:rPr>
          <w:rFonts w:ascii="Times New Roman" w:hAnsi="Times New Roman"/>
          <w:b w:val="0"/>
          <w:i w:val="0"/>
          <w:color w:val="000000"/>
          <w:sz w:val="28"/>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610CBD51">
      <w:pPr>
        <w:numPr>
          <w:ilvl w:val="0"/>
          <w:numId w:val="12"/>
        </w:numPr>
        <w:spacing w:before="0" w:after="0"/>
        <w:jc w:val="both"/>
      </w:pPr>
      <w:r>
        <w:rPr>
          <w:rFonts w:ascii="Times New Roman" w:hAnsi="Times New Roman"/>
          <w:b w:val="0"/>
          <w:i w:val="0"/>
          <w:color w:val="000000"/>
          <w:sz w:val="28"/>
        </w:rPr>
        <w:t>– выражать своими словами понимание значимости нравственного самосовершенствования и роли в этом личных усилий человека, приводить примеры;</w:t>
      </w:r>
    </w:p>
    <w:p w14:paraId="62B919D8">
      <w:pPr>
        <w:numPr>
          <w:ilvl w:val="0"/>
          <w:numId w:val="12"/>
        </w:numPr>
        <w:spacing w:before="0" w:after="0"/>
        <w:jc w:val="both"/>
      </w:pPr>
      <w:r>
        <w:rPr>
          <w:rFonts w:ascii="Times New Roman" w:hAnsi="Times New Roman"/>
          <w:b w:val="0"/>
          <w:i w:val="0"/>
          <w:color w:val="000000"/>
          <w:sz w:val="28"/>
        </w:rPr>
        <w:t>– выражать понимание и принятие значения российских традиционных духовных и нравственных ценностей, духовно нравственной культуры народов России, российского общества как источника и основы духовного развития, нравственного совершенствования;</w:t>
      </w:r>
    </w:p>
    <w:p w14:paraId="02A9C966">
      <w:pPr>
        <w:numPr>
          <w:ilvl w:val="0"/>
          <w:numId w:val="12"/>
        </w:numPr>
        <w:spacing w:before="0" w:after="0"/>
        <w:jc w:val="both"/>
      </w:pPr>
      <w:r>
        <w:rPr>
          <w:rFonts w:ascii="Times New Roman" w:hAnsi="Times New Roman"/>
          <w:b w:val="0"/>
          <w:i w:val="0"/>
          <w:color w:val="000000"/>
          <w:sz w:val="28"/>
        </w:rPr>
        <w:t>– рассказывать о нравственных заповедях, нормах морали в традиционных религиях России (православие, ислам, буддизм, иудаизм), их значении в выстраивании отношений в семье, между людьми;</w:t>
      </w:r>
    </w:p>
    <w:p w14:paraId="72A7EFD0">
      <w:pPr>
        <w:numPr>
          <w:ilvl w:val="0"/>
          <w:numId w:val="12"/>
        </w:numPr>
        <w:spacing w:before="0" w:after="0"/>
        <w:jc w:val="both"/>
      </w:pPr>
      <w:r>
        <w:rPr>
          <w:rFonts w:ascii="Times New Roman" w:hAnsi="Times New Roman"/>
          <w:b w:val="0"/>
          <w:i w:val="0"/>
          <w:color w:val="000000"/>
          <w:sz w:val="28"/>
        </w:rPr>
        <w:t>– раскрывать основное содержание нравственных категорий (долг, свобода, ответственность, милосердие, забота о слабых, взаимопомощь) в религиозной культуре народов России (православии, исламе, буддизме, иудаизме); объяснять «золотое правило нравственности» в религиозных традициях;</w:t>
      </w:r>
    </w:p>
    <w:p w14:paraId="0682A63A">
      <w:pPr>
        <w:numPr>
          <w:ilvl w:val="0"/>
          <w:numId w:val="12"/>
        </w:numPr>
        <w:spacing w:before="0" w:after="0"/>
        <w:jc w:val="both"/>
      </w:pPr>
      <w:r>
        <w:rPr>
          <w:rFonts w:ascii="Times New Roman" w:hAnsi="Times New Roman"/>
          <w:b w:val="0"/>
          <w:i w:val="0"/>
          <w:color w:val="000000"/>
          <w:sz w:val="28"/>
        </w:rPr>
        <w:t>– соотносить нравственные формы поведения с нравственными нормами, заповедями в традиционных религиях народов России;</w:t>
      </w:r>
    </w:p>
    <w:p w14:paraId="2571852C">
      <w:pPr>
        <w:numPr>
          <w:ilvl w:val="0"/>
          <w:numId w:val="12"/>
        </w:numPr>
        <w:spacing w:before="0" w:after="0"/>
        <w:jc w:val="both"/>
      </w:pPr>
      <w:r>
        <w:rPr>
          <w:rFonts w:ascii="Times New Roman" w:hAnsi="Times New Roman"/>
          <w:b w:val="0"/>
          <w:i w:val="0"/>
          <w:color w:val="000000"/>
          <w:sz w:val="28"/>
        </w:rPr>
        <w:t>– раскрывать своими словами первоначальные представления о мировоззрении (картине мира) в вероучении православия, ислама, буддизма, иудаизма; об основателях религий;</w:t>
      </w:r>
    </w:p>
    <w:p w14:paraId="0D35CDAE">
      <w:pPr>
        <w:numPr>
          <w:ilvl w:val="0"/>
          <w:numId w:val="12"/>
        </w:numPr>
        <w:spacing w:before="0" w:after="0"/>
        <w:jc w:val="both"/>
      </w:pPr>
      <w:r>
        <w:rPr>
          <w:rFonts w:ascii="Times New Roman" w:hAnsi="Times New Roman"/>
          <w:b w:val="0"/>
          <w:i w:val="0"/>
          <w:color w:val="000000"/>
          <w:sz w:val="28"/>
        </w:rPr>
        <w:t>– рассказывать о священных писаниях традиционных религий народов России (Библия, Коран, Трипитака (Ганджур), Танах), хранителях предания и служителях религиозного культа (священники, муллы, ламы, раввины), религиозных обрядах, ритуалах, обычаях (1–2 примера);</w:t>
      </w:r>
    </w:p>
    <w:p w14:paraId="796551C5">
      <w:pPr>
        <w:numPr>
          <w:ilvl w:val="0"/>
          <w:numId w:val="12"/>
        </w:numPr>
        <w:spacing w:before="0" w:after="0"/>
        <w:jc w:val="both"/>
      </w:pPr>
      <w:r>
        <w:rPr>
          <w:rFonts w:ascii="Times New Roman" w:hAnsi="Times New Roman"/>
          <w:b w:val="0"/>
          <w:i w:val="0"/>
          <w:color w:val="000000"/>
          <w:sz w:val="28"/>
        </w:rPr>
        <w:t>– рассказывать о назначении и устройстве священных сооружений (храмов) традиционных религий народов России, основных нормах поведения в храмах, общения с верующими;</w:t>
      </w:r>
    </w:p>
    <w:p w14:paraId="33604DEE">
      <w:pPr>
        <w:numPr>
          <w:ilvl w:val="0"/>
          <w:numId w:val="12"/>
        </w:numPr>
        <w:spacing w:before="0" w:after="0"/>
        <w:jc w:val="both"/>
      </w:pPr>
      <w:r>
        <w:rPr>
          <w:rFonts w:ascii="Times New Roman" w:hAnsi="Times New Roman"/>
          <w:b w:val="0"/>
          <w:i w:val="0"/>
          <w:color w:val="000000"/>
          <w:sz w:val="28"/>
        </w:rPr>
        <w:t>– рассказывать о религиозных календарях и праздниках традиционных религий народов России (православия, ислама, буддизма, иудаизма, не менее одного религиозного праздника каждой традиции);</w:t>
      </w:r>
    </w:p>
    <w:p w14:paraId="4B29F5F0">
      <w:pPr>
        <w:numPr>
          <w:ilvl w:val="0"/>
          <w:numId w:val="12"/>
        </w:numPr>
        <w:spacing w:before="0" w:after="0"/>
        <w:jc w:val="both"/>
      </w:pPr>
      <w:r>
        <w:rPr>
          <w:rFonts w:ascii="Times New Roman" w:hAnsi="Times New Roman"/>
          <w:b w:val="0"/>
          <w:i w:val="0"/>
          <w:color w:val="000000"/>
          <w:sz w:val="28"/>
        </w:rPr>
        <w:t>– раскрывать основное содержание норм отношений в религиозной семье (православие, ислам, буддизм, иудаизм), общее представление о семейных ценностях в традиционных религиях народов России; понимание отношения к труду, учению в традиционных религиях народов России;</w:t>
      </w:r>
    </w:p>
    <w:p w14:paraId="033F680D">
      <w:pPr>
        <w:numPr>
          <w:ilvl w:val="0"/>
          <w:numId w:val="12"/>
        </w:numPr>
        <w:spacing w:before="0" w:after="0"/>
        <w:jc w:val="both"/>
      </w:pPr>
      <w:r>
        <w:rPr>
          <w:rFonts w:ascii="Times New Roman" w:hAnsi="Times New Roman"/>
          <w:b w:val="0"/>
          <w:i w:val="0"/>
          <w:color w:val="000000"/>
          <w:sz w:val="28"/>
        </w:rPr>
        <w:t>– распознавать религиозную символику традиционных религий народов России (православия, ислама, буддизма, иудаизма минимально по одному символу), объяснять своими словами её значение в религиозной культуре;</w:t>
      </w:r>
    </w:p>
    <w:p w14:paraId="15E09EDD">
      <w:pPr>
        <w:numPr>
          <w:ilvl w:val="0"/>
          <w:numId w:val="12"/>
        </w:numPr>
        <w:spacing w:before="0" w:after="0"/>
        <w:jc w:val="both"/>
      </w:pPr>
      <w:r>
        <w:rPr>
          <w:rFonts w:ascii="Times New Roman" w:hAnsi="Times New Roman"/>
          <w:b w:val="0"/>
          <w:i w:val="0"/>
          <w:color w:val="000000"/>
          <w:sz w:val="28"/>
        </w:rPr>
        <w:t>– рассказывать о художественной культуре традиционных религий народов России (православные иконы, исламская каллиграфия, буддийская танкопись); главных особенностях религиозного искусства православия, ислама, буддизма, иудаизма (архитектура, изобразительное искусство, язык и поэтика религиозных текстов, музыки или звуковой среды);</w:t>
      </w:r>
    </w:p>
    <w:p w14:paraId="1239CD1F">
      <w:pPr>
        <w:numPr>
          <w:ilvl w:val="0"/>
          <w:numId w:val="12"/>
        </w:numPr>
        <w:spacing w:before="0" w:after="0"/>
        <w:jc w:val="both"/>
      </w:pPr>
      <w:r>
        <w:rPr>
          <w:rFonts w:ascii="Times New Roman" w:hAnsi="Times New Roman"/>
          <w:b w:val="0"/>
          <w:i w:val="0"/>
          <w:color w:val="000000"/>
          <w:sz w:val="28"/>
        </w:rPr>
        <w:t>– излагать основные исторические сведения о роли традиционных религий в становлении культуры народов России, российского общества, российской государственности;</w:t>
      </w:r>
    </w:p>
    <w:p w14:paraId="282918D7">
      <w:pPr>
        <w:numPr>
          <w:ilvl w:val="0"/>
          <w:numId w:val="12"/>
        </w:numPr>
        <w:spacing w:before="0" w:after="0"/>
        <w:jc w:val="both"/>
      </w:pPr>
      <w:r>
        <w:rPr>
          <w:rFonts w:ascii="Times New Roman" w:hAnsi="Times New Roman"/>
          <w:b w:val="0"/>
          <w:i w:val="0"/>
          <w:color w:val="000000"/>
          <w:sz w:val="28"/>
        </w:rPr>
        <w:t>– первоначальный опыт поисковой, проектной деятельности по изучению исторического и культурного наследия традиционных религий народов России в своей местности, регионе (храмы, монастыри, святыни, памятные и святые места), оформлению и представлению её результатов;</w:t>
      </w:r>
    </w:p>
    <w:p w14:paraId="277B9474">
      <w:pPr>
        <w:numPr>
          <w:ilvl w:val="0"/>
          <w:numId w:val="12"/>
        </w:numPr>
        <w:spacing w:before="0" w:after="0"/>
        <w:jc w:val="both"/>
      </w:pPr>
      <w:r>
        <w:rPr>
          <w:rFonts w:ascii="Times New Roman" w:hAnsi="Times New Roman"/>
          <w:b w:val="0"/>
          <w:i w:val="0"/>
          <w:color w:val="000000"/>
          <w:sz w:val="28"/>
        </w:rPr>
        <w:t xml:space="preserve">– </w:t>
      </w:r>
      <w:r>
        <w:rPr>
          <w:rFonts w:ascii="Times New Roman" w:hAnsi="Times New Roman"/>
          <w:b w:val="0"/>
          <w:i w:val="0"/>
          <w:color w:val="000000"/>
          <w:spacing w:val="-4"/>
          <w:sz w:val="28"/>
        </w:rPr>
        <w:t>приводить примеры нравственных поступков, совершаемых с использованием</w:t>
      </w:r>
      <w:r>
        <w:rPr>
          <w:rFonts w:ascii="Times New Roman" w:hAnsi="Times New Roman"/>
          <w:b w:val="0"/>
          <w:i w:val="0"/>
          <w:color w:val="000000"/>
          <w:sz w:val="28"/>
        </w:rPr>
        <w:t xml:space="preserve"> этических норм религиозной культуры и внутренней установки личности, поступать согласно своей совести;</w:t>
      </w:r>
    </w:p>
    <w:p w14:paraId="247A0DD1">
      <w:pPr>
        <w:numPr>
          <w:ilvl w:val="0"/>
          <w:numId w:val="12"/>
        </w:numPr>
        <w:spacing w:before="0" w:after="0"/>
        <w:jc w:val="both"/>
      </w:pPr>
      <w:r>
        <w:rPr>
          <w:rFonts w:ascii="Times New Roman" w:hAnsi="Times New Roman"/>
          <w:b w:val="0"/>
          <w:i w:val="0"/>
          <w:color w:val="000000"/>
          <w:sz w:val="28"/>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4F71F443">
      <w:pPr>
        <w:numPr>
          <w:ilvl w:val="0"/>
          <w:numId w:val="12"/>
        </w:numPr>
        <w:spacing w:before="0" w:after="0"/>
        <w:jc w:val="both"/>
      </w:pPr>
      <w:r>
        <w:rPr>
          <w:rFonts w:ascii="Times New Roman" w:hAnsi="Times New Roman"/>
          <w:b w:val="0"/>
          <w:i w:val="0"/>
          <w:color w:val="000000"/>
          <w:sz w:val="28"/>
        </w:rPr>
        <w:t>– 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2ECA1BB4">
      <w:pPr>
        <w:numPr>
          <w:ilvl w:val="0"/>
          <w:numId w:val="12"/>
        </w:numPr>
        <w:spacing w:before="0" w:after="0"/>
        <w:jc w:val="both"/>
      </w:pPr>
      <w:r>
        <w:rPr>
          <w:rFonts w:ascii="Times New Roman" w:hAnsi="Times New Roman"/>
          <w:b w:val="0"/>
          <w:i w:val="0"/>
          <w:color w:val="000000"/>
          <w:sz w:val="28"/>
        </w:rPr>
        <w:t>– выражать своими словами понимание человеческого достоинства, ценности человеческой жизни в традиционных религиях народов России.</w:t>
      </w:r>
    </w:p>
    <w:p w14:paraId="44135872">
      <w:pPr>
        <w:spacing w:before="0" w:after="0" w:line="252" w:lineRule="auto"/>
        <w:ind w:left="120"/>
        <w:jc w:val="both"/>
      </w:pPr>
      <w:r>
        <w:rPr>
          <w:rFonts w:ascii="Times New Roman" w:hAnsi="Times New Roman"/>
          <w:b/>
          <w:i w:val="0"/>
          <w:color w:val="000000"/>
          <w:sz w:val="28"/>
        </w:rPr>
        <w:t>Модуль «Основы светской этики»</w:t>
      </w:r>
    </w:p>
    <w:p w14:paraId="6FE1FC23">
      <w:pPr>
        <w:spacing w:before="0" w:after="0" w:line="252" w:lineRule="auto"/>
        <w:ind w:firstLine="600"/>
        <w:jc w:val="both"/>
      </w:pPr>
      <w:r>
        <w:rPr>
          <w:rFonts w:ascii="Times New Roman" w:hAnsi="Times New Roman"/>
          <w:b w:val="0"/>
          <w:i w:val="0"/>
          <w:color w:val="000000"/>
          <w:sz w:val="28"/>
        </w:rPr>
        <w:t>Предметные результаты освоения образовательной программы модуля «Основы светской этики» должны отражать сформированность умений:</w:t>
      </w:r>
    </w:p>
    <w:p w14:paraId="67308BA1">
      <w:pPr>
        <w:numPr>
          <w:ilvl w:val="0"/>
          <w:numId w:val="13"/>
        </w:numPr>
        <w:spacing w:before="0" w:after="0"/>
        <w:jc w:val="both"/>
      </w:pPr>
      <w:r>
        <w:rPr>
          <w:rFonts w:ascii="Times New Roman" w:hAnsi="Times New Roman"/>
          <w:b w:val="0"/>
          <w:i w:val="0"/>
          <w:color w:val="000000"/>
          <w:sz w:val="28"/>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E37E1DB">
      <w:pPr>
        <w:numPr>
          <w:ilvl w:val="0"/>
          <w:numId w:val="13"/>
        </w:numPr>
        <w:spacing w:before="0" w:after="0"/>
        <w:jc w:val="both"/>
      </w:pPr>
      <w:r>
        <w:rPr>
          <w:rFonts w:ascii="Times New Roman" w:hAnsi="Times New Roman"/>
          <w:b w:val="0"/>
          <w:i w:val="0"/>
          <w:color w:val="000000"/>
          <w:sz w:val="28"/>
        </w:rPr>
        <w:t>– выражать своими словами понимание значимости нравственного самосовершенствования и роли в этом личных усилий человека, приводить примеры;</w:t>
      </w:r>
    </w:p>
    <w:p w14:paraId="276B5F06">
      <w:pPr>
        <w:numPr>
          <w:ilvl w:val="0"/>
          <w:numId w:val="13"/>
        </w:numPr>
        <w:spacing w:before="0" w:after="0"/>
        <w:jc w:val="both"/>
      </w:pPr>
      <w:r>
        <w:rPr>
          <w:rFonts w:ascii="Times New Roman" w:hAnsi="Times New Roman"/>
          <w:b w:val="0"/>
          <w:i w:val="0"/>
          <w:color w:val="000000"/>
          <w:sz w:val="28"/>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7C4B6FE9">
      <w:pPr>
        <w:numPr>
          <w:ilvl w:val="0"/>
          <w:numId w:val="13"/>
        </w:numPr>
        <w:spacing w:before="0" w:after="0"/>
        <w:jc w:val="both"/>
      </w:pPr>
      <w:r>
        <w:rPr>
          <w:rFonts w:ascii="Times New Roman" w:hAnsi="Times New Roman"/>
          <w:b w:val="0"/>
          <w:i w:val="0"/>
          <w:color w:val="000000"/>
          <w:sz w:val="28"/>
        </w:rPr>
        <w:t>– 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ценностях, конституционных правах, свободах и обязанностях человека и гражданина в России;</w:t>
      </w:r>
    </w:p>
    <w:p w14:paraId="237CC6F8">
      <w:pPr>
        <w:numPr>
          <w:ilvl w:val="0"/>
          <w:numId w:val="13"/>
        </w:numPr>
        <w:spacing w:before="0" w:after="0"/>
        <w:jc w:val="both"/>
      </w:pPr>
      <w:r>
        <w:rPr>
          <w:rFonts w:ascii="Times New Roman" w:hAnsi="Times New Roman"/>
          <w:b w:val="0"/>
          <w:i w:val="0"/>
          <w:color w:val="000000"/>
          <w:sz w:val="28"/>
        </w:rPr>
        <w:t>– 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между людьми в российском обществе; объяснять «золотое правило нравственности»;</w:t>
      </w:r>
    </w:p>
    <w:p w14:paraId="4F6938EB">
      <w:pPr>
        <w:numPr>
          <w:ilvl w:val="0"/>
          <w:numId w:val="13"/>
        </w:numPr>
        <w:spacing w:before="0" w:after="0"/>
        <w:jc w:val="both"/>
      </w:pPr>
      <w:r>
        <w:rPr>
          <w:rFonts w:ascii="Times New Roman" w:hAnsi="Times New Roman"/>
          <w:b w:val="0"/>
          <w:i w:val="0"/>
          <w:color w:val="000000"/>
          <w:sz w:val="28"/>
        </w:rPr>
        <w:t>– высказывать суждения оценочного характера о значении нравственности в жизни человека, семьи, народа, общества и государства; умение различать нравственные нормы и нормы этикета, приводить примеры;</w:t>
      </w:r>
    </w:p>
    <w:p w14:paraId="024E54FC">
      <w:pPr>
        <w:numPr>
          <w:ilvl w:val="0"/>
          <w:numId w:val="13"/>
        </w:numPr>
        <w:spacing w:before="0" w:after="0"/>
        <w:jc w:val="both"/>
      </w:pPr>
      <w:r>
        <w:rPr>
          <w:rFonts w:ascii="Times New Roman" w:hAnsi="Times New Roman"/>
          <w:b w:val="0"/>
          <w:i w:val="0"/>
          <w:color w:val="000000"/>
          <w:sz w:val="28"/>
        </w:rPr>
        <w:t>– первоначальный опыт осмысления и нравственной оценки поступков, поведения (своих и других людей) с позиций российской светской (гражданской) этики;</w:t>
      </w:r>
    </w:p>
    <w:p w14:paraId="511B9551">
      <w:pPr>
        <w:numPr>
          <w:ilvl w:val="0"/>
          <w:numId w:val="13"/>
        </w:numPr>
        <w:spacing w:before="0" w:after="0"/>
        <w:jc w:val="both"/>
      </w:pPr>
      <w:r>
        <w:rPr>
          <w:rFonts w:ascii="Times New Roman" w:hAnsi="Times New Roman"/>
          <w:b w:val="0"/>
          <w:i w:val="0"/>
          <w:color w:val="000000"/>
          <w:sz w:val="28"/>
        </w:rPr>
        <w:t>– 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14:paraId="18D5E382">
      <w:pPr>
        <w:numPr>
          <w:ilvl w:val="0"/>
          <w:numId w:val="13"/>
        </w:numPr>
        <w:spacing w:before="0" w:after="0"/>
        <w:jc w:val="both"/>
      </w:pPr>
      <w:r>
        <w:rPr>
          <w:rFonts w:ascii="Times New Roman" w:hAnsi="Times New Roman"/>
          <w:b w:val="0"/>
          <w:i w:val="0"/>
          <w:color w:val="000000"/>
          <w:sz w:val="28"/>
        </w:rPr>
        <w:t>– 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14:paraId="0FF88611">
      <w:pPr>
        <w:numPr>
          <w:ilvl w:val="0"/>
          <w:numId w:val="13"/>
        </w:numPr>
        <w:spacing w:before="0" w:after="0"/>
        <w:jc w:val="both"/>
      </w:pPr>
      <w:r>
        <w:rPr>
          <w:rFonts w:ascii="Times New Roman" w:hAnsi="Times New Roman"/>
          <w:b w:val="0"/>
          <w:i w:val="0"/>
          <w:color w:val="000000"/>
          <w:sz w:val="28"/>
        </w:rPr>
        <w:t>– 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14:paraId="7A3A1535">
      <w:pPr>
        <w:numPr>
          <w:ilvl w:val="0"/>
          <w:numId w:val="13"/>
        </w:numPr>
        <w:spacing w:before="0" w:after="0"/>
        <w:jc w:val="both"/>
      </w:pPr>
      <w:r>
        <w:rPr>
          <w:rFonts w:ascii="Times New Roman" w:hAnsi="Times New Roman"/>
          <w:b w:val="0"/>
          <w:i w:val="0"/>
          <w:color w:val="000000"/>
          <w:sz w:val="28"/>
        </w:rPr>
        <w:t xml:space="preserve">– распознавать российскую государственную символику, символику своего </w:t>
      </w:r>
      <w:r>
        <w:rPr>
          <w:rFonts w:ascii="Times New Roman" w:hAnsi="Times New Roman"/>
          <w:b w:val="0"/>
          <w:i w:val="0"/>
          <w:color w:val="000000"/>
          <w:spacing w:val="-4"/>
          <w:sz w:val="28"/>
        </w:rPr>
        <w:t>региона, объяснять её значение, выражать уважение российской государственности,</w:t>
      </w:r>
      <w:r>
        <w:rPr>
          <w:rFonts w:ascii="Times New Roman" w:hAnsi="Times New Roman"/>
          <w:b w:val="0"/>
          <w:i w:val="0"/>
          <w:color w:val="000000"/>
          <w:sz w:val="28"/>
        </w:rPr>
        <w:t xml:space="preserve"> законов в российском обществе, законных интересов и прав людей, сограждан;</w:t>
      </w:r>
    </w:p>
    <w:p w14:paraId="55377D7B">
      <w:pPr>
        <w:numPr>
          <w:ilvl w:val="0"/>
          <w:numId w:val="13"/>
        </w:numPr>
        <w:spacing w:before="0" w:after="0"/>
        <w:jc w:val="both"/>
      </w:pPr>
      <w:r>
        <w:rPr>
          <w:rFonts w:ascii="Times New Roman" w:hAnsi="Times New Roman"/>
          <w:b w:val="0"/>
          <w:i w:val="0"/>
          <w:color w:val="000000"/>
          <w:sz w:val="28"/>
        </w:rPr>
        <w:t>– 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14:paraId="6B76C0F8">
      <w:pPr>
        <w:numPr>
          <w:ilvl w:val="0"/>
          <w:numId w:val="13"/>
        </w:numPr>
        <w:spacing w:before="0" w:after="0"/>
        <w:jc w:val="both"/>
      </w:pPr>
      <w:r>
        <w:rPr>
          <w:rFonts w:ascii="Times New Roman" w:hAnsi="Times New Roman"/>
          <w:b w:val="0"/>
          <w:i w:val="0"/>
          <w:color w:val="000000"/>
          <w:sz w:val="28"/>
        </w:rPr>
        <w:t>– рассказывать о российских культурных и природных памятниках, о культурных и природных достопримечательностях своего региона;</w:t>
      </w:r>
    </w:p>
    <w:p w14:paraId="37EE8682">
      <w:pPr>
        <w:numPr>
          <w:ilvl w:val="0"/>
          <w:numId w:val="13"/>
        </w:numPr>
        <w:spacing w:before="0" w:after="0"/>
        <w:jc w:val="both"/>
      </w:pPr>
      <w:r>
        <w:rPr>
          <w:rFonts w:ascii="Times New Roman" w:hAnsi="Times New Roman"/>
          <w:b w:val="0"/>
          <w:i w:val="0"/>
          <w:color w:val="000000"/>
          <w:sz w:val="28"/>
        </w:rPr>
        <w:t>– 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14:paraId="2BEFC9FC">
      <w:pPr>
        <w:numPr>
          <w:ilvl w:val="0"/>
          <w:numId w:val="13"/>
        </w:numPr>
        <w:spacing w:before="0" w:after="0"/>
        <w:jc w:val="both"/>
      </w:pPr>
      <w:r>
        <w:rPr>
          <w:rFonts w:ascii="Times New Roman" w:hAnsi="Times New Roman"/>
          <w:b w:val="0"/>
          <w:i w:val="0"/>
          <w:color w:val="000000"/>
          <w:sz w:val="28"/>
        </w:rPr>
        <w:t>– объяснять своими словами роль светской (гражданской) этики в становлении российской государственности;</w:t>
      </w:r>
    </w:p>
    <w:p w14:paraId="27966B09">
      <w:pPr>
        <w:numPr>
          <w:ilvl w:val="0"/>
          <w:numId w:val="13"/>
        </w:numPr>
        <w:spacing w:before="0" w:after="0"/>
        <w:jc w:val="both"/>
      </w:pPr>
      <w:r>
        <w:rPr>
          <w:rFonts w:ascii="Times New Roman" w:hAnsi="Times New Roman"/>
          <w:b w:val="0"/>
          <w:i w:val="0"/>
          <w:color w:val="000000"/>
          <w:sz w:val="28"/>
        </w:rPr>
        <w:t>– 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14:paraId="13D21684">
      <w:pPr>
        <w:numPr>
          <w:ilvl w:val="0"/>
          <w:numId w:val="13"/>
        </w:numPr>
        <w:spacing w:before="0" w:after="0"/>
        <w:jc w:val="both"/>
      </w:pPr>
      <w:r>
        <w:rPr>
          <w:rFonts w:ascii="Times New Roman" w:hAnsi="Times New Roman"/>
          <w:b w:val="0"/>
          <w:i w:val="0"/>
          <w:color w:val="000000"/>
          <w:sz w:val="28"/>
        </w:rPr>
        <w:t xml:space="preserve">– </w:t>
      </w:r>
      <w:r>
        <w:rPr>
          <w:rFonts w:ascii="Times New Roman" w:hAnsi="Times New Roman"/>
          <w:b w:val="0"/>
          <w:i w:val="0"/>
          <w:color w:val="000000"/>
          <w:spacing w:val="-4"/>
          <w:sz w:val="28"/>
        </w:rPr>
        <w:t>приводить примеры нравственных поступков, совершаемых с использованием</w:t>
      </w:r>
      <w:r>
        <w:rPr>
          <w:rFonts w:ascii="Times New Roman" w:hAnsi="Times New Roman"/>
          <w:b w:val="0"/>
          <w:i w:val="0"/>
          <w:color w:val="000000"/>
          <w:sz w:val="28"/>
        </w:rPr>
        <w:t xml:space="preserve"> этических норм российской светской (гражданской) этики и внутренней установки личности поступать согласно своей совести;</w:t>
      </w:r>
    </w:p>
    <w:p w14:paraId="4CA34B8E">
      <w:pPr>
        <w:numPr>
          <w:ilvl w:val="0"/>
          <w:numId w:val="13"/>
        </w:numPr>
        <w:spacing w:before="0" w:after="0"/>
        <w:jc w:val="both"/>
      </w:pPr>
      <w:r>
        <w:rPr>
          <w:rFonts w:ascii="Times New Roman" w:hAnsi="Times New Roman"/>
          <w:b w:val="0"/>
          <w:i w:val="0"/>
          <w:color w:val="000000"/>
          <w:sz w:val="28"/>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06F372E7">
      <w:pPr>
        <w:numPr>
          <w:ilvl w:val="0"/>
          <w:numId w:val="13"/>
        </w:numPr>
        <w:spacing w:before="0" w:after="0"/>
        <w:jc w:val="both"/>
      </w:pPr>
      <w:r>
        <w:rPr>
          <w:rFonts w:ascii="Times New Roman" w:hAnsi="Times New Roman"/>
          <w:b w:val="0"/>
          <w:i w:val="0"/>
          <w:color w:val="000000"/>
          <w:sz w:val="28"/>
        </w:rPr>
        <w:t>– 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0452D64C">
      <w:pPr>
        <w:numPr>
          <w:ilvl w:val="0"/>
          <w:numId w:val="13"/>
        </w:numPr>
        <w:spacing w:before="0" w:after="0"/>
        <w:jc w:val="both"/>
      </w:pPr>
      <w:r>
        <w:rPr>
          <w:rFonts w:ascii="Times New Roman" w:hAnsi="Times New Roman"/>
          <w:b w:val="0"/>
          <w:i w:val="0"/>
          <w:color w:val="000000"/>
          <w:sz w:val="28"/>
        </w:rPr>
        <w:t>– выражать своими словами понимание человеческого достоинства, ценности человеческой жизни в российской светской (гражданской) этике.</w:t>
      </w:r>
    </w:p>
    <w:p w14:paraId="4FDAC324">
      <w:pPr>
        <w:spacing w:before="0" w:after="0" w:line="264" w:lineRule="auto"/>
        <w:ind w:left="120"/>
        <w:jc w:val="both"/>
      </w:pPr>
    </w:p>
    <w:p w14:paraId="7F27562C">
      <w:pPr>
        <w:sectPr>
          <w:pgSz w:w="11906" w:h="16383"/>
          <w:cols w:space="720" w:num="1"/>
        </w:sectPr>
      </w:pPr>
      <w:bookmarkStart w:id="7" w:name="block-67550395"/>
    </w:p>
    <w:bookmarkEnd w:id="6"/>
    <w:bookmarkEnd w:id="7"/>
    <w:p w14:paraId="3B5F2B0C">
      <w:pPr>
        <w:spacing w:before="0" w:after="0"/>
        <w:ind w:left="120"/>
        <w:jc w:val="left"/>
      </w:pPr>
      <w:bookmarkStart w:id="8" w:name="block-67550390"/>
      <w:r>
        <w:rPr>
          <w:rFonts w:ascii="Times New Roman" w:hAnsi="Times New Roman"/>
          <w:b/>
          <w:i w:val="0"/>
          <w:color w:val="000000"/>
          <w:sz w:val="28"/>
        </w:rPr>
        <w:t xml:space="preserve"> ТЕМАТИЧЕСКОЕ ПЛАНИРОВАНИЕ </w:t>
      </w:r>
    </w:p>
    <w:p w14:paraId="56663F4D">
      <w:pPr>
        <w:spacing w:before="0" w:after="0"/>
        <w:ind w:left="120"/>
        <w:jc w:val="left"/>
      </w:pPr>
      <w:r>
        <w:rPr>
          <w:rFonts w:ascii="Times New Roman" w:hAnsi="Times New Roman"/>
          <w:b/>
          <w:i w:val="0"/>
          <w:color w:val="000000"/>
          <w:sz w:val="28"/>
        </w:rPr>
        <w:t xml:space="preserve"> МОДУЛЬ "ОСНОВЫ ПРАВОСЛАВНОЙ КУЛЬТУРЫ"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40"/>
        <w:gridCol w:w="4881"/>
        <w:gridCol w:w="1384"/>
        <w:gridCol w:w="1588"/>
        <w:gridCol w:w="1683"/>
        <w:gridCol w:w="2379"/>
      </w:tblGrid>
      <w:tr w14:paraId="62295D6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vMerge w:val="restart"/>
            <w:tcMar>
              <w:top w:w="50" w:type="dxa"/>
              <w:left w:w="100" w:type="dxa"/>
            </w:tcMar>
            <w:vAlign w:val="center"/>
          </w:tcPr>
          <w:p w14:paraId="53583EB7">
            <w:pPr>
              <w:spacing w:before="0" w:after="0"/>
              <w:ind w:left="135"/>
              <w:jc w:val="left"/>
            </w:pPr>
            <w:r>
              <w:rPr>
                <w:rFonts w:ascii="Times New Roman" w:hAnsi="Times New Roman"/>
                <w:b/>
                <w:i w:val="0"/>
                <w:color w:val="000000"/>
                <w:sz w:val="24"/>
              </w:rPr>
              <w:t xml:space="preserve">№ п/п </w:t>
            </w:r>
          </w:p>
          <w:p w14:paraId="50B9173B">
            <w:pPr>
              <w:spacing w:before="0" w:after="0"/>
              <w:ind w:left="135"/>
              <w:jc w:val="left"/>
            </w:pPr>
          </w:p>
        </w:tc>
        <w:tc>
          <w:tcPr>
            <w:tcW w:w="4048" w:type="dxa"/>
            <w:vMerge w:val="restart"/>
            <w:tcMar>
              <w:top w:w="50" w:type="dxa"/>
              <w:left w:w="100" w:type="dxa"/>
            </w:tcMar>
            <w:vAlign w:val="center"/>
          </w:tcPr>
          <w:p w14:paraId="29B1B061">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220A7977">
            <w:pPr>
              <w:spacing w:before="0" w:after="0"/>
              <w:ind w:left="135"/>
              <w:jc w:val="left"/>
            </w:pPr>
          </w:p>
        </w:tc>
        <w:tc>
          <w:tcPr>
            <w:tcW w:w="0" w:type="auto"/>
            <w:gridSpan w:val="3"/>
            <w:tcMar>
              <w:top w:w="50" w:type="dxa"/>
              <w:left w:w="100" w:type="dxa"/>
            </w:tcMar>
            <w:vAlign w:val="center"/>
          </w:tcPr>
          <w:p w14:paraId="7AC5E293">
            <w:pPr>
              <w:spacing w:before="0" w:after="0"/>
              <w:ind w:left="0"/>
              <w:jc w:val="left"/>
            </w:pPr>
            <w:r>
              <w:rPr>
                <w:rFonts w:ascii="Times New Roman" w:hAnsi="Times New Roman"/>
                <w:b/>
                <w:i w:val="0"/>
                <w:color w:val="000000"/>
                <w:sz w:val="24"/>
              </w:rPr>
              <w:t>Количество часов</w:t>
            </w:r>
          </w:p>
        </w:tc>
        <w:tc>
          <w:tcPr>
            <w:tcW w:w="2379" w:type="dxa"/>
            <w:vMerge w:val="restart"/>
            <w:tcMar>
              <w:top w:w="50" w:type="dxa"/>
              <w:left w:w="100" w:type="dxa"/>
            </w:tcMar>
            <w:vAlign w:val="center"/>
          </w:tcPr>
          <w:p w14:paraId="4CFCF88D">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01C9432D">
            <w:pPr>
              <w:spacing w:before="0" w:after="0"/>
              <w:ind w:left="135"/>
              <w:jc w:val="left"/>
            </w:pPr>
          </w:p>
        </w:tc>
      </w:tr>
      <w:tr w14:paraId="1155EE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73D16D25">
            <w:pPr>
              <w:jc w:val="left"/>
            </w:pPr>
          </w:p>
        </w:tc>
        <w:tc>
          <w:tcPr>
            <w:tcW w:w="0" w:type="auto"/>
            <w:vMerge w:val="continue"/>
            <w:tcBorders>
              <w:top w:val="nil"/>
            </w:tcBorders>
            <w:tcMar>
              <w:top w:w="50" w:type="dxa"/>
              <w:left w:w="100" w:type="dxa"/>
            </w:tcMar>
          </w:tcPr>
          <w:p w14:paraId="10271019">
            <w:pPr>
              <w:jc w:val="left"/>
            </w:pPr>
          </w:p>
        </w:tc>
        <w:tc>
          <w:tcPr>
            <w:tcW w:w="881" w:type="dxa"/>
            <w:tcMar>
              <w:top w:w="50" w:type="dxa"/>
              <w:left w:w="100" w:type="dxa"/>
            </w:tcMar>
            <w:vAlign w:val="center"/>
          </w:tcPr>
          <w:p w14:paraId="5639B702">
            <w:pPr>
              <w:spacing w:before="0" w:after="0"/>
              <w:ind w:left="135"/>
              <w:jc w:val="left"/>
            </w:pPr>
            <w:r>
              <w:rPr>
                <w:rFonts w:ascii="Times New Roman" w:hAnsi="Times New Roman"/>
                <w:b/>
                <w:i w:val="0"/>
                <w:color w:val="000000"/>
                <w:sz w:val="24"/>
              </w:rPr>
              <w:t xml:space="preserve">Всего </w:t>
            </w:r>
          </w:p>
          <w:p w14:paraId="0B5D0D96">
            <w:pPr>
              <w:spacing w:before="0" w:after="0"/>
              <w:ind w:left="135"/>
              <w:jc w:val="left"/>
            </w:pPr>
          </w:p>
        </w:tc>
        <w:tc>
          <w:tcPr>
            <w:tcW w:w="1588" w:type="dxa"/>
            <w:tcMar>
              <w:top w:w="50" w:type="dxa"/>
              <w:left w:w="100" w:type="dxa"/>
            </w:tcMar>
            <w:vAlign w:val="center"/>
          </w:tcPr>
          <w:p w14:paraId="57E03CA5">
            <w:pPr>
              <w:spacing w:before="0" w:after="0"/>
              <w:ind w:left="135"/>
              <w:jc w:val="left"/>
            </w:pPr>
            <w:r>
              <w:rPr>
                <w:rFonts w:ascii="Times New Roman" w:hAnsi="Times New Roman"/>
                <w:b/>
                <w:i w:val="0"/>
                <w:color w:val="000000"/>
                <w:sz w:val="24"/>
              </w:rPr>
              <w:t xml:space="preserve">Контрольные работы </w:t>
            </w:r>
          </w:p>
          <w:p w14:paraId="5FAB1D56">
            <w:pPr>
              <w:spacing w:before="0" w:after="0"/>
              <w:ind w:left="135"/>
              <w:jc w:val="left"/>
            </w:pPr>
          </w:p>
        </w:tc>
        <w:tc>
          <w:tcPr>
            <w:tcW w:w="1683" w:type="dxa"/>
            <w:tcMar>
              <w:top w:w="50" w:type="dxa"/>
              <w:left w:w="100" w:type="dxa"/>
            </w:tcMar>
            <w:vAlign w:val="center"/>
          </w:tcPr>
          <w:p w14:paraId="0F5FBC06">
            <w:pPr>
              <w:spacing w:before="0" w:after="0"/>
              <w:ind w:left="135"/>
              <w:jc w:val="left"/>
            </w:pPr>
            <w:r>
              <w:rPr>
                <w:rFonts w:ascii="Times New Roman" w:hAnsi="Times New Roman"/>
                <w:b/>
                <w:i w:val="0"/>
                <w:color w:val="000000"/>
                <w:sz w:val="24"/>
              </w:rPr>
              <w:t xml:space="preserve">Практические работы </w:t>
            </w:r>
          </w:p>
          <w:p w14:paraId="42391116">
            <w:pPr>
              <w:spacing w:before="0" w:after="0"/>
              <w:ind w:left="135"/>
              <w:jc w:val="left"/>
            </w:pPr>
          </w:p>
        </w:tc>
        <w:tc>
          <w:tcPr>
            <w:tcW w:w="0" w:type="auto"/>
            <w:vMerge w:val="continue"/>
            <w:tcBorders>
              <w:top w:val="nil"/>
            </w:tcBorders>
            <w:tcMar>
              <w:top w:w="50" w:type="dxa"/>
              <w:left w:w="100" w:type="dxa"/>
            </w:tcMar>
          </w:tcPr>
          <w:p w14:paraId="7D1B3A8D">
            <w:pPr>
              <w:jc w:val="left"/>
            </w:pPr>
          </w:p>
        </w:tc>
      </w:tr>
      <w:tr w14:paraId="2DBEB1C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60B215C9">
            <w:pPr>
              <w:spacing w:before="0" w:after="0"/>
              <w:ind w:left="0"/>
              <w:jc w:val="left"/>
            </w:pPr>
            <w:r>
              <w:rPr>
                <w:rFonts w:ascii="Times New Roman" w:hAnsi="Times New Roman"/>
                <w:b w:val="0"/>
                <w:i w:val="0"/>
                <w:color w:val="000000"/>
                <w:sz w:val="24"/>
              </w:rPr>
              <w:t>1</w:t>
            </w:r>
          </w:p>
        </w:tc>
        <w:tc>
          <w:tcPr>
            <w:tcW w:w="4048" w:type="dxa"/>
            <w:tcMar>
              <w:top w:w="50" w:type="dxa"/>
              <w:left w:w="100" w:type="dxa"/>
            </w:tcMar>
            <w:vAlign w:val="center"/>
          </w:tcPr>
          <w:p w14:paraId="404E2069">
            <w:pPr>
              <w:spacing w:before="0" w:after="0"/>
              <w:ind w:left="135"/>
              <w:jc w:val="left"/>
            </w:pPr>
            <w:r>
              <w:rPr>
                <w:rFonts w:ascii="Times New Roman" w:hAnsi="Times New Roman"/>
                <w:b w:val="0"/>
                <w:i w:val="0"/>
                <w:color w:val="000000"/>
                <w:sz w:val="24"/>
              </w:rPr>
              <w:t>Россия — наша Родина</w:t>
            </w:r>
          </w:p>
        </w:tc>
        <w:tc>
          <w:tcPr>
            <w:tcW w:w="881" w:type="dxa"/>
            <w:tcMar>
              <w:top w:w="50" w:type="dxa"/>
              <w:left w:w="100" w:type="dxa"/>
            </w:tcMar>
            <w:vAlign w:val="center"/>
          </w:tcPr>
          <w:p w14:paraId="2B91DC7D">
            <w:pPr>
              <w:spacing w:before="0" w:after="0" w:line="276" w:lineRule="auto"/>
              <w:ind w:left="135"/>
              <w:jc w:val="center"/>
            </w:pPr>
            <w:r>
              <w:rPr>
                <w:rFonts w:ascii="Times New Roman" w:hAnsi="Times New Roman"/>
                <w:b w:val="0"/>
                <w:i w:val="0"/>
                <w:color w:val="000000"/>
                <w:sz w:val="24"/>
              </w:rPr>
              <w:t xml:space="preserve"> 1 </w:t>
            </w:r>
          </w:p>
        </w:tc>
        <w:tc>
          <w:tcPr>
            <w:tcW w:w="1588" w:type="dxa"/>
            <w:tcMar>
              <w:top w:w="50" w:type="dxa"/>
              <w:left w:w="100" w:type="dxa"/>
            </w:tcMar>
            <w:vAlign w:val="center"/>
          </w:tcPr>
          <w:p w14:paraId="2FE0C268">
            <w:pPr>
              <w:spacing w:before="0" w:after="0" w:line="276" w:lineRule="auto"/>
              <w:ind w:left="135"/>
              <w:jc w:val="center"/>
            </w:pPr>
          </w:p>
        </w:tc>
        <w:tc>
          <w:tcPr>
            <w:tcW w:w="1683" w:type="dxa"/>
            <w:tcMar>
              <w:top w:w="50" w:type="dxa"/>
              <w:left w:w="100" w:type="dxa"/>
            </w:tcMar>
            <w:vAlign w:val="center"/>
          </w:tcPr>
          <w:p w14:paraId="34108F39">
            <w:pPr>
              <w:spacing w:before="0" w:after="0" w:line="276" w:lineRule="auto"/>
              <w:ind w:left="135"/>
              <w:jc w:val="center"/>
            </w:pPr>
          </w:p>
        </w:tc>
        <w:tc>
          <w:tcPr>
            <w:tcW w:w="2379" w:type="dxa"/>
            <w:tcMar>
              <w:top w:w="50" w:type="dxa"/>
              <w:left w:w="100" w:type="dxa"/>
            </w:tcMar>
            <w:vAlign w:val="center"/>
          </w:tcPr>
          <w:p w14:paraId="1CA51742">
            <w:pPr>
              <w:spacing w:before="0" w:after="0"/>
              <w:ind w:left="135"/>
              <w:jc w:val="left"/>
            </w:pPr>
          </w:p>
        </w:tc>
      </w:tr>
      <w:tr w14:paraId="2367D0E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48867009">
            <w:pPr>
              <w:spacing w:before="0" w:after="0"/>
              <w:ind w:left="0"/>
              <w:jc w:val="left"/>
            </w:pPr>
            <w:r>
              <w:rPr>
                <w:rFonts w:ascii="Times New Roman" w:hAnsi="Times New Roman"/>
                <w:b w:val="0"/>
                <w:i w:val="0"/>
                <w:color w:val="000000"/>
                <w:sz w:val="24"/>
              </w:rPr>
              <w:t>2</w:t>
            </w:r>
          </w:p>
        </w:tc>
        <w:tc>
          <w:tcPr>
            <w:tcW w:w="4048" w:type="dxa"/>
            <w:tcMar>
              <w:top w:w="50" w:type="dxa"/>
              <w:left w:w="100" w:type="dxa"/>
            </w:tcMar>
            <w:vAlign w:val="center"/>
          </w:tcPr>
          <w:p w14:paraId="168727CC">
            <w:pPr>
              <w:spacing w:before="0" w:after="0"/>
              <w:ind w:left="135"/>
              <w:jc w:val="left"/>
            </w:pPr>
            <w:r>
              <w:rPr>
                <w:rFonts w:ascii="Times New Roman" w:hAnsi="Times New Roman"/>
                <w:b w:val="0"/>
                <w:i w:val="0"/>
                <w:color w:val="000000"/>
                <w:sz w:val="24"/>
              </w:rPr>
              <w:t>Культура и религия. Введение в православную духовную традицию</w:t>
            </w:r>
          </w:p>
        </w:tc>
        <w:tc>
          <w:tcPr>
            <w:tcW w:w="881" w:type="dxa"/>
            <w:tcMar>
              <w:top w:w="50" w:type="dxa"/>
              <w:left w:w="100" w:type="dxa"/>
            </w:tcMar>
            <w:vAlign w:val="center"/>
          </w:tcPr>
          <w:p w14:paraId="2F5D85E4">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6F8CE3BE">
            <w:pPr>
              <w:spacing w:before="0" w:after="0" w:line="276" w:lineRule="auto"/>
              <w:ind w:left="135"/>
              <w:jc w:val="center"/>
            </w:pPr>
          </w:p>
        </w:tc>
        <w:tc>
          <w:tcPr>
            <w:tcW w:w="1683" w:type="dxa"/>
            <w:tcMar>
              <w:top w:w="50" w:type="dxa"/>
              <w:left w:w="100" w:type="dxa"/>
            </w:tcMar>
            <w:vAlign w:val="center"/>
          </w:tcPr>
          <w:p w14:paraId="694A1F3B">
            <w:pPr>
              <w:spacing w:before="0" w:after="0" w:line="276" w:lineRule="auto"/>
              <w:ind w:left="135"/>
              <w:jc w:val="center"/>
            </w:pPr>
          </w:p>
        </w:tc>
        <w:tc>
          <w:tcPr>
            <w:tcW w:w="2379" w:type="dxa"/>
            <w:tcMar>
              <w:top w:w="50" w:type="dxa"/>
              <w:left w:w="100" w:type="dxa"/>
            </w:tcMar>
            <w:vAlign w:val="center"/>
          </w:tcPr>
          <w:p w14:paraId="10248635">
            <w:pPr>
              <w:spacing w:before="0" w:after="0"/>
              <w:ind w:left="135"/>
              <w:jc w:val="left"/>
            </w:pPr>
          </w:p>
        </w:tc>
      </w:tr>
      <w:tr w14:paraId="19C391C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7F0EC42C">
            <w:pPr>
              <w:spacing w:before="0" w:after="0"/>
              <w:ind w:left="0"/>
              <w:jc w:val="left"/>
            </w:pPr>
            <w:r>
              <w:rPr>
                <w:rFonts w:ascii="Times New Roman" w:hAnsi="Times New Roman"/>
                <w:b w:val="0"/>
                <w:i w:val="0"/>
                <w:color w:val="000000"/>
                <w:sz w:val="24"/>
              </w:rPr>
              <w:t>3</w:t>
            </w:r>
          </w:p>
        </w:tc>
        <w:tc>
          <w:tcPr>
            <w:tcW w:w="4048" w:type="dxa"/>
            <w:tcMar>
              <w:top w:w="50" w:type="dxa"/>
              <w:left w:w="100" w:type="dxa"/>
            </w:tcMar>
            <w:vAlign w:val="center"/>
          </w:tcPr>
          <w:p w14:paraId="4756C8FE">
            <w:pPr>
              <w:spacing w:before="0" w:after="0"/>
              <w:ind w:left="135"/>
              <w:jc w:val="left"/>
            </w:pPr>
            <w:r>
              <w:rPr>
                <w:rFonts w:ascii="Times New Roman" w:hAnsi="Times New Roman"/>
                <w:b w:val="0"/>
                <w:i w:val="0"/>
                <w:color w:val="000000"/>
                <w:sz w:val="24"/>
              </w:rPr>
              <w:t>Во что верят православные христиане</w:t>
            </w:r>
          </w:p>
        </w:tc>
        <w:tc>
          <w:tcPr>
            <w:tcW w:w="881" w:type="dxa"/>
            <w:tcMar>
              <w:top w:w="50" w:type="dxa"/>
              <w:left w:w="100" w:type="dxa"/>
            </w:tcMar>
            <w:vAlign w:val="center"/>
          </w:tcPr>
          <w:p w14:paraId="3E3A5DF1">
            <w:pPr>
              <w:spacing w:before="0" w:after="0" w:line="276" w:lineRule="auto"/>
              <w:ind w:left="135"/>
              <w:jc w:val="center"/>
            </w:pPr>
            <w:r>
              <w:rPr>
                <w:rFonts w:ascii="Times New Roman" w:hAnsi="Times New Roman"/>
                <w:b w:val="0"/>
                <w:i w:val="0"/>
                <w:color w:val="000000"/>
                <w:sz w:val="24"/>
              </w:rPr>
              <w:t xml:space="preserve"> 4 </w:t>
            </w:r>
          </w:p>
        </w:tc>
        <w:tc>
          <w:tcPr>
            <w:tcW w:w="1588" w:type="dxa"/>
            <w:tcMar>
              <w:top w:w="50" w:type="dxa"/>
              <w:left w:w="100" w:type="dxa"/>
            </w:tcMar>
            <w:vAlign w:val="center"/>
          </w:tcPr>
          <w:p w14:paraId="61D4D18E">
            <w:pPr>
              <w:spacing w:before="0" w:after="0" w:line="276" w:lineRule="auto"/>
              <w:ind w:left="135"/>
              <w:jc w:val="center"/>
            </w:pPr>
          </w:p>
        </w:tc>
        <w:tc>
          <w:tcPr>
            <w:tcW w:w="1683" w:type="dxa"/>
            <w:tcMar>
              <w:top w:w="50" w:type="dxa"/>
              <w:left w:w="100" w:type="dxa"/>
            </w:tcMar>
            <w:vAlign w:val="center"/>
          </w:tcPr>
          <w:p w14:paraId="64A51E1A">
            <w:pPr>
              <w:spacing w:before="0" w:after="0" w:line="276" w:lineRule="auto"/>
              <w:ind w:left="135"/>
              <w:jc w:val="center"/>
            </w:pPr>
          </w:p>
        </w:tc>
        <w:tc>
          <w:tcPr>
            <w:tcW w:w="2379" w:type="dxa"/>
            <w:tcMar>
              <w:top w:w="50" w:type="dxa"/>
              <w:left w:w="100" w:type="dxa"/>
            </w:tcMar>
            <w:vAlign w:val="center"/>
          </w:tcPr>
          <w:p w14:paraId="076F0F23">
            <w:pPr>
              <w:spacing w:before="0" w:after="0"/>
              <w:ind w:left="135"/>
              <w:jc w:val="left"/>
            </w:pPr>
          </w:p>
        </w:tc>
      </w:tr>
      <w:tr w14:paraId="2E47BFE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3E081720">
            <w:pPr>
              <w:spacing w:before="0" w:after="0"/>
              <w:ind w:left="0"/>
              <w:jc w:val="left"/>
            </w:pPr>
            <w:r>
              <w:rPr>
                <w:rFonts w:ascii="Times New Roman" w:hAnsi="Times New Roman"/>
                <w:b w:val="0"/>
                <w:i w:val="0"/>
                <w:color w:val="000000"/>
                <w:sz w:val="24"/>
              </w:rPr>
              <w:t>4</w:t>
            </w:r>
          </w:p>
        </w:tc>
        <w:tc>
          <w:tcPr>
            <w:tcW w:w="4048" w:type="dxa"/>
            <w:tcMar>
              <w:top w:w="50" w:type="dxa"/>
              <w:left w:w="100" w:type="dxa"/>
            </w:tcMar>
            <w:vAlign w:val="center"/>
          </w:tcPr>
          <w:p w14:paraId="22A3B3A2">
            <w:pPr>
              <w:spacing w:before="0" w:after="0"/>
              <w:ind w:left="135"/>
              <w:jc w:val="left"/>
            </w:pPr>
            <w:r>
              <w:rPr>
                <w:rFonts w:ascii="Times New Roman" w:hAnsi="Times New Roman"/>
                <w:b w:val="0"/>
                <w:i w:val="0"/>
                <w:color w:val="000000"/>
                <w:sz w:val="24"/>
              </w:rPr>
              <w:t>Добро и зло в православной традиции. Золотое правило нравственности. Любовь к ближнему</w:t>
            </w:r>
          </w:p>
        </w:tc>
        <w:tc>
          <w:tcPr>
            <w:tcW w:w="881" w:type="dxa"/>
            <w:tcMar>
              <w:top w:w="50" w:type="dxa"/>
              <w:left w:w="100" w:type="dxa"/>
            </w:tcMar>
            <w:vAlign w:val="center"/>
          </w:tcPr>
          <w:p w14:paraId="6F4ECDE6">
            <w:pPr>
              <w:spacing w:before="0" w:after="0" w:line="276" w:lineRule="auto"/>
              <w:ind w:left="135"/>
              <w:jc w:val="center"/>
            </w:pPr>
            <w:r>
              <w:rPr>
                <w:rFonts w:ascii="Times New Roman" w:hAnsi="Times New Roman"/>
                <w:b w:val="0"/>
                <w:i w:val="0"/>
                <w:color w:val="000000"/>
                <w:sz w:val="24"/>
              </w:rPr>
              <w:t xml:space="preserve"> 4 </w:t>
            </w:r>
          </w:p>
        </w:tc>
        <w:tc>
          <w:tcPr>
            <w:tcW w:w="1588" w:type="dxa"/>
            <w:tcMar>
              <w:top w:w="50" w:type="dxa"/>
              <w:left w:w="100" w:type="dxa"/>
            </w:tcMar>
            <w:vAlign w:val="center"/>
          </w:tcPr>
          <w:p w14:paraId="27C76898">
            <w:pPr>
              <w:spacing w:before="0" w:after="0" w:line="276" w:lineRule="auto"/>
              <w:ind w:left="135"/>
              <w:jc w:val="center"/>
            </w:pPr>
          </w:p>
        </w:tc>
        <w:tc>
          <w:tcPr>
            <w:tcW w:w="1683" w:type="dxa"/>
            <w:tcMar>
              <w:top w:w="50" w:type="dxa"/>
              <w:left w:w="100" w:type="dxa"/>
            </w:tcMar>
            <w:vAlign w:val="center"/>
          </w:tcPr>
          <w:p w14:paraId="7F82BDA7">
            <w:pPr>
              <w:spacing w:before="0" w:after="0" w:line="276" w:lineRule="auto"/>
              <w:ind w:left="135"/>
              <w:jc w:val="center"/>
            </w:pPr>
          </w:p>
        </w:tc>
        <w:tc>
          <w:tcPr>
            <w:tcW w:w="2379" w:type="dxa"/>
            <w:tcMar>
              <w:top w:w="50" w:type="dxa"/>
              <w:left w:w="100" w:type="dxa"/>
            </w:tcMar>
            <w:vAlign w:val="center"/>
          </w:tcPr>
          <w:p w14:paraId="67A8CF5E">
            <w:pPr>
              <w:spacing w:before="0" w:after="0"/>
              <w:ind w:left="135"/>
              <w:jc w:val="left"/>
            </w:pPr>
          </w:p>
        </w:tc>
      </w:tr>
      <w:tr w14:paraId="13E785F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33BCC843">
            <w:pPr>
              <w:spacing w:before="0" w:after="0"/>
              <w:ind w:left="0"/>
              <w:jc w:val="left"/>
            </w:pPr>
            <w:r>
              <w:rPr>
                <w:rFonts w:ascii="Times New Roman" w:hAnsi="Times New Roman"/>
                <w:b w:val="0"/>
                <w:i w:val="0"/>
                <w:color w:val="000000"/>
                <w:sz w:val="24"/>
              </w:rPr>
              <w:t>5</w:t>
            </w:r>
          </w:p>
        </w:tc>
        <w:tc>
          <w:tcPr>
            <w:tcW w:w="4048" w:type="dxa"/>
            <w:tcMar>
              <w:top w:w="50" w:type="dxa"/>
              <w:left w:w="100" w:type="dxa"/>
            </w:tcMar>
            <w:vAlign w:val="center"/>
          </w:tcPr>
          <w:p w14:paraId="331EC952">
            <w:pPr>
              <w:spacing w:before="0" w:after="0"/>
              <w:ind w:left="135"/>
              <w:jc w:val="left"/>
            </w:pPr>
            <w:r>
              <w:rPr>
                <w:rFonts w:ascii="Times New Roman" w:hAnsi="Times New Roman"/>
                <w:b w:val="0"/>
                <w:i w:val="0"/>
                <w:color w:val="000000"/>
                <w:sz w:val="24"/>
              </w:rPr>
              <w:t>Отношение к труду. Долг и ответственность</w:t>
            </w:r>
          </w:p>
        </w:tc>
        <w:tc>
          <w:tcPr>
            <w:tcW w:w="881" w:type="dxa"/>
            <w:tcMar>
              <w:top w:w="50" w:type="dxa"/>
              <w:left w:w="100" w:type="dxa"/>
            </w:tcMar>
            <w:vAlign w:val="center"/>
          </w:tcPr>
          <w:p w14:paraId="20D86427">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20CC249A">
            <w:pPr>
              <w:spacing w:before="0" w:after="0" w:line="276" w:lineRule="auto"/>
              <w:ind w:left="135"/>
              <w:jc w:val="center"/>
            </w:pPr>
          </w:p>
        </w:tc>
        <w:tc>
          <w:tcPr>
            <w:tcW w:w="1683" w:type="dxa"/>
            <w:tcMar>
              <w:top w:w="50" w:type="dxa"/>
              <w:left w:w="100" w:type="dxa"/>
            </w:tcMar>
            <w:vAlign w:val="center"/>
          </w:tcPr>
          <w:p w14:paraId="10EC8DF0">
            <w:pPr>
              <w:spacing w:before="0" w:after="0" w:line="276" w:lineRule="auto"/>
              <w:ind w:left="135"/>
              <w:jc w:val="center"/>
            </w:pPr>
          </w:p>
        </w:tc>
        <w:tc>
          <w:tcPr>
            <w:tcW w:w="2379" w:type="dxa"/>
            <w:tcMar>
              <w:top w:w="50" w:type="dxa"/>
              <w:left w:w="100" w:type="dxa"/>
            </w:tcMar>
            <w:vAlign w:val="center"/>
          </w:tcPr>
          <w:p w14:paraId="29B64326">
            <w:pPr>
              <w:spacing w:before="0" w:after="0"/>
              <w:ind w:left="135"/>
              <w:jc w:val="left"/>
            </w:pPr>
          </w:p>
        </w:tc>
      </w:tr>
      <w:tr w14:paraId="391E484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0E33D497">
            <w:pPr>
              <w:spacing w:before="0" w:after="0"/>
              <w:ind w:left="0"/>
              <w:jc w:val="left"/>
            </w:pPr>
            <w:r>
              <w:rPr>
                <w:rFonts w:ascii="Times New Roman" w:hAnsi="Times New Roman"/>
                <w:b w:val="0"/>
                <w:i w:val="0"/>
                <w:color w:val="000000"/>
                <w:sz w:val="24"/>
              </w:rPr>
              <w:t>6</w:t>
            </w:r>
          </w:p>
        </w:tc>
        <w:tc>
          <w:tcPr>
            <w:tcW w:w="4048" w:type="dxa"/>
            <w:tcMar>
              <w:top w:w="50" w:type="dxa"/>
              <w:left w:w="100" w:type="dxa"/>
            </w:tcMar>
            <w:vAlign w:val="center"/>
          </w:tcPr>
          <w:p w14:paraId="1646FAA0">
            <w:pPr>
              <w:spacing w:before="0" w:after="0"/>
              <w:ind w:left="135"/>
              <w:jc w:val="left"/>
            </w:pPr>
            <w:r>
              <w:rPr>
                <w:rFonts w:ascii="Times New Roman" w:hAnsi="Times New Roman"/>
                <w:b w:val="0"/>
                <w:i w:val="0"/>
                <w:color w:val="000000"/>
                <w:sz w:val="24"/>
              </w:rPr>
              <w:t>Милосердие и сострадание</w:t>
            </w:r>
          </w:p>
        </w:tc>
        <w:tc>
          <w:tcPr>
            <w:tcW w:w="881" w:type="dxa"/>
            <w:tcMar>
              <w:top w:w="50" w:type="dxa"/>
              <w:left w:w="100" w:type="dxa"/>
            </w:tcMar>
            <w:vAlign w:val="center"/>
          </w:tcPr>
          <w:p w14:paraId="5E5BB7C3">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6AD1E845">
            <w:pPr>
              <w:spacing w:before="0" w:after="0" w:line="276" w:lineRule="auto"/>
              <w:ind w:left="135"/>
              <w:jc w:val="center"/>
            </w:pPr>
          </w:p>
        </w:tc>
        <w:tc>
          <w:tcPr>
            <w:tcW w:w="1683" w:type="dxa"/>
            <w:tcMar>
              <w:top w:w="50" w:type="dxa"/>
              <w:left w:w="100" w:type="dxa"/>
            </w:tcMar>
            <w:vAlign w:val="center"/>
          </w:tcPr>
          <w:p w14:paraId="0790B243">
            <w:pPr>
              <w:spacing w:before="0" w:after="0" w:line="276" w:lineRule="auto"/>
              <w:ind w:left="135"/>
              <w:jc w:val="center"/>
            </w:pPr>
          </w:p>
        </w:tc>
        <w:tc>
          <w:tcPr>
            <w:tcW w:w="2379" w:type="dxa"/>
            <w:tcMar>
              <w:top w:w="50" w:type="dxa"/>
              <w:left w:w="100" w:type="dxa"/>
            </w:tcMar>
            <w:vAlign w:val="center"/>
          </w:tcPr>
          <w:p w14:paraId="1AF5F36F">
            <w:pPr>
              <w:spacing w:before="0" w:after="0"/>
              <w:ind w:left="135"/>
              <w:jc w:val="left"/>
            </w:pPr>
          </w:p>
        </w:tc>
      </w:tr>
      <w:tr w14:paraId="36F5CF3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06EB6F57">
            <w:pPr>
              <w:spacing w:before="0" w:after="0"/>
              <w:ind w:left="0"/>
              <w:jc w:val="left"/>
            </w:pPr>
            <w:r>
              <w:rPr>
                <w:rFonts w:ascii="Times New Roman" w:hAnsi="Times New Roman"/>
                <w:b w:val="0"/>
                <w:i w:val="0"/>
                <w:color w:val="000000"/>
                <w:sz w:val="24"/>
              </w:rPr>
              <w:t>7</w:t>
            </w:r>
          </w:p>
        </w:tc>
        <w:tc>
          <w:tcPr>
            <w:tcW w:w="4048" w:type="dxa"/>
            <w:tcMar>
              <w:top w:w="50" w:type="dxa"/>
              <w:left w:w="100" w:type="dxa"/>
            </w:tcMar>
            <w:vAlign w:val="center"/>
          </w:tcPr>
          <w:p w14:paraId="1F79AF8C">
            <w:pPr>
              <w:spacing w:before="0" w:after="0"/>
              <w:ind w:left="135"/>
              <w:jc w:val="left"/>
            </w:pPr>
            <w:r>
              <w:rPr>
                <w:rFonts w:ascii="Times New Roman" w:hAnsi="Times New Roman"/>
                <w:b w:val="0"/>
                <w:i w:val="0"/>
                <w:color w:val="000000"/>
                <w:sz w:val="24"/>
              </w:rPr>
              <w:t>Православие в России</w:t>
            </w:r>
          </w:p>
        </w:tc>
        <w:tc>
          <w:tcPr>
            <w:tcW w:w="881" w:type="dxa"/>
            <w:tcMar>
              <w:top w:w="50" w:type="dxa"/>
              <w:left w:w="100" w:type="dxa"/>
            </w:tcMar>
            <w:vAlign w:val="center"/>
          </w:tcPr>
          <w:p w14:paraId="28CDA150">
            <w:pPr>
              <w:spacing w:before="0" w:after="0" w:line="276" w:lineRule="auto"/>
              <w:ind w:left="135"/>
              <w:jc w:val="center"/>
            </w:pPr>
            <w:r>
              <w:rPr>
                <w:rFonts w:ascii="Times New Roman" w:hAnsi="Times New Roman"/>
                <w:b w:val="0"/>
                <w:i w:val="0"/>
                <w:color w:val="000000"/>
                <w:sz w:val="24"/>
              </w:rPr>
              <w:t xml:space="preserve"> 5 </w:t>
            </w:r>
          </w:p>
        </w:tc>
        <w:tc>
          <w:tcPr>
            <w:tcW w:w="1588" w:type="dxa"/>
            <w:tcMar>
              <w:top w:w="50" w:type="dxa"/>
              <w:left w:w="100" w:type="dxa"/>
            </w:tcMar>
            <w:vAlign w:val="center"/>
          </w:tcPr>
          <w:p w14:paraId="1AB962D1">
            <w:pPr>
              <w:spacing w:before="0" w:after="0" w:line="276" w:lineRule="auto"/>
              <w:ind w:left="135"/>
              <w:jc w:val="center"/>
            </w:pPr>
          </w:p>
        </w:tc>
        <w:tc>
          <w:tcPr>
            <w:tcW w:w="1683" w:type="dxa"/>
            <w:tcMar>
              <w:top w:w="50" w:type="dxa"/>
              <w:left w:w="100" w:type="dxa"/>
            </w:tcMar>
            <w:vAlign w:val="center"/>
          </w:tcPr>
          <w:p w14:paraId="2A13A75B">
            <w:pPr>
              <w:spacing w:before="0" w:after="0" w:line="276" w:lineRule="auto"/>
              <w:ind w:left="135"/>
              <w:jc w:val="center"/>
            </w:pPr>
          </w:p>
        </w:tc>
        <w:tc>
          <w:tcPr>
            <w:tcW w:w="2379" w:type="dxa"/>
            <w:tcMar>
              <w:top w:w="50" w:type="dxa"/>
              <w:left w:w="100" w:type="dxa"/>
            </w:tcMar>
            <w:vAlign w:val="center"/>
          </w:tcPr>
          <w:p w14:paraId="64722578">
            <w:pPr>
              <w:spacing w:before="0" w:after="0"/>
              <w:ind w:left="135"/>
              <w:jc w:val="left"/>
            </w:pPr>
          </w:p>
        </w:tc>
      </w:tr>
      <w:tr w14:paraId="2E0F59B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427CD048">
            <w:pPr>
              <w:spacing w:before="0" w:after="0"/>
              <w:ind w:left="0"/>
              <w:jc w:val="left"/>
            </w:pPr>
            <w:r>
              <w:rPr>
                <w:rFonts w:ascii="Times New Roman" w:hAnsi="Times New Roman"/>
                <w:b w:val="0"/>
                <w:i w:val="0"/>
                <w:color w:val="000000"/>
                <w:sz w:val="24"/>
              </w:rPr>
              <w:t>8</w:t>
            </w:r>
          </w:p>
        </w:tc>
        <w:tc>
          <w:tcPr>
            <w:tcW w:w="4048" w:type="dxa"/>
            <w:tcMar>
              <w:top w:w="50" w:type="dxa"/>
              <w:left w:w="100" w:type="dxa"/>
            </w:tcMar>
            <w:vAlign w:val="center"/>
          </w:tcPr>
          <w:p w14:paraId="456D5E11">
            <w:pPr>
              <w:spacing w:before="0" w:after="0"/>
              <w:ind w:left="135"/>
              <w:jc w:val="left"/>
            </w:pPr>
            <w:r>
              <w:rPr>
                <w:rFonts w:ascii="Times New Roman" w:hAnsi="Times New Roman"/>
                <w:b w:val="0"/>
                <w:i w:val="0"/>
                <w:color w:val="000000"/>
                <w:sz w:val="24"/>
              </w:rPr>
              <w:t>Православный храм и другие святыни</w:t>
            </w:r>
          </w:p>
        </w:tc>
        <w:tc>
          <w:tcPr>
            <w:tcW w:w="881" w:type="dxa"/>
            <w:tcMar>
              <w:top w:w="50" w:type="dxa"/>
              <w:left w:w="100" w:type="dxa"/>
            </w:tcMar>
            <w:vAlign w:val="center"/>
          </w:tcPr>
          <w:p w14:paraId="5A6DAE6A">
            <w:pPr>
              <w:spacing w:before="0" w:after="0" w:line="276" w:lineRule="auto"/>
              <w:ind w:left="135"/>
              <w:jc w:val="center"/>
            </w:pPr>
            <w:r>
              <w:rPr>
                <w:rFonts w:ascii="Times New Roman" w:hAnsi="Times New Roman"/>
                <w:b w:val="0"/>
                <w:i w:val="0"/>
                <w:color w:val="000000"/>
                <w:sz w:val="24"/>
              </w:rPr>
              <w:t xml:space="preserve"> 3 </w:t>
            </w:r>
          </w:p>
        </w:tc>
        <w:tc>
          <w:tcPr>
            <w:tcW w:w="1588" w:type="dxa"/>
            <w:tcMar>
              <w:top w:w="50" w:type="dxa"/>
              <w:left w:w="100" w:type="dxa"/>
            </w:tcMar>
            <w:vAlign w:val="center"/>
          </w:tcPr>
          <w:p w14:paraId="2E9EC305">
            <w:pPr>
              <w:spacing w:before="0" w:after="0" w:line="276" w:lineRule="auto"/>
              <w:ind w:left="135"/>
              <w:jc w:val="center"/>
            </w:pPr>
          </w:p>
        </w:tc>
        <w:tc>
          <w:tcPr>
            <w:tcW w:w="1683" w:type="dxa"/>
            <w:tcMar>
              <w:top w:w="50" w:type="dxa"/>
              <w:left w:w="100" w:type="dxa"/>
            </w:tcMar>
            <w:vAlign w:val="center"/>
          </w:tcPr>
          <w:p w14:paraId="3DD80BD8">
            <w:pPr>
              <w:spacing w:before="0" w:after="0" w:line="276" w:lineRule="auto"/>
              <w:ind w:left="135"/>
              <w:jc w:val="center"/>
            </w:pPr>
          </w:p>
        </w:tc>
        <w:tc>
          <w:tcPr>
            <w:tcW w:w="2379" w:type="dxa"/>
            <w:tcMar>
              <w:top w:w="50" w:type="dxa"/>
              <w:left w:w="100" w:type="dxa"/>
            </w:tcMar>
            <w:vAlign w:val="center"/>
          </w:tcPr>
          <w:p w14:paraId="5C4DCC79">
            <w:pPr>
              <w:spacing w:before="0" w:after="0"/>
              <w:ind w:left="135"/>
              <w:jc w:val="left"/>
            </w:pPr>
          </w:p>
        </w:tc>
      </w:tr>
      <w:tr w14:paraId="54E06DA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767576F9">
            <w:pPr>
              <w:spacing w:before="0" w:after="0"/>
              <w:ind w:left="0"/>
              <w:jc w:val="left"/>
            </w:pPr>
            <w:r>
              <w:rPr>
                <w:rFonts w:ascii="Times New Roman" w:hAnsi="Times New Roman"/>
                <w:b w:val="0"/>
                <w:i w:val="0"/>
                <w:color w:val="000000"/>
                <w:sz w:val="24"/>
              </w:rPr>
              <w:t>9</w:t>
            </w:r>
          </w:p>
        </w:tc>
        <w:tc>
          <w:tcPr>
            <w:tcW w:w="4048" w:type="dxa"/>
            <w:tcMar>
              <w:top w:w="50" w:type="dxa"/>
              <w:left w:w="100" w:type="dxa"/>
            </w:tcMar>
            <w:vAlign w:val="center"/>
          </w:tcPr>
          <w:p w14:paraId="1383AE1E">
            <w:pPr>
              <w:spacing w:before="0" w:after="0"/>
              <w:ind w:left="135"/>
              <w:jc w:val="left"/>
            </w:pPr>
            <w:r>
              <w:rPr>
                <w:rFonts w:ascii="Times New Roman" w:hAnsi="Times New Roman"/>
                <w:b w:val="0"/>
                <w:i w:val="0"/>
                <w:color w:val="000000"/>
                <w:sz w:val="24"/>
              </w:rPr>
              <w:t>Символический язык православной культуры: христианское искусство (иконы, фрески, церковное пение, прикладное искусство), православный календарь. Праздники</w:t>
            </w:r>
          </w:p>
        </w:tc>
        <w:tc>
          <w:tcPr>
            <w:tcW w:w="881" w:type="dxa"/>
            <w:tcMar>
              <w:top w:w="50" w:type="dxa"/>
              <w:left w:w="100" w:type="dxa"/>
            </w:tcMar>
            <w:vAlign w:val="center"/>
          </w:tcPr>
          <w:p w14:paraId="7352C099">
            <w:pPr>
              <w:spacing w:before="0" w:after="0" w:line="276" w:lineRule="auto"/>
              <w:ind w:left="135"/>
              <w:jc w:val="center"/>
            </w:pPr>
            <w:r>
              <w:rPr>
                <w:rFonts w:ascii="Times New Roman" w:hAnsi="Times New Roman"/>
                <w:b w:val="0"/>
                <w:i w:val="0"/>
                <w:color w:val="000000"/>
                <w:sz w:val="24"/>
              </w:rPr>
              <w:t xml:space="preserve"> 6 </w:t>
            </w:r>
          </w:p>
        </w:tc>
        <w:tc>
          <w:tcPr>
            <w:tcW w:w="1588" w:type="dxa"/>
            <w:tcMar>
              <w:top w:w="50" w:type="dxa"/>
              <w:left w:w="100" w:type="dxa"/>
            </w:tcMar>
            <w:vAlign w:val="center"/>
          </w:tcPr>
          <w:p w14:paraId="5A7B83E3">
            <w:pPr>
              <w:spacing w:before="0" w:after="0" w:line="276" w:lineRule="auto"/>
              <w:ind w:left="135"/>
              <w:jc w:val="center"/>
            </w:pPr>
          </w:p>
        </w:tc>
        <w:tc>
          <w:tcPr>
            <w:tcW w:w="1683" w:type="dxa"/>
            <w:tcMar>
              <w:top w:w="50" w:type="dxa"/>
              <w:left w:w="100" w:type="dxa"/>
            </w:tcMar>
            <w:vAlign w:val="center"/>
          </w:tcPr>
          <w:p w14:paraId="7ED65CF9">
            <w:pPr>
              <w:spacing w:before="0" w:after="0" w:line="276" w:lineRule="auto"/>
              <w:ind w:left="135"/>
              <w:jc w:val="center"/>
            </w:pPr>
          </w:p>
        </w:tc>
        <w:tc>
          <w:tcPr>
            <w:tcW w:w="2379" w:type="dxa"/>
            <w:tcMar>
              <w:top w:w="50" w:type="dxa"/>
              <w:left w:w="100" w:type="dxa"/>
            </w:tcMar>
            <w:vAlign w:val="center"/>
          </w:tcPr>
          <w:p w14:paraId="1935CD62">
            <w:pPr>
              <w:spacing w:before="0" w:after="0"/>
              <w:ind w:left="135"/>
              <w:jc w:val="left"/>
            </w:pPr>
          </w:p>
        </w:tc>
      </w:tr>
      <w:tr w14:paraId="2BC7E0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0958CFA6">
            <w:pPr>
              <w:spacing w:before="0" w:after="0"/>
              <w:ind w:left="0"/>
              <w:jc w:val="left"/>
            </w:pPr>
            <w:r>
              <w:rPr>
                <w:rFonts w:ascii="Times New Roman" w:hAnsi="Times New Roman"/>
                <w:b w:val="0"/>
                <w:i w:val="0"/>
                <w:color w:val="000000"/>
                <w:sz w:val="24"/>
              </w:rPr>
              <w:t>10</w:t>
            </w:r>
          </w:p>
        </w:tc>
        <w:tc>
          <w:tcPr>
            <w:tcW w:w="4048" w:type="dxa"/>
            <w:tcMar>
              <w:top w:w="50" w:type="dxa"/>
              <w:left w:w="100" w:type="dxa"/>
            </w:tcMar>
            <w:vAlign w:val="center"/>
          </w:tcPr>
          <w:p w14:paraId="28EDB127">
            <w:pPr>
              <w:spacing w:before="0" w:after="0"/>
              <w:ind w:left="135"/>
              <w:jc w:val="left"/>
            </w:pPr>
            <w:r>
              <w:rPr>
                <w:rFonts w:ascii="Times New Roman" w:hAnsi="Times New Roman"/>
                <w:b w:val="0"/>
                <w:i w:val="0"/>
                <w:color w:val="000000"/>
                <w:sz w:val="24"/>
              </w:rPr>
              <w:t>Христианская семья и её ценности</w:t>
            </w:r>
          </w:p>
        </w:tc>
        <w:tc>
          <w:tcPr>
            <w:tcW w:w="881" w:type="dxa"/>
            <w:tcMar>
              <w:top w:w="50" w:type="dxa"/>
              <w:left w:w="100" w:type="dxa"/>
            </w:tcMar>
            <w:vAlign w:val="center"/>
          </w:tcPr>
          <w:p w14:paraId="44B85C25">
            <w:pPr>
              <w:spacing w:before="0" w:after="0" w:line="276" w:lineRule="auto"/>
              <w:ind w:left="135"/>
              <w:jc w:val="center"/>
            </w:pPr>
            <w:r>
              <w:rPr>
                <w:rFonts w:ascii="Times New Roman" w:hAnsi="Times New Roman"/>
                <w:b w:val="0"/>
                <w:i w:val="0"/>
                <w:color w:val="000000"/>
                <w:sz w:val="24"/>
              </w:rPr>
              <w:t xml:space="preserve"> 3 </w:t>
            </w:r>
          </w:p>
        </w:tc>
        <w:tc>
          <w:tcPr>
            <w:tcW w:w="1588" w:type="dxa"/>
            <w:tcMar>
              <w:top w:w="50" w:type="dxa"/>
              <w:left w:w="100" w:type="dxa"/>
            </w:tcMar>
            <w:vAlign w:val="center"/>
          </w:tcPr>
          <w:p w14:paraId="518CF396">
            <w:pPr>
              <w:spacing w:before="0" w:after="0" w:line="276" w:lineRule="auto"/>
              <w:ind w:left="135"/>
              <w:jc w:val="center"/>
            </w:pPr>
          </w:p>
        </w:tc>
        <w:tc>
          <w:tcPr>
            <w:tcW w:w="1683" w:type="dxa"/>
            <w:tcMar>
              <w:top w:w="50" w:type="dxa"/>
              <w:left w:w="100" w:type="dxa"/>
            </w:tcMar>
            <w:vAlign w:val="center"/>
          </w:tcPr>
          <w:p w14:paraId="738FE6B6">
            <w:pPr>
              <w:spacing w:before="0" w:after="0" w:line="276" w:lineRule="auto"/>
              <w:ind w:left="135"/>
              <w:jc w:val="center"/>
            </w:pPr>
          </w:p>
        </w:tc>
        <w:tc>
          <w:tcPr>
            <w:tcW w:w="2379" w:type="dxa"/>
            <w:tcMar>
              <w:top w:w="50" w:type="dxa"/>
              <w:left w:w="100" w:type="dxa"/>
            </w:tcMar>
            <w:vAlign w:val="center"/>
          </w:tcPr>
          <w:p w14:paraId="7BA7B044">
            <w:pPr>
              <w:spacing w:before="0" w:after="0"/>
              <w:ind w:left="135"/>
              <w:jc w:val="left"/>
            </w:pPr>
          </w:p>
        </w:tc>
      </w:tr>
      <w:tr w14:paraId="3664CB4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11ABB327">
            <w:pPr>
              <w:spacing w:before="0" w:after="0"/>
              <w:ind w:left="0"/>
              <w:jc w:val="left"/>
            </w:pPr>
            <w:r>
              <w:rPr>
                <w:rFonts w:ascii="Times New Roman" w:hAnsi="Times New Roman"/>
                <w:b w:val="0"/>
                <w:i w:val="0"/>
                <w:color w:val="000000"/>
                <w:sz w:val="24"/>
              </w:rPr>
              <w:t>11</w:t>
            </w:r>
          </w:p>
        </w:tc>
        <w:tc>
          <w:tcPr>
            <w:tcW w:w="4048" w:type="dxa"/>
            <w:tcMar>
              <w:top w:w="50" w:type="dxa"/>
              <w:left w:w="100" w:type="dxa"/>
            </w:tcMar>
            <w:vAlign w:val="center"/>
          </w:tcPr>
          <w:p w14:paraId="093D9DEE">
            <w:pPr>
              <w:spacing w:before="0" w:after="0"/>
              <w:ind w:left="135"/>
              <w:jc w:val="left"/>
            </w:pPr>
            <w:r>
              <w:rPr>
                <w:rFonts w:ascii="Times New Roman" w:hAnsi="Times New Roman"/>
                <w:b w:val="0"/>
                <w:i w:val="0"/>
                <w:color w:val="000000"/>
                <w:sz w:val="24"/>
              </w:rPr>
              <w:t>Любовь и уважение к Отечеству. Патриотизм многонационального и многоконфессионального народа России</w:t>
            </w:r>
          </w:p>
        </w:tc>
        <w:tc>
          <w:tcPr>
            <w:tcW w:w="881" w:type="dxa"/>
            <w:tcMar>
              <w:top w:w="50" w:type="dxa"/>
              <w:left w:w="100" w:type="dxa"/>
            </w:tcMar>
            <w:vAlign w:val="center"/>
          </w:tcPr>
          <w:p w14:paraId="19A3582D">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5C2AD4A1">
            <w:pPr>
              <w:spacing w:before="0" w:after="0" w:line="276" w:lineRule="auto"/>
              <w:ind w:left="135"/>
              <w:jc w:val="center"/>
            </w:pPr>
          </w:p>
        </w:tc>
        <w:tc>
          <w:tcPr>
            <w:tcW w:w="1683" w:type="dxa"/>
            <w:tcMar>
              <w:top w:w="50" w:type="dxa"/>
              <w:left w:w="100" w:type="dxa"/>
            </w:tcMar>
            <w:vAlign w:val="center"/>
          </w:tcPr>
          <w:p w14:paraId="6C96E74D">
            <w:pPr>
              <w:spacing w:before="0" w:after="0" w:line="276" w:lineRule="auto"/>
              <w:ind w:left="135"/>
              <w:jc w:val="center"/>
            </w:pPr>
          </w:p>
        </w:tc>
        <w:tc>
          <w:tcPr>
            <w:tcW w:w="2379" w:type="dxa"/>
            <w:tcMar>
              <w:top w:w="50" w:type="dxa"/>
              <w:left w:w="100" w:type="dxa"/>
            </w:tcMar>
            <w:vAlign w:val="center"/>
          </w:tcPr>
          <w:p w14:paraId="4E3ACD47">
            <w:pPr>
              <w:spacing w:before="0" w:after="0"/>
              <w:ind w:left="135"/>
              <w:jc w:val="left"/>
            </w:pPr>
          </w:p>
        </w:tc>
      </w:tr>
      <w:tr w14:paraId="24901FD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6F3BA2B">
            <w:pPr>
              <w:spacing w:before="0" w:after="0"/>
              <w:ind w:left="135"/>
              <w:jc w:val="left"/>
            </w:pPr>
            <w:r>
              <w:rPr>
                <w:rFonts w:ascii="Times New Roman" w:hAnsi="Times New Roman"/>
                <w:b w:val="0"/>
                <w:i w:val="0"/>
                <w:color w:val="000000"/>
                <w:sz w:val="24"/>
              </w:rPr>
              <w:t>ОБЩЕЕ КОЛИЧЕСТВО ЧАСОВ ПО ПРОГРАММЕ</w:t>
            </w:r>
          </w:p>
        </w:tc>
        <w:tc>
          <w:tcPr>
            <w:tcW w:w="1384" w:type="dxa"/>
            <w:tcMar>
              <w:top w:w="50" w:type="dxa"/>
              <w:left w:w="100" w:type="dxa"/>
            </w:tcMar>
            <w:vAlign w:val="center"/>
          </w:tcPr>
          <w:p w14:paraId="5BEA8FD2">
            <w:pPr>
              <w:spacing w:before="0" w:after="0" w:line="276" w:lineRule="auto"/>
              <w:ind w:left="135"/>
              <w:jc w:val="center"/>
            </w:pPr>
            <w:r>
              <w:rPr>
                <w:rFonts w:ascii="Times New Roman" w:hAnsi="Times New Roman"/>
                <w:b w:val="0"/>
                <w:i w:val="0"/>
                <w:color w:val="000000"/>
                <w:sz w:val="24"/>
              </w:rPr>
              <w:t xml:space="preserve"> 34 </w:t>
            </w:r>
          </w:p>
        </w:tc>
        <w:tc>
          <w:tcPr>
            <w:tcW w:w="1588" w:type="dxa"/>
            <w:tcMar>
              <w:top w:w="50" w:type="dxa"/>
              <w:left w:w="100" w:type="dxa"/>
            </w:tcMar>
            <w:vAlign w:val="center"/>
          </w:tcPr>
          <w:p w14:paraId="4F2F443F">
            <w:pPr>
              <w:spacing w:before="0" w:after="0" w:line="276" w:lineRule="auto"/>
              <w:ind w:left="135"/>
              <w:jc w:val="center"/>
            </w:pPr>
            <w:r>
              <w:rPr>
                <w:rFonts w:ascii="Times New Roman" w:hAnsi="Times New Roman"/>
                <w:b w:val="0"/>
                <w:i w:val="0"/>
                <w:color w:val="000000"/>
                <w:sz w:val="24"/>
              </w:rPr>
              <w:t xml:space="preserve"> 0 </w:t>
            </w:r>
          </w:p>
        </w:tc>
        <w:tc>
          <w:tcPr>
            <w:tcW w:w="1683" w:type="dxa"/>
            <w:tcMar>
              <w:top w:w="50" w:type="dxa"/>
              <w:left w:w="100" w:type="dxa"/>
            </w:tcMar>
            <w:vAlign w:val="center"/>
          </w:tcPr>
          <w:p w14:paraId="0FF5DE89">
            <w:pPr>
              <w:spacing w:before="0" w:after="0" w:line="276" w:lineRule="auto"/>
              <w:ind w:left="135"/>
              <w:jc w:val="center"/>
            </w:pPr>
            <w:r>
              <w:rPr>
                <w:rFonts w:ascii="Times New Roman" w:hAnsi="Times New Roman"/>
                <w:b w:val="0"/>
                <w:i w:val="0"/>
                <w:color w:val="000000"/>
                <w:sz w:val="24"/>
              </w:rPr>
              <w:t xml:space="preserve"> 0 </w:t>
            </w:r>
          </w:p>
        </w:tc>
        <w:tc>
          <w:tcPr>
            <w:tcW w:w="2379" w:type="dxa"/>
            <w:tcMar>
              <w:top w:w="50" w:type="dxa"/>
              <w:left w:w="100" w:type="dxa"/>
            </w:tcMar>
            <w:vAlign w:val="center"/>
          </w:tcPr>
          <w:p w14:paraId="77810F9A">
            <w:pPr>
              <w:jc w:val="left"/>
            </w:pPr>
          </w:p>
        </w:tc>
      </w:tr>
    </w:tbl>
    <w:p w14:paraId="40EDC902">
      <w:pPr>
        <w:sectPr>
          <w:pgSz w:w="16383" w:h="11906" w:orient="landscape"/>
          <w:cols w:space="720" w:num="1"/>
        </w:sectPr>
      </w:pPr>
    </w:p>
    <w:p w14:paraId="7C805720">
      <w:pPr>
        <w:sectPr>
          <w:pgSz w:w="16383" w:h="11906" w:orient="landscape"/>
          <w:cols w:space="720" w:num="1"/>
        </w:sectPr>
      </w:pPr>
      <w:bookmarkStart w:id="9" w:name="block-67550390"/>
    </w:p>
    <w:bookmarkEnd w:id="8"/>
    <w:bookmarkEnd w:id="9"/>
    <w:p w14:paraId="4E0CED55">
      <w:pPr>
        <w:spacing w:before="0" w:after="0"/>
        <w:ind w:left="120"/>
        <w:jc w:val="left"/>
      </w:pPr>
      <w:bookmarkStart w:id="10" w:name="block-67550397"/>
      <w:r>
        <w:rPr>
          <w:rFonts w:ascii="Times New Roman" w:hAnsi="Times New Roman"/>
          <w:b/>
          <w:i w:val="0"/>
          <w:color w:val="000000"/>
          <w:sz w:val="28"/>
        </w:rPr>
        <w:t xml:space="preserve"> ТЕМАТИЧЕСКОЕ ПЛАНИРОВАНИЕ </w:t>
      </w:r>
    </w:p>
    <w:p w14:paraId="4D9ACDFB">
      <w:pPr>
        <w:spacing w:before="0" w:after="0"/>
        <w:ind w:left="120"/>
        <w:jc w:val="left"/>
      </w:pPr>
      <w:r>
        <w:rPr>
          <w:rFonts w:ascii="Times New Roman" w:hAnsi="Times New Roman"/>
          <w:b/>
          <w:i w:val="0"/>
          <w:color w:val="000000"/>
          <w:sz w:val="28"/>
        </w:rPr>
        <w:t xml:space="preserve"> МОДУЛЬ "ОСНОВЫ ИСЛАМСКОЙ КУЛЬТУРЫ"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678"/>
        <w:gridCol w:w="2587"/>
        <w:gridCol w:w="1425"/>
        <w:gridCol w:w="2461"/>
        <w:gridCol w:w="2583"/>
        <w:gridCol w:w="3860"/>
      </w:tblGrid>
      <w:tr w14:paraId="119CE85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vMerge w:val="restart"/>
            <w:tcMar>
              <w:top w:w="50" w:type="dxa"/>
              <w:left w:w="100" w:type="dxa"/>
            </w:tcMar>
            <w:vAlign w:val="center"/>
          </w:tcPr>
          <w:p w14:paraId="16EC04CC">
            <w:pPr>
              <w:spacing w:before="0" w:after="0"/>
              <w:ind w:left="135"/>
              <w:jc w:val="left"/>
            </w:pPr>
            <w:r>
              <w:rPr>
                <w:rFonts w:ascii="Times New Roman" w:hAnsi="Times New Roman"/>
                <w:b/>
                <w:i w:val="0"/>
                <w:color w:val="000000"/>
                <w:sz w:val="24"/>
              </w:rPr>
              <w:t xml:space="preserve">№ п/п </w:t>
            </w:r>
          </w:p>
          <w:p w14:paraId="5D821F7E">
            <w:pPr>
              <w:spacing w:before="0" w:after="0"/>
              <w:ind w:left="135"/>
              <w:jc w:val="left"/>
            </w:pPr>
          </w:p>
        </w:tc>
        <w:tc>
          <w:tcPr>
            <w:tcW w:w="2845" w:type="dxa"/>
            <w:vMerge w:val="restart"/>
            <w:tcMar>
              <w:top w:w="50" w:type="dxa"/>
              <w:left w:w="100" w:type="dxa"/>
            </w:tcMar>
            <w:vAlign w:val="center"/>
          </w:tcPr>
          <w:p w14:paraId="1BCB7BB3">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2D8FA04E">
            <w:pPr>
              <w:spacing w:before="0" w:after="0"/>
              <w:ind w:left="135"/>
              <w:jc w:val="left"/>
            </w:pPr>
          </w:p>
        </w:tc>
        <w:tc>
          <w:tcPr>
            <w:tcW w:w="0" w:type="auto"/>
            <w:gridSpan w:val="3"/>
            <w:tcMar>
              <w:top w:w="50" w:type="dxa"/>
              <w:left w:w="100" w:type="dxa"/>
            </w:tcMar>
            <w:vAlign w:val="center"/>
          </w:tcPr>
          <w:p w14:paraId="177B6019">
            <w:pPr>
              <w:spacing w:before="0" w:after="0"/>
              <w:ind w:left="0"/>
              <w:jc w:val="left"/>
            </w:pPr>
            <w:r>
              <w:rPr>
                <w:rFonts w:ascii="Times New Roman" w:hAnsi="Times New Roman"/>
                <w:b/>
                <w:i w:val="0"/>
                <w:color w:val="000000"/>
                <w:sz w:val="24"/>
              </w:rPr>
              <w:t>Количество часов</w:t>
            </w:r>
          </w:p>
        </w:tc>
        <w:tc>
          <w:tcPr>
            <w:tcW w:w="2702" w:type="dxa"/>
            <w:vMerge w:val="restart"/>
            <w:tcMar>
              <w:top w:w="50" w:type="dxa"/>
              <w:left w:w="100" w:type="dxa"/>
            </w:tcMar>
            <w:vAlign w:val="center"/>
          </w:tcPr>
          <w:p w14:paraId="646C872B">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66EFA96D">
            <w:pPr>
              <w:spacing w:before="0" w:after="0"/>
              <w:ind w:left="135"/>
              <w:jc w:val="left"/>
            </w:pPr>
          </w:p>
        </w:tc>
      </w:tr>
      <w:tr w14:paraId="4121A8A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1E8623CB">
            <w:pPr>
              <w:jc w:val="left"/>
            </w:pPr>
          </w:p>
        </w:tc>
        <w:tc>
          <w:tcPr>
            <w:tcW w:w="0" w:type="auto"/>
            <w:vMerge w:val="continue"/>
            <w:tcBorders>
              <w:top w:val="nil"/>
            </w:tcBorders>
            <w:tcMar>
              <w:top w:w="50" w:type="dxa"/>
              <w:left w:w="100" w:type="dxa"/>
            </w:tcMar>
          </w:tcPr>
          <w:p w14:paraId="39459E53">
            <w:pPr>
              <w:jc w:val="left"/>
            </w:pPr>
          </w:p>
        </w:tc>
        <w:tc>
          <w:tcPr>
            <w:tcW w:w="997" w:type="dxa"/>
            <w:tcMar>
              <w:top w:w="50" w:type="dxa"/>
              <w:left w:w="100" w:type="dxa"/>
            </w:tcMar>
            <w:vAlign w:val="center"/>
          </w:tcPr>
          <w:p w14:paraId="1C6BC74C">
            <w:pPr>
              <w:spacing w:before="0" w:after="0"/>
              <w:ind w:left="135"/>
              <w:jc w:val="left"/>
            </w:pPr>
            <w:r>
              <w:rPr>
                <w:rFonts w:ascii="Times New Roman" w:hAnsi="Times New Roman"/>
                <w:b/>
                <w:i w:val="0"/>
                <w:color w:val="000000"/>
                <w:sz w:val="24"/>
              </w:rPr>
              <w:t xml:space="preserve">Всего </w:t>
            </w:r>
          </w:p>
          <w:p w14:paraId="4F74AF6E">
            <w:pPr>
              <w:spacing w:before="0" w:after="0"/>
              <w:ind w:left="135"/>
              <w:jc w:val="left"/>
            </w:pPr>
          </w:p>
        </w:tc>
        <w:tc>
          <w:tcPr>
            <w:tcW w:w="1722" w:type="dxa"/>
            <w:tcMar>
              <w:top w:w="50" w:type="dxa"/>
              <w:left w:w="100" w:type="dxa"/>
            </w:tcMar>
            <w:vAlign w:val="center"/>
          </w:tcPr>
          <w:p w14:paraId="08B560EC">
            <w:pPr>
              <w:spacing w:before="0" w:after="0"/>
              <w:ind w:left="135"/>
              <w:jc w:val="left"/>
            </w:pPr>
            <w:r>
              <w:rPr>
                <w:rFonts w:ascii="Times New Roman" w:hAnsi="Times New Roman"/>
                <w:b/>
                <w:i w:val="0"/>
                <w:color w:val="000000"/>
                <w:sz w:val="24"/>
              </w:rPr>
              <w:t xml:space="preserve">Контрольные работы </w:t>
            </w:r>
          </w:p>
          <w:p w14:paraId="789D516A">
            <w:pPr>
              <w:spacing w:before="0" w:after="0"/>
              <w:ind w:left="135"/>
              <w:jc w:val="left"/>
            </w:pPr>
          </w:p>
        </w:tc>
        <w:tc>
          <w:tcPr>
            <w:tcW w:w="1808" w:type="dxa"/>
            <w:tcMar>
              <w:top w:w="50" w:type="dxa"/>
              <w:left w:w="100" w:type="dxa"/>
            </w:tcMar>
            <w:vAlign w:val="center"/>
          </w:tcPr>
          <w:p w14:paraId="6FB13FA3">
            <w:pPr>
              <w:spacing w:before="0" w:after="0"/>
              <w:ind w:left="135"/>
              <w:jc w:val="left"/>
            </w:pPr>
            <w:r>
              <w:rPr>
                <w:rFonts w:ascii="Times New Roman" w:hAnsi="Times New Roman"/>
                <w:b/>
                <w:i w:val="0"/>
                <w:color w:val="000000"/>
                <w:sz w:val="24"/>
              </w:rPr>
              <w:t xml:space="preserve">Практические работы </w:t>
            </w:r>
          </w:p>
          <w:p w14:paraId="05DF0859">
            <w:pPr>
              <w:spacing w:before="0" w:after="0"/>
              <w:ind w:left="135"/>
              <w:jc w:val="left"/>
            </w:pPr>
          </w:p>
        </w:tc>
        <w:tc>
          <w:tcPr>
            <w:tcW w:w="0" w:type="auto"/>
            <w:vMerge w:val="continue"/>
            <w:tcBorders>
              <w:top w:val="nil"/>
            </w:tcBorders>
            <w:tcMar>
              <w:top w:w="50" w:type="dxa"/>
              <w:left w:w="100" w:type="dxa"/>
            </w:tcMar>
          </w:tcPr>
          <w:p w14:paraId="2F8A9ECF">
            <w:pPr>
              <w:jc w:val="left"/>
            </w:pPr>
          </w:p>
        </w:tc>
      </w:tr>
      <w:tr w14:paraId="5CD33BC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66D76A1B">
            <w:pPr>
              <w:spacing w:before="0" w:after="0"/>
              <w:ind w:left="0"/>
              <w:jc w:val="left"/>
            </w:pPr>
            <w:r>
              <w:rPr>
                <w:rFonts w:ascii="Times New Roman" w:hAnsi="Times New Roman"/>
                <w:b w:val="0"/>
                <w:i w:val="0"/>
                <w:color w:val="000000"/>
                <w:sz w:val="24"/>
              </w:rPr>
              <w:t>1</w:t>
            </w:r>
          </w:p>
        </w:tc>
        <w:tc>
          <w:tcPr>
            <w:tcW w:w="2845" w:type="dxa"/>
            <w:tcMar>
              <w:top w:w="50" w:type="dxa"/>
              <w:left w:w="100" w:type="dxa"/>
            </w:tcMar>
            <w:vAlign w:val="center"/>
          </w:tcPr>
          <w:p w14:paraId="734D06AF">
            <w:pPr>
              <w:spacing w:before="0" w:after="0"/>
              <w:ind w:left="135"/>
              <w:jc w:val="left"/>
            </w:pPr>
            <w:r>
              <w:rPr>
                <w:rFonts w:ascii="Times New Roman" w:hAnsi="Times New Roman"/>
                <w:b w:val="0"/>
                <w:i w:val="0"/>
                <w:color w:val="000000"/>
                <w:sz w:val="24"/>
              </w:rPr>
              <w:t>Россия — наша Родина</w:t>
            </w:r>
          </w:p>
        </w:tc>
        <w:tc>
          <w:tcPr>
            <w:tcW w:w="997" w:type="dxa"/>
            <w:tcMar>
              <w:top w:w="50" w:type="dxa"/>
              <w:left w:w="100" w:type="dxa"/>
            </w:tcMar>
            <w:vAlign w:val="center"/>
          </w:tcPr>
          <w:p w14:paraId="2F4A09CE">
            <w:pPr>
              <w:spacing w:before="0" w:after="0" w:line="276" w:lineRule="auto"/>
              <w:ind w:left="135"/>
              <w:jc w:val="center"/>
            </w:pPr>
            <w:r>
              <w:rPr>
                <w:rFonts w:ascii="Times New Roman" w:hAnsi="Times New Roman"/>
                <w:b w:val="0"/>
                <w:i w:val="0"/>
                <w:color w:val="000000"/>
                <w:sz w:val="24"/>
              </w:rPr>
              <w:t xml:space="preserve"> 1 </w:t>
            </w:r>
          </w:p>
        </w:tc>
        <w:tc>
          <w:tcPr>
            <w:tcW w:w="1722" w:type="dxa"/>
            <w:tcMar>
              <w:top w:w="50" w:type="dxa"/>
              <w:left w:w="100" w:type="dxa"/>
            </w:tcMar>
            <w:vAlign w:val="center"/>
          </w:tcPr>
          <w:p w14:paraId="70BCE64B">
            <w:pPr>
              <w:spacing w:before="0" w:after="0" w:line="276" w:lineRule="auto"/>
              <w:ind w:left="135"/>
              <w:jc w:val="center"/>
            </w:pPr>
          </w:p>
        </w:tc>
        <w:tc>
          <w:tcPr>
            <w:tcW w:w="1808" w:type="dxa"/>
            <w:tcMar>
              <w:top w:w="50" w:type="dxa"/>
              <w:left w:w="100" w:type="dxa"/>
            </w:tcMar>
            <w:vAlign w:val="center"/>
          </w:tcPr>
          <w:p w14:paraId="0F934936">
            <w:pPr>
              <w:spacing w:before="0" w:after="0" w:line="276" w:lineRule="auto"/>
              <w:ind w:left="135"/>
              <w:jc w:val="center"/>
            </w:pPr>
          </w:p>
        </w:tc>
        <w:tc>
          <w:tcPr>
            <w:tcW w:w="2702" w:type="dxa"/>
            <w:tcMar>
              <w:top w:w="50" w:type="dxa"/>
              <w:left w:w="100" w:type="dxa"/>
            </w:tcMar>
            <w:vAlign w:val="center"/>
          </w:tcPr>
          <w:p w14:paraId="18084690">
            <w:pPr>
              <w:spacing w:before="0" w:after="0"/>
              <w:ind w:left="135"/>
              <w:jc w:val="left"/>
            </w:pPr>
          </w:p>
        </w:tc>
      </w:tr>
      <w:tr w14:paraId="218FE91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7560EC96">
            <w:pPr>
              <w:spacing w:before="0" w:after="0"/>
              <w:ind w:left="0"/>
              <w:jc w:val="left"/>
            </w:pPr>
            <w:r>
              <w:rPr>
                <w:rFonts w:ascii="Times New Roman" w:hAnsi="Times New Roman"/>
                <w:b w:val="0"/>
                <w:i w:val="0"/>
                <w:color w:val="000000"/>
                <w:sz w:val="24"/>
              </w:rPr>
              <w:t>2</w:t>
            </w:r>
          </w:p>
        </w:tc>
        <w:tc>
          <w:tcPr>
            <w:tcW w:w="2845" w:type="dxa"/>
            <w:tcMar>
              <w:top w:w="50" w:type="dxa"/>
              <w:left w:w="100" w:type="dxa"/>
            </w:tcMar>
            <w:vAlign w:val="center"/>
          </w:tcPr>
          <w:p w14:paraId="251AA76D">
            <w:pPr>
              <w:spacing w:before="0" w:after="0"/>
              <w:ind w:left="135"/>
              <w:jc w:val="left"/>
            </w:pPr>
            <w:r>
              <w:rPr>
                <w:rFonts w:ascii="Times New Roman" w:hAnsi="Times New Roman"/>
                <w:b w:val="0"/>
                <w:i w:val="0"/>
                <w:color w:val="000000"/>
                <w:sz w:val="24"/>
              </w:rPr>
              <w:t>Культура и религия. Введение в исламскую духовную традицию</w:t>
            </w:r>
          </w:p>
        </w:tc>
        <w:tc>
          <w:tcPr>
            <w:tcW w:w="997" w:type="dxa"/>
            <w:tcMar>
              <w:top w:w="50" w:type="dxa"/>
              <w:left w:w="100" w:type="dxa"/>
            </w:tcMar>
            <w:vAlign w:val="center"/>
          </w:tcPr>
          <w:p w14:paraId="1277913B">
            <w:pPr>
              <w:spacing w:before="0" w:after="0" w:line="276" w:lineRule="auto"/>
              <w:ind w:left="135"/>
              <w:jc w:val="center"/>
            </w:pPr>
            <w:r>
              <w:rPr>
                <w:rFonts w:ascii="Times New Roman" w:hAnsi="Times New Roman"/>
                <w:b w:val="0"/>
                <w:i w:val="0"/>
                <w:color w:val="000000"/>
                <w:sz w:val="24"/>
              </w:rPr>
              <w:t xml:space="preserve"> 3 </w:t>
            </w:r>
          </w:p>
        </w:tc>
        <w:tc>
          <w:tcPr>
            <w:tcW w:w="1722" w:type="dxa"/>
            <w:tcMar>
              <w:top w:w="50" w:type="dxa"/>
              <w:left w:w="100" w:type="dxa"/>
            </w:tcMar>
            <w:vAlign w:val="center"/>
          </w:tcPr>
          <w:p w14:paraId="03177B98">
            <w:pPr>
              <w:spacing w:before="0" w:after="0" w:line="276" w:lineRule="auto"/>
              <w:ind w:left="135"/>
              <w:jc w:val="center"/>
            </w:pPr>
          </w:p>
        </w:tc>
        <w:tc>
          <w:tcPr>
            <w:tcW w:w="1808" w:type="dxa"/>
            <w:tcMar>
              <w:top w:w="50" w:type="dxa"/>
              <w:left w:w="100" w:type="dxa"/>
            </w:tcMar>
            <w:vAlign w:val="center"/>
          </w:tcPr>
          <w:p w14:paraId="4FD9DF83">
            <w:pPr>
              <w:spacing w:before="0" w:after="0" w:line="276" w:lineRule="auto"/>
              <w:ind w:left="135"/>
              <w:jc w:val="center"/>
            </w:pPr>
          </w:p>
        </w:tc>
        <w:tc>
          <w:tcPr>
            <w:tcW w:w="2702" w:type="dxa"/>
            <w:tcMar>
              <w:top w:w="50" w:type="dxa"/>
              <w:left w:w="100" w:type="dxa"/>
            </w:tcMar>
            <w:vAlign w:val="center"/>
          </w:tcPr>
          <w:p w14:paraId="2751E102">
            <w:pPr>
              <w:spacing w:before="0" w:after="0"/>
              <w:ind w:left="135"/>
              <w:jc w:val="left"/>
            </w:pPr>
          </w:p>
        </w:tc>
      </w:tr>
      <w:tr w14:paraId="02FBB5A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50D68E47">
            <w:pPr>
              <w:spacing w:before="0" w:after="0"/>
              <w:ind w:left="0"/>
              <w:jc w:val="left"/>
            </w:pPr>
            <w:r>
              <w:rPr>
                <w:rFonts w:ascii="Times New Roman" w:hAnsi="Times New Roman"/>
                <w:b w:val="0"/>
                <w:i w:val="0"/>
                <w:color w:val="000000"/>
                <w:sz w:val="24"/>
              </w:rPr>
              <w:t>3</w:t>
            </w:r>
          </w:p>
        </w:tc>
        <w:tc>
          <w:tcPr>
            <w:tcW w:w="2845" w:type="dxa"/>
            <w:tcMar>
              <w:top w:w="50" w:type="dxa"/>
              <w:left w:w="100" w:type="dxa"/>
            </w:tcMar>
            <w:vAlign w:val="center"/>
          </w:tcPr>
          <w:p w14:paraId="66A02629">
            <w:pPr>
              <w:spacing w:before="0" w:after="0"/>
              <w:ind w:left="135"/>
              <w:jc w:val="left"/>
            </w:pPr>
            <w:r>
              <w:rPr>
                <w:rFonts w:ascii="Times New Roman" w:hAnsi="Times New Roman"/>
                <w:b w:val="0"/>
                <w:i w:val="0"/>
                <w:color w:val="000000"/>
                <w:sz w:val="24"/>
              </w:rPr>
              <w:t>Пророк Мухаммад — образец человека и учитель нравственности в исламской традиции</w:t>
            </w:r>
          </w:p>
        </w:tc>
        <w:tc>
          <w:tcPr>
            <w:tcW w:w="997" w:type="dxa"/>
            <w:tcMar>
              <w:top w:w="50" w:type="dxa"/>
              <w:left w:w="100" w:type="dxa"/>
            </w:tcMar>
            <w:vAlign w:val="center"/>
          </w:tcPr>
          <w:p w14:paraId="604FE101">
            <w:pPr>
              <w:spacing w:before="0" w:after="0" w:line="276" w:lineRule="auto"/>
              <w:ind w:left="135"/>
              <w:jc w:val="center"/>
            </w:pPr>
            <w:r>
              <w:rPr>
                <w:rFonts w:ascii="Times New Roman" w:hAnsi="Times New Roman"/>
                <w:b w:val="0"/>
                <w:i w:val="0"/>
                <w:color w:val="000000"/>
                <w:sz w:val="24"/>
              </w:rPr>
              <w:t xml:space="preserve"> 2 </w:t>
            </w:r>
          </w:p>
        </w:tc>
        <w:tc>
          <w:tcPr>
            <w:tcW w:w="1722" w:type="dxa"/>
            <w:tcMar>
              <w:top w:w="50" w:type="dxa"/>
              <w:left w:w="100" w:type="dxa"/>
            </w:tcMar>
            <w:vAlign w:val="center"/>
          </w:tcPr>
          <w:p w14:paraId="6A7D7D73">
            <w:pPr>
              <w:spacing w:before="0" w:after="0" w:line="276" w:lineRule="auto"/>
              <w:ind w:left="135"/>
              <w:jc w:val="center"/>
            </w:pPr>
          </w:p>
        </w:tc>
        <w:tc>
          <w:tcPr>
            <w:tcW w:w="1808" w:type="dxa"/>
            <w:tcMar>
              <w:top w:w="50" w:type="dxa"/>
              <w:left w:w="100" w:type="dxa"/>
            </w:tcMar>
            <w:vAlign w:val="center"/>
          </w:tcPr>
          <w:p w14:paraId="49EFFC2C">
            <w:pPr>
              <w:spacing w:before="0" w:after="0" w:line="276" w:lineRule="auto"/>
              <w:ind w:left="135"/>
              <w:jc w:val="center"/>
            </w:pPr>
          </w:p>
        </w:tc>
        <w:tc>
          <w:tcPr>
            <w:tcW w:w="2702" w:type="dxa"/>
            <w:tcMar>
              <w:top w:w="50" w:type="dxa"/>
              <w:left w:w="100" w:type="dxa"/>
            </w:tcMar>
            <w:vAlign w:val="center"/>
          </w:tcPr>
          <w:p w14:paraId="1FD2E111">
            <w:pPr>
              <w:spacing w:before="0" w:after="0"/>
              <w:ind w:left="135"/>
              <w:jc w:val="left"/>
            </w:pPr>
          </w:p>
        </w:tc>
      </w:tr>
      <w:tr w14:paraId="07AEF31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7B4EBCAD">
            <w:pPr>
              <w:spacing w:before="0" w:after="0"/>
              <w:ind w:left="0"/>
              <w:jc w:val="left"/>
            </w:pPr>
            <w:r>
              <w:rPr>
                <w:rFonts w:ascii="Times New Roman" w:hAnsi="Times New Roman"/>
                <w:b w:val="0"/>
                <w:i w:val="0"/>
                <w:color w:val="000000"/>
                <w:sz w:val="24"/>
              </w:rPr>
              <w:t>4</w:t>
            </w:r>
          </w:p>
        </w:tc>
        <w:tc>
          <w:tcPr>
            <w:tcW w:w="2845" w:type="dxa"/>
            <w:tcMar>
              <w:top w:w="50" w:type="dxa"/>
              <w:left w:w="100" w:type="dxa"/>
            </w:tcMar>
            <w:vAlign w:val="center"/>
          </w:tcPr>
          <w:p w14:paraId="1B15399F">
            <w:pPr>
              <w:spacing w:before="0" w:after="0"/>
              <w:ind w:left="135"/>
              <w:jc w:val="left"/>
            </w:pPr>
            <w:r>
              <w:rPr>
                <w:rFonts w:ascii="Times New Roman" w:hAnsi="Times New Roman"/>
                <w:b w:val="0"/>
                <w:i w:val="0"/>
                <w:color w:val="000000"/>
                <w:sz w:val="24"/>
              </w:rPr>
              <w:t>Коран и Сунна</w:t>
            </w:r>
          </w:p>
        </w:tc>
        <w:tc>
          <w:tcPr>
            <w:tcW w:w="997" w:type="dxa"/>
            <w:tcMar>
              <w:top w:w="50" w:type="dxa"/>
              <w:left w:w="100" w:type="dxa"/>
            </w:tcMar>
            <w:vAlign w:val="center"/>
          </w:tcPr>
          <w:p w14:paraId="1D595BC2">
            <w:pPr>
              <w:spacing w:before="0" w:after="0" w:line="276" w:lineRule="auto"/>
              <w:ind w:left="135"/>
              <w:jc w:val="center"/>
            </w:pPr>
            <w:r>
              <w:rPr>
                <w:rFonts w:ascii="Times New Roman" w:hAnsi="Times New Roman"/>
                <w:b w:val="0"/>
                <w:i w:val="0"/>
                <w:color w:val="000000"/>
                <w:sz w:val="24"/>
              </w:rPr>
              <w:t xml:space="preserve"> 2 </w:t>
            </w:r>
          </w:p>
        </w:tc>
        <w:tc>
          <w:tcPr>
            <w:tcW w:w="1722" w:type="dxa"/>
            <w:tcMar>
              <w:top w:w="50" w:type="dxa"/>
              <w:left w:w="100" w:type="dxa"/>
            </w:tcMar>
            <w:vAlign w:val="center"/>
          </w:tcPr>
          <w:p w14:paraId="247774BE">
            <w:pPr>
              <w:spacing w:before="0" w:after="0" w:line="276" w:lineRule="auto"/>
              <w:ind w:left="135"/>
              <w:jc w:val="center"/>
            </w:pPr>
          </w:p>
        </w:tc>
        <w:tc>
          <w:tcPr>
            <w:tcW w:w="1808" w:type="dxa"/>
            <w:tcMar>
              <w:top w:w="50" w:type="dxa"/>
              <w:left w:w="100" w:type="dxa"/>
            </w:tcMar>
            <w:vAlign w:val="center"/>
          </w:tcPr>
          <w:p w14:paraId="6AAD4A04">
            <w:pPr>
              <w:spacing w:before="0" w:after="0" w:line="276" w:lineRule="auto"/>
              <w:ind w:left="135"/>
              <w:jc w:val="center"/>
            </w:pPr>
          </w:p>
        </w:tc>
        <w:tc>
          <w:tcPr>
            <w:tcW w:w="2702" w:type="dxa"/>
            <w:tcMar>
              <w:top w:w="50" w:type="dxa"/>
              <w:left w:w="100" w:type="dxa"/>
            </w:tcMar>
            <w:vAlign w:val="center"/>
          </w:tcPr>
          <w:p w14:paraId="1F70E65D">
            <w:pPr>
              <w:spacing w:before="0" w:after="0"/>
              <w:ind w:left="135"/>
              <w:jc w:val="left"/>
            </w:pPr>
          </w:p>
        </w:tc>
      </w:tr>
      <w:tr w14:paraId="44EFA40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6AAA3E01">
            <w:pPr>
              <w:spacing w:before="0" w:after="0"/>
              <w:ind w:left="0"/>
              <w:jc w:val="left"/>
            </w:pPr>
            <w:r>
              <w:rPr>
                <w:rFonts w:ascii="Times New Roman" w:hAnsi="Times New Roman"/>
                <w:b w:val="0"/>
                <w:i w:val="0"/>
                <w:color w:val="000000"/>
                <w:sz w:val="24"/>
              </w:rPr>
              <w:t>5</w:t>
            </w:r>
          </w:p>
        </w:tc>
        <w:tc>
          <w:tcPr>
            <w:tcW w:w="2845" w:type="dxa"/>
            <w:tcMar>
              <w:top w:w="50" w:type="dxa"/>
              <w:left w:w="100" w:type="dxa"/>
            </w:tcMar>
            <w:vAlign w:val="center"/>
          </w:tcPr>
          <w:p w14:paraId="0714C05A">
            <w:pPr>
              <w:spacing w:before="0" w:after="0"/>
              <w:ind w:left="135"/>
              <w:jc w:val="left"/>
            </w:pPr>
            <w:r>
              <w:rPr>
                <w:rFonts w:ascii="Times New Roman" w:hAnsi="Times New Roman"/>
                <w:b w:val="0"/>
                <w:i w:val="0"/>
                <w:color w:val="000000"/>
                <w:sz w:val="24"/>
              </w:rPr>
              <w:t>Во что верят правоверные мусульмане (вера в Аллаха, в ангелов и посланников Бога, в Божественные Писания, в Судный день, в предопределение)</w:t>
            </w:r>
          </w:p>
        </w:tc>
        <w:tc>
          <w:tcPr>
            <w:tcW w:w="997" w:type="dxa"/>
            <w:tcMar>
              <w:top w:w="50" w:type="dxa"/>
              <w:left w:w="100" w:type="dxa"/>
            </w:tcMar>
            <w:vAlign w:val="center"/>
          </w:tcPr>
          <w:p w14:paraId="5A3CEE77">
            <w:pPr>
              <w:spacing w:before="0" w:after="0" w:line="276" w:lineRule="auto"/>
              <w:ind w:left="135"/>
              <w:jc w:val="center"/>
            </w:pPr>
            <w:r>
              <w:rPr>
                <w:rFonts w:ascii="Times New Roman" w:hAnsi="Times New Roman"/>
                <w:b w:val="0"/>
                <w:i w:val="0"/>
                <w:color w:val="000000"/>
                <w:sz w:val="24"/>
              </w:rPr>
              <w:t xml:space="preserve"> 4 </w:t>
            </w:r>
          </w:p>
        </w:tc>
        <w:tc>
          <w:tcPr>
            <w:tcW w:w="1722" w:type="dxa"/>
            <w:tcMar>
              <w:top w:w="50" w:type="dxa"/>
              <w:left w:w="100" w:type="dxa"/>
            </w:tcMar>
            <w:vAlign w:val="center"/>
          </w:tcPr>
          <w:p w14:paraId="3DCFB23C">
            <w:pPr>
              <w:spacing w:before="0" w:after="0" w:line="276" w:lineRule="auto"/>
              <w:ind w:left="135"/>
              <w:jc w:val="center"/>
            </w:pPr>
          </w:p>
        </w:tc>
        <w:tc>
          <w:tcPr>
            <w:tcW w:w="1808" w:type="dxa"/>
            <w:tcMar>
              <w:top w:w="50" w:type="dxa"/>
              <w:left w:w="100" w:type="dxa"/>
            </w:tcMar>
            <w:vAlign w:val="center"/>
          </w:tcPr>
          <w:p w14:paraId="4ADA70F5">
            <w:pPr>
              <w:spacing w:before="0" w:after="0" w:line="276" w:lineRule="auto"/>
              <w:ind w:left="135"/>
              <w:jc w:val="center"/>
            </w:pPr>
          </w:p>
        </w:tc>
        <w:tc>
          <w:tcPr>
            <w:tcW w:w="2702" w:type="dxa"/>
            <w:tcMar>
              <w:top w:w="50" w:type="dxa"/>
              <w:left w:w="100" w:type="dxa"/>
            </w:tcMar>
            <w:vAlign w:val="center"/>
          </w:tcPr>
          <w:p w14:paraId="61BC171B">
            <w:pPr>
              <w:spacing w:before="0" w:after="0"/>
              <w:ind w:left="135"/>
              <w:jc w:val="left"/>
            </w:pPr>
          </w:p>
        </w:tc>
      </w:tr>
      <w:tr w14:paraId="036FCD2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518867AD">
            <w:pPr>
              <w:spacing w:before="0" w:after="0"/>
              <w:ind w:left="0"/>
              <w:jc w:val="left"/>
            </w:pPr>
            <w:r>
              <w:rPr>
                <w:rFonts w:ascii="Times New Roman" w:hAnsi="Times New Roman"/>
                <w:b w:val="0"/>
                <w:i w:val="0"/>
                <w:color w:val="000000"/>
                <w:sz w:val="24"/>
              </w:rPr>
              <w:t>6</w:t>
            </w:r>
          </w:p>
        </w:tc>
        <w:tc>
          <w:tcPr>
            <w:tcW w:w="2845" w:type="dxa"/>
            <w:tcMar>
              <w:top w:w="50" w:type="dxa"/>
              <w:left w:w="100" w:type="dxa"/>
            </w:tcMar>
            <w:vAlign w:val="center"/>
          </w:tcPr>
          <w:p w14:paraId="5FBB30F4">
            <w:pPr>
              <w:spacing w:before="0" w:after="0"/>
              <w:ind w:left="135"/>
              <w:jc w:val="left"/>
            </w:pPr>
            <w:r>
              <w:rPr>
                <w:rFonts w:ascii="Times New Roman" w:hAnsi="Times New Roman"/>
                <w:b w:val="0"/>
                <w:i w:val="0"/>
                <w:color w:val="000000"/>
                <w:sz w:val="24"/>
              </w:rPr>
              <w:t>Пять столпов исламской веры. Обязанности мусульман</w:t>
            </w:r>
          </w:p>
        </w:tc>
        <w:tc>
          <w:tcPr>
            <w:tcW w:w="997" w:type="dxa"/>
            <w:tcMar>
              <w:top w:w="50" w:type="dxa"/>
              <w:left w:w="100" w:type="dxa"/>
            </w:tcMar>
            <w:vAlign w:val="center"/>
          </w:tcPr>
          <w:p w14:paraId="5CB602AA">
            <w:pPr>
              <w:spacing w:before="0" w:after="0" w:line="276" w:lineRule="auto"/>
              <w:ind w:left="135"/>
              <w:jc w:val="center"/>
            </w:pPr>
            <w:r>
              <w:rPr>
                <w:rFonts w:ascii="Times New Roman" w:hAnsi="Times New Roman"/>
                <w:b w:val="0"/>
                <w:i w:val="0"/>
                <w:color w:val="000000"/>
                <w:sz w:val="24"/>
              </w:rPr>
              <w:t xml:space="preserve"> 5 </w:t>
            </w:r>
          </w:p>
        </w:tc>
        <w:tc>
          <w:tcPr>
            <w:tcW w:w="1722" w:type="dxa"/>
            <w:tcMar>
              <w:top w:w="50" w:type="dxa"/>
              <w:left w:w="100" w:type="dxa"/>
            </w:tcMar>
            <w:vAlign w:val="center"/>
          </w:tcPr>
          <w:p w14:paraId="7E907129">
            <w:pPr>
              <w:spacing w:before="0" w:after="0" w:line="276" w:lineRule="auto"/>
              <w:ind w:left="135"/>
              <w:jc w:val="center"/>
            </w:pPr>
          </w:p>
        </w:tc>
        <w:tc>
          <w:tcPr>
            <w:tcW w:w="1808" w:type="dxa"/>
            <w:tcMar>
              <w:top w:w="50" w:type="dxa"/>
              <w:left w:w="100" w:type="dxa"/>
            </w:tcMar>
            <w:vAlign w:val="center"/>
          </w:tcPr>
          <w:p w14:paraId="7FEA89E8">
            <w:pPr>
              <w:spacing w:before="0" w:after="0" w:line="276" w:lineRule="auto"/>
              <w:ind w:left="135"/>
              <w:jc w:val="center"/>
            </w:pPr>
          </w:p>
        </w:tc>
        <w:tc>
          <w:tcPr>
            <w:tcW w:w="2702" w:type="dxa"/>
            <w:tcMar>
              <w:top w:w="50" w:type="dxa"/>
              <w:left w:w="100" w:type="dxa"/>
            </w:tcMar>
            <w:vAlign w:val="center"/>
          </w:tcPr>
          <w:p w14:paraId="63B9EEC9">
            <w:pPr>
              <w:spacing w:before="0" w:after="0"/>
              <w:ind w:left="135"/>
              <w:jc w:val="left"/>
            </w:pPr>
          </w:p>
        </w:tc>
      </w:tr>
      <w:tr w14:paraId="3371A2B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13B58D80">
            <w:pPr>
              <w:spacing w:before="0" w:after="0"/>
              <w:ind w:left="0"/>
              <w:jc w:val="left"/>
            </w:pPr>
            <w:r>
              <w:rPr>
                <w:rFonts w:ascii="Times New Roman" w:hAnsi="Times New Roman"/>
                <w:b w:val="0"/>
                <w:i w:val="0"/>
                <w:color w:val="000000"/>
                <w:sz w:val="24"/>
              </w:rPr>
              <w:t>7</w:t>
            </w:r>
          </w:p>
        </w:tc>
        <w:tc>
          <w:tcPr>
            <w:tcW w:w="2845" w:type="dxa"/>
            <w:tcMar>
              <w:top w:w="50" w:type="dxa"/>
              <w:left w:w="100" w:type="dxa"/>
            </w:tcMar>
            <w:vAlign w:val="center"/>
          </w:tcPr>
          <w:p w14:paraId="06671BF2">
            <w:pPr>
              <w:spacing w:before="0" w:after="0"/>
              <w:ind w:left="135"/>
              <w:jc w:val="left"/>
            </w:pPr>
            <w:r>
              <w:rPr>
                <w:rFonts w:ascii="Times New Roman" w:hAnsi="Times New Roman"/>
                <w:b w:val="0"/>
                <w:i w:val="0"/>
                <w:color w:val="000000"/>
                <w:sz w:val="24"/>
              </w:rPr>
              <w:t>Творческие работы учащихся. Доработка творческих работ учащихся при участии взрослых и друзей</w:t>
            </w:r>
          </w:p>
        </w:tc>
        <w:tc>
          <w:tcPr>
            <w:tcW w:w="997" w:type="dxa"/>
            <w:tcMar>
              <w:top w:w="50" w:type="dxa"/>
              <w:left w:w="100" w:type="dxa"/>
            </w:tcMar>
            <w:vAlign w:val="center"/>
          </w:tcPr>
          <w:p w14:paraId="647887E7">
            <w:pPr>
              <w:spacing w:before="0" w:after="0" w:line="276" w:lineRule="auto"/>
              <w:ind w:left="135"/>
              <w:jc w:val="center"/>
            </w:pPr>
            <w:r>
              <w:rPr>
                <w:rFonts w:ascii="Times New Roman" w:hAnsi="Times New Roman"/>
                <w:b w:val="0"/>
                <w:i w:val="0"/>
                <w:color w:val="000000"/>
                <w:sz w:val="24"/>
              </w:rPr>
              <w:t xml:space="preserve"> 2 </w:t>
            </w:r>
          </w:p>
        </w:tc>
        <w:tc>
          <w:tcPr>
            <w:tcW w:w="1722" w:type="dxa"/>
            <w:tcMar>
              <w:top w:w="50" w:type="dxa"/>
              <w:left w:w="100" w:type="dxa"/>
            </w:tcMar>
            <w:vAlign w:val="center"/>
          </w:tcPr>
          <w:p w14:paraId="27FBE54C">
            <w:pPr>
              <w:spacing w:before="0" w:after="0" w:line="276" w:lineRule="auto"/>
              <w:ind w:left="135"/>
              <w:jc w:val="center"/>
            </w:pPr>
          </w:p>
        </w:tc>
        <w:tc>
          <w:tcPr>
            <w:tcW w:w="1808" w:type="dxa"/>
            <w:tcMar>
              <w:top w:w="50" w:type="dxa"/>
              <w:left w:w="100" w:type="dxa"/>
            </w:tcMar>
            <w:vAlign w:val="center"/>
          </w:tcPr>
          <w:p w14:paraId="3404CF69">
            <w:pPr>
              <w:spacing w:before="0" w:after="0" w:line="276" w:lineRule="auto"/>
              <w:ind w:left="135"/>
              <w:jc w:val="center"/>
            </w:pPr>
          </w:p>
        </w:tc>
        <w:tc>
          <w:tcPr>
            <w:tcW w:w="2702" w:type="dxa"/>
            <w:tcMar>
              <w:top w:w="50" w:type="dxa"/>
              <w:left w:w="100" w:type="dxa"/>
            </w:tcMar>
            <w:vAlign w:val="center"/>
          </w:tcPr>
          <w:p w14:paraId="0CBBD345">
            <w:pPr>
              <w:spacing w:before="0" w:after="0"/>
              <w:ind w:left="135"/>
              <w:jc w:val="left"/>
            </w:pPr>
          </w:p>
        </w:tc>
      </w:tr>
      <w:tr w14:paraId="61F7FC9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301A15FE">
            <w:pPr>
              <w:spacing w:before="0" w:after="0"/>
              <w:ind w:left="0"/>
              <w:jc w:val="left"/>
            </w:pPr>
            <w:r>
              <w:rPr>
                <w:rFonts w:ascii="Times New Roman" w:hAnsi="Times New Roman"/>
                <w:b w:val="0"/>
                <w:i w:val="0"/>
                <w:color w:val="000000"/>
                <w:sz w:val="24"/>
              </w:rPr>
              <w:t>8</w:t>
            </w:r>
          </w:p>
        </w:tc>
        <w:tc>
          <w:tcPr>
            <w:tcW w:w="2845" w:type="dxa"/>
            <w:tcMar>
              <w:top w:w="50" w:type="dxa"/>
              <w:left w:w="100" w:type="dxa"/>
            </w:tcMar>
            <w:vAlign w:val="center"/>
          </w:tcPr>
          <w:p w14:paraId="1B423BED">
            <w:pPr>
              <w:spacing w:before="0" w:after="0"/>
              <w:ind w:left="135"/>
              <w:jc w:val="left"/>
            </w:pPr>
            <w:r>
              <w:rPr>
                <w:rFonts w:ascii="Times New Roman" w:hAnsi="Times New Roman"/>
                <w:b w:val="0"/>
                <w:i w:val="0"/>
                <w:color w:val="000000"/>
                <w:sz w:val="24"/>
              </w:rPr>
              <w:t>История ислама в России</w:t>
            </w:r>
          </w:p>
        </w:tc>
        <w:tc>
          <w:tcPr>
            <w:tcW w:w="997" w:type="dxa"/>
            <w:tcMar>
              <w:top w:w="50" w:type="dxa"/>
              <w:left w:w="100" w:type="dxa"/>
            </w:tcMar>
            <w:vAlign w:val="center"/>
          </w:tcPr>
          <w:p w14:paraId="6B93D97B">
            <w:pPr>
              <w:spacing w:before="0" w:after="0" w:line="276" w:lineRule="auto"/>
              <w:ind w:left="135"/>
              <w:jc w:val="center"/>
            </w:pPr>
            <w:r>
              <w:rPr>
                <w:rFonts w:ascii="Times New Roman" w:hAnsi="Times New Roman"/>
                <w:b w:val="0"/>
                <w:i w:val="0"/>
                <w:color w:val="000000"/>
                <w:sz w:val="24"/>
              </w:rPr>
              <w:t xml:space="preserve"> 1 </w:t>
            </w:r>
          </w:p>
        </w:tc>
        <w:tc>
          <w:tcPr>
            <w:tcW w:w="1722" w:type="dxa"/>
            <w:tcMar>
              <w:top w:w="50" w:type="dxa"/>
              <w:left w:w="100" w:type="dxa"/>
            </w:tcMar>
            <w:vAlign w:val="center"/>
          </w:tcPr>
          <w:p w14:paraId="166D0AEB">
            <w:pPr>
              <w:spacing w:before="0" w:after="0" w:line="276" w:lineRule="auto"/>
              <w:ind w:left="135"/>
              <w:jc w:val="center"/>
            </w:pPr>
          </w:p>
        </w:tc>
        <w:tc>
          <w:tcPr>
            <w:tcW w:w="1808" w:type="dxa"/>
            <w:tcMar>
              <w:top w:w="50" w:type="dxa"/>
              <w:left w:w="100" w:type="dxa"/>
            </w:tcMar>
            <w:vAlign w:val="center"/>
          </w:tcPr>
          <w:p w14:paraId="4641097B">
            <w:pPr>
              <w:spacing w:before="0" w:after="0" w:line="276" w:lineRule="auto"/>
              <w:ind w:left="135"/>
              <w:jc w:val="center"/>
            </w:pPr>
          </w:p>
        </w:tc>
        <w:tc>
          <w:tcPr>
            <w:tcW w:w="2702" w:type="dxa"/>
            <w:tcMar>
              <w:top w:w="50" w:type="dxa"/>
              <w:left w:w="100" w:type="dxa"/>
            </w:tcMar>
            <w:vAlign w:val="center"/>
          </w:tcPr>
          <w:p w14:paraId="54E1B417">
            <w:pPr>
              <w:spacing w:before="0" w:after="0"/>
              <w:ind w:left="135"/>
              <w:jc w:val="left"/>
            </w:pPr>
          </w:p>
        </w:tc>
      </w:tr>
      <w:tr w14:paraId="61150EB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7F7F3C47">
            <w:pPr>
              <w:spacing w:before="0" w:after="0"/>
              <w:ind w:left="0"/>
              <w:jc w:val="left"/>
            </w:pPr>
            <w:r>
              <w:rPr>
                <w:rFonts w:ascii="Times New Roman" w:hAnsi="Times New Roman"/>
                <w:b w:val="0"/>
                <w:i w:val="0"/>
                <w:color w:val="000000"/>
                <w:sz w:val="24"/>
              </w:rPr>
              <w:t>9</w:t>
            </w:r>
          </w:p>
        </w:tc>
        <w:tc>
          <w:tcPr>
            <w:tcW w:w="2845" w:type="dxa"/>
            <w:tcMar>
              <w:top w:w="50" w:type="dxa"/>
              <w:left w:w="100" w:type="dxa"/>
            </w:tcMar>
            <w:vAlign w:val="center"/>
          </w:tcPr>
          <w:p w14:paraId="3A205960">
            <w:pPr>
              <w:spacing w:before="0" w:after="0"/>
              <w:ind w:left="135"/>
              <w:jc w:val="left"/>
            </w:pPr>
            <w:r>
              <w:rPr>
                <w:rFonts w:ascii="Times New Roman" w:hAnsi="Times New Roman"/>
                <w:b w:val="0"/>
                <w:i w:val="0"/>
                <w:color w:val="000000"/>
                <w:sz w:val="24"/>
              </w:rPr>
              <w:t>Нравственные основы ислама</w:t>
            </w:r>
          </w:p>
        </w:tc>
        <w:tc>
          <w:tcPr>
            <w:tcW w:w="997" w:type="dxa"/>
            <w:tcMar>
              <w:top w:w="50" w:type="dxa"/>
              <w:left w:w="100" w:type="dxa"/>
            </w:tcMar>
            <w:vAlign w:val="center"/>
          </w:tcPr>
          <w:p w14:paraId="2A3A65B0">
            <w:pPr>
              <w:spacing w:before="0" w:after="0" w:line="276" w:lineRule="auto"/>
              <w:ind w:left="135"/>
              <w:jc w:val="center"/>
            </w:pPr>
            <w:r>
              <w:rPr>
                <w:rFonts w:ascii="Times New Roman" w:hAnsi="Times New Roman"/>
                <w:b w:val="0"/>
                <w:i w:val="0"/>
                <w:color w:val="000000"/>
                <w:sz w:val="24"/>
              </w:rPr>
              <w:t xml:space="preserve"> 9 </w:t>
            </w:r>
          </w:p>
        </w:tc>
        <w:tc>
          <w:tcPr>
            <w:tcW w:w="1722" w:type="dxa"/>
            <w:tcMar>
              <w:top w:w="50" w:type="dxa"/>
              <w:left w:w="100" w:type="dxa"/>
            </w:tcMar>
            <w:vAlign w:val="center"/>
          </w:tcPr>
          <w:p w14:paraId="1920FB27">
            <w:pPr>
              <w:spacing w:before="0" w:after="0" w:line="276" w:lineRule="auto"/>
              <w:ind w:left="135"/>
              <w:jc w:val="center"/>
            </w:pPr>
          </w:p>
        </w:tc>
        <w:tc>
          <w:tcPr>
            <w:tcW w:w="1808" w:type="dxa"/>
            <w:tcMar>
              <w:top w:w="50" w:type="dxa"/>
              <w:left w:w="100" w:type="dxa"/>
            </w:tcMar>
            <w:vAlign w:val="center"/>
          </w:tcPr>
          <w:p w14:paraId="217002A3">
            <w:pPr>
              <w:spacing w:before="0" w:after="0" w:line="276" w:lineRule="auto"/>
              <w:ind w:left="135"/>
              <w:jc w:val="center"/>
            </w:pPr>
          </w:p>
        </w:tc>
        <w:tc>
          <w:tcPr>
            <w:tcW w:w="2702" w:type="dxa"/>
            <w:tcMar>
              <w:top w:w="50" w:type="dxa"/>
              <w:left w:w="100" w:type="dxa"/>
            </w:tcMar>
            <w:vAlign w:val="center"/>
          </w:tcPr>
          <w:p w14:paraId="1FBADBC5">
            <w:pPr>
              <w:spacing w:before="0" w:after="0"/>
              <w:ind w:left="135"/>
              <w:jc w:val="left"/>
            </w:pPr>
          </w:p>
        </w:tc>
      </w:tr>
      <w:tr w14:paraId="342FF89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493F9D9F">
            <w:pPr>
              <w:spacing w:before="0" w:after="0"/>
              <w:ind w:left="0"/>
              <w:jc w:val="left"/>
            </w:pPr>
            <w:r>
              <w:rPr>
                <w:rFonts w:ascii="Times New Roman" w:hAnsi="Times New Roman"/>
                <w:b w:val="0"/>
                <w:i w:val="0"/>
                <w:color w:val="000000"/>
                <w:sz w:val="24"/>
              </w:rPr>
              <w:t>10</w:t>
            </w:r>
          </w:p>
        </w:tc>
        <w:tc>
          <w:tcPr>
            <w:tcW w:w="2845" w:type="dxa"/>
            <w:tcMar>
              <w:top w:w="50" w:type="dxa"/>
              <w:left w:w="100" w:type="dxa"/>
            </w:tcMar>
            <w:vAlign w:val="center"/>
          </w:tcPr>
          <w:p w14:paraId="503CF76F">
            <w:pPr>
              <w:spacing w:before="0" w:after="0"/>
              <w:ind w:left="135"/>
              <w:jc w:val="left"/>
            </w:pPr>
            <w:r>
              <w:rPr>
                <w:rFonts w:ascii="Times New Roman" w:hAnsi="Times New Roman"/>
                <w:b w:val="0"/>
                <w:i w:val="0"/>
                <w:color w:val="000000"/>
                <w:sz w:val="24"/>
              </w:rPr>
              <w:t>Наука, искусство — достижения исламской культуры. Мечеть</w:t>
            </w:r>
          </w:p>
        </w:tc>
        <w:tc>
          <w:tcPr>
            <w:tcW w:w="997" w:type="dxa"/>
            <w:tcMar>
              <w:top w:w="50" w:type="dxa"/>
              <w:left w:w="100" w:type="dxa"/>
            </w:tcMar>
            <w:vAlign w:val="center"/>
          </w:tcPr>
          <w:p w14:paraId="21764AC0">
            <w:pPr>
              <w:spacing w:before="0" w:after="0" w:line="276" w:lineRule="auto"/>
              <w:ind w:left="135"/>
              <w:jc w:val="center"/>
            </w:pPr>
            <w:r>
              <w:rPr>
                <w:rFonts w:ascii="Times New Roman" w:hAnsi="Times New Roman"/>
                <w:b w:val="0"/>
                <w:i w:val="0"/>
                <w:color w:val="000000"/>
                <w:sz w:val="24"/>
              </w:rPr>
              <w:t xml:space="preserve"> 3 </w:t>
            </w:r>
          </w:p>
        </w:tc>
        <w:tc>
          <w:tcPr>
            <w:tcW w:w="1722" w:type="dxa"/>
            <w:tcMar>
              <w:top w:w="50" w:type="dxa"/>
              <w:left w:w="100" w:type="dxa"/>
            </w:tcMar>
            <w:vAlign w:val="center"/>
          </w:tcPr>
          <w:p w14:paraId="031FE860">
            <w:pPr>
              <w:spacing w:before="0" w:after="0" w:line="276" w:lineRule="auto"/>
              <w:ind w:left="135"/>
              <w:jc w:val="center"/>
            </w:pPr>
          </w:p>
        </w:tc>
        <w:tc>
          <w:tcPr>
            <w:tcW w:w="1808" w:type="dxa"/>
            <w:tcMar>
              <w:top w:w="50" w:type="dxa"/>
              <w:left w:w="100" w:type="dxa"/>
            </w:tcMar>
            <w:vAlign w:val="center"/>
          </w:tcPr>
          <w:p w14:paraId="0E535AE9">
            <w:pPr>
              <w:spacing w:before="0" w:after="0" w:line="276" w:lineRule="auto"/>
              <w:ind w:left="135"/>
              <w:jc w:val="center"/>
            </w:pPr>
          </w:p>
        </w:tc>
        <w:tc>
          <w:tcPr>
            <w:tcW w:w="2702" w:type="dxa"/>
            <w:tcMar>
              <w:top w:w="50" w:type="dxa"/>
              <w:left w:w="100" w:type="dxa"/>
            </w:tcMar>
            <w:vAlign w:val="center"/>
          </w:tcPr>
          <w:p w14:paraId="4FD523B2">
            <w:pPr>
              <w:spacing w:before="0" w:after="0"/>
              <w:ind w:left="135"/>
              <w:jc w:val="left"/>
            </w:pPr>
          </w:p>
        </w:tc>
      </w:tr>
      <w:tr w14:paraId="178598D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7BA75113">
            <w:pPr>
              <w:spacing w:before="0" w:after="0"/>
              <w:ind w:left="0"/>
              <w:jc w:val="left"/>
            </w:pPr>
            <w:r>
              <w:rPr>
                <w:rFonts w:ascii="Times New Roman" w:hAnsi="Times New Roman"/>
                <w:b w:val="0"/>
                <w:i w:val="0"/>
                <w:color w:val="000000"/>
                <w:sz w:val="24"/>
              </w:rPr>
              <w:t>11</w:t>
            </w:r>
          </w:p>
        </w:tc>
        <w:tc>
          <w:tcPr>
            <w:tcW w:w="2845" w:type="dxa"/>
            <w:tcMar>
              <w:top w:w="50" w:type="dxa"/>
              <w:left w:w="100" w:type="dxa"/>
            </w:tcMar>
            <w:vAlign w:val="center"/>
          </w:tcPr>
          <w:p w14:paraId="1B95389F">
            <w:pPr>
              <w:spacing w:before="0" w:after="0"/>
              <w:ind w:left="135"/>
              <w:jc w:val="left"/>
            </w:pPr>
            <w:r>
              <w:rPr>
                <w:rFonts w:ascii="Times New Roman" w:hAnsi="Times New Roman"/>
                <w:b w:val="0"/>
                <w:i w:val="0"/>
                <w:color w:val="000000"/>
                <w:sz w:val="24"/>
              </w:rPr>
              <w:t>Мусумальнское летоисчисление. Праздники ислама</w:t>
            </w:r>
          </w:p>
        </w:tc>
        <w:tc>
          <w:tcPr>
            <w:tcW w:w="997" w:type="dxa"/>
            <w:tcMar>
              <w:top w:w="50" w:type="dxa"/>
              <w:left w:w="100" w:type="dxa"/>
            </w:tcMar>
            <w:vAlign w:val="center"/>
          </w:tcPr>
          <w:p w14:paraId="705C4FC3">
            <w:pPr>
              <w:spacing w:before="0" w:after="0" w:line="276" w:lineRule="auto"/>
              <w:ind w:left="135"/>
              <w:jc w:val="center"/>
            </w:pPr>
            <w:r>
              <w:rPr>
                <w:rFonts w:ascii="Times New Roman" w:hAnsi="Times New Roman"/>
                <w:b w:val="0"/>
                <w:i w:val="0"/>
                <w:color w:val="000000"/>
                <w:sz w:val="24"/>
              </w:rPr>
              <w:t xml:space="preserve"> 1 </w:t>
            </w:r>
          </w:p>
        </w:tc>
        <w:tc>
          <w:tcPr>
            <w:tcW w:w="1722" w:type="dxa"/>
            <w:tcMar>
              <w:top w:w="50" w:type="dxa"/>
              <w:left w:w="100" w:type="dxa"/>
            </w:tcMar>
            <w:vAlign w:val="center"/>
          </w:tcPr>
          <w:p w14:paraId="0CBA94A8">
            <w:pPr>
              <w:spacing w:before="0" w:after="0" w:line="276" w:lineRule="auto"/>
              <w:ind w:left="135"/>
              <w:jc w:val="center"/>
            </w:pPr>
          </w:p>
        </w:tc>
        <w:tc>
          <w:tcPr>
            <w:tcW w:w="1808" w:type="dxa"/>
            <w:tcMar>
              <w:top w:w="50" w:type="dxa"/>
              <w:left w:w="100" w:type="dxa"/>
            </w:tcMar>
            <w:vAlign w:val="center"/>
          </w:tcPr>
          <w:p w14:paraId="4CA0B072">
            <w:pPr>
              <w:spacing w:before="0" w:after="0" w:line="276" w:lineRule="auto"/>
              <w:ind w:left="135"/>
              <w:jc w:val="center"/>
            </w:pPr>
          </w:p>
        </w:tc>
        <w:tc>
          <w:tcPr>
            <w:tcW w:w="2702" w:type="dxa"/>
            <w:tcMar>
              <w:top w:w="50" w:type="dxa"/>
              <w:left w:w="100" w:type="dxa"/>
            </w:tcMar>
            <w:vAlign w:val="center"/>
          </w:tcPr>
          <w:p w14:paraId="1E950713">
            <w:pPr>
              <w:spacing w:before="0" w:after="0"/>
              <w:ind w:left="135"/>
              <w:jc w:val="left"/>
            </w:pPr>
          </w:p>
        </w:tc>
      </w:tr>
      <w:tr w14:paraId="17AA194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4" w:type="dxa"/>
            <w:tcMar>
              <w:top w:w="50" w:type="dxa"/>
              <w:left w:w="100" w:type="dxa"/>
            </w:tcMar>
            <w:vAlign w:val="center"/>
          </w:tcPr>
          <w:p w14:paraId="508E5A09">
            <w:pPr>
              <w:spacing w:before="0" w:after="0"/>
              <w:ind w:left="0"/>
              <w:jc w:val="left"/>
            </w:pPr>
            <w:r>
              <w:rPr>
                <w:rFonts w:ascii="Times New Roman" w:hAnsi="Times New Roman"/>
                <w:b w:val="0"/>
                <w:i w:val="0"/>
                <w:color w:val="000000"/>
                <w:sz w:val="24"/>
              </w:rPr>
              <w:t>12</w:t>
            </w:r>
          </w:p>
        </w:tc>
        <w:tc>
          <w:tcPr>
            <w:tcW w:w="2845" w:type="dxa"/>
            <w:tcMar>
              <w:top w:w="50" w:type="dxa"/>
              <w:left w:w="100" w:type="dxa"/>
            </w:tcMar>
            <w:vAlign w:val="center"/>
          </w:tcPr>
          <w:p w14:paraId="407455BB">
            <w:pPr>
              <w:spacing w:before="0" w:after="0"/>
              <w:ind w:left="135"/>
              <w:jc w:val="left"/>
            </w:pPr>
            <w:r>
              <w:rPr>
                <w:rFonts w:ascii="Times New Roman" w:hAnsi="Times New Roman"/>
                <w:b w:val="0"/>
                <w:i w:val="0"/>
                <w:color w:val="000000"/>
                <w:sz w:val="24"/>
              </w:rPr>
              <w:t>Любовь и уважение к Отечеству</w:t>
            </w:r>
          </w:p>
        </w:tc>
        <w:tc>
          <w:tcPr>
            <w:tcW w:w="997" w:type="dxa"/>
            <w:tcMar>
              <w:top w:w="50" w:type="dxa"/>
              <w:left w:w="100" w:type="dxa"/>
            </w:tcMar>
            <w:vAlign w:val="center"/>
          </w:tcPr>
          <w:p w14:paraId="2A497870">
            <w:pPr>
              <w:spacing w:before="0" w:after="0" w:line="276" w:lineRule="auto"/>
              <w:ind w:left="135"/>
              <w:jc w:val="center"/>
            </w:pPr>
            <w:r>
              <w:rPr>
                <w:rFonts w:ascii="Times New Roman" w:hAnsi="Times New Roman"/>
                <w:b w:val="0"/>
                <w:i w:val="0"/>
                <w:color w:val="000000"/>
                <w:sz w:val="24"/>
              </w:rPr>
              <w:t xml:space="preserve"> 1 </w:t>
            </w:r>
          </w:p>
        </w:tc>
        <w:tc>
          <w:tcPr>
            <w:tcW w:w="1722" w:type="dxa"/>
            <w:tcMar>
              <w:top w:w="50" w:type="dxa"/>
              <w:left w:w="100" w:type="dxa"/>
            </w:tcMar>
            <w:vAlign w:val="center"/>
          </w:tcPr>
          <w:p w14:paraId="1AED6275">
            <w:pPr>
              <w:spacing w:before="0" w:after="0" w:line="276" w:lineRule="auto"/>
              <w:ind w:left="135"/>
              <w:jc w:val="center"/>
            </w:pPr>
          </w:p>
        </w:tc>
        <w:tc>
          <w:tcPr>
            <w:tcW w:w="1808" w:type="dxa"/>
            <w:tcMar>
              <w:top w:w="50" w:type="dxa"/>
              <w:left w:w="100" w:type="dxa"/>
            </w:tcMar>
            <w:vAlign w:val="center"/>
          </w:tcPr>
          <w:p w14:paraId="00B64616">
            <w:pPr>
              <w:spacing w:before="0" w:after="0" w:line="276" w:lineRule="auto"/>
              <w:ind w:left="135"/>
              <w:jc w:val="center"/>
            </w:pPr>
          </w:p>
        </w:tc>
        <w:tc>
          <w:tcPr>
            <w:tcW w:w="2702" w:type="dxa"/>
            <w:tcMar>
              <w:top w:w="50" w:type="dxa"/>
              <w:left w:w="100" w:type="dxa"/>
            </w:tcMar>
            <w:vAlign w:val="center"/>
          </w:tcPr>
          <w:p w14:paraId="0D274C7D">
            <w:pPr>
              <w:spacing w:before="0" w:after="0"/>
              <w:ind w:left="135"/>
              <w:jc w:val="left"/>
            </w:pPr>
          </w:p>
        </w:tc>
      </w:tr>
      <w:tr w14:paraId="61316D6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03301608">
            <w:pPr>
              <w:spacing w:before="0" w:after="0"/>
              <w:ind w:left="135"/>
              <w:jc w:val="left"/>
            </w:pPr>
            <w:r>
              <w:rPr>
                <w:rFonts w:ascii="Times New Roman" w:hAnsi="Times New Roman"/>
                <w:b w:val="0"/>
                <w:i w:val="0"/>
                <w:color w:val="000000"/>
                <w:sz w:val="24"/>
              </w:rPr>
              <w:t>ОБЩЕЕ КОЛИЧЕСТВО ЧАСОВ ПО ПРОГРАММЕ</w:t>
            </w:r>
          </w:p>
        </w:tc>
        <w:tc>
          <w:tcPr>
            <w:tcW w:w="1567" w:type="dxa"/>
            <w:tcMar>
              <w:top w:w="50" w:type="dxa"/>
              <w:left w:w="100" w:type="dxa"/>
            </w:tcMar>
            <w:vAlign w:val="center"/>
          </w:tcPr>
          <w:p w14:paraId="69F473FC">
            <w:pPr>
              <w:spacing w:before="0" w:after="0" w:line="276" w:lineRule="auto"/>
              <w:ind w:left="135"/>
              <w:jc w:val="center"/>
            </w:pPr>
            <w:r>
              <w:rPr>
                <w:rFonts w:ascii="Times New Roman" w:hAnsi="Times New Roman"/>
                <w:b w:val="0"/>
                <w:i w:val="0"/>
                <w:color w:val="000000"/>
                <w:sz w:val="24"/>
              </w:rPr>
              <w:t xml:space="preserve"> 34 </w:t>
            </w:r>
          </w:p>
        </w:tc>
        <w:tc>
          <w:tcPr>
            <w:tcW w:w="1722" w:type="dxa"/>
            <w:tcMar>
              <w:top w:w="50" w:type="dxa"/>
              <w:left w:w="100" w:type="dxa"/>
            </w:tcMar>
            <w:vAlign w:val="center"/>
          </w:tcPr>
          <w:p w14:paraId="66D18B21">
            <w:pPr>
              <w:spacing w:before="0" w:after="0" w:line="276" w:lineRule="auto"/>
              <w:ind w:left="135"/>
              <w:jc w:val="center"/>
            </w:pPr>
            <w:r>
              <w:rPr>
                <w:rFonts w:ascii="Times New Roman" w:hAnsi="Times New Roman"/>
                <w:b w:val="0"/>
                <w:i w:val="0"/>
                <w:color w:val="000000"/>
                <w:sz w:val="24"/>
              </w:rPr>
              <w:t xml:space="preserve"> 0 </w:t>
            </w:r>
          </w:p>
        </w:tc>
        <w:tc>
          <w:tcPr>
            <w:tcW w:w="1808" w:type="dxa"/>
            <w:tcMar>
              <w:top w:w="50" w:type="dxa"/>
              <w:left w:w="100" w:type="dxa"/>
            </w:tcMar>
            <w:vAlign w:val="center"/>
          </w:tcPr>
          <w:p w14:paraId="433E1333">
            <w:pPr>
              <w:spacing w:before="0" w:after="0" w:line="276" w:lineRule="auto"/>
              <w:ind w:left="135"/>
              <w:jc w:val="center"/>
            </w:pPr>
            <w:r>
              <w:rPr>
                <w:rFonts w:ascii="Times New Roman" w:hAnsi="Times New Roman"/>
                <w:b w:val="0"/>
                <w:i w:val="0"/>
                <w:color w:val="000000"/>
                <w:sz w:val="24"/>
              </w:rPr>
              <w:t xml:space="preserve"> 0 </w:t>
            </w:r>
          </w:p>
        </w:tc>
        <w:tc>
          <w:tcPr>
            <w:tcW w:w="2702" w:type="dxa"/>
            <w:tcMar>
              <w:top w:w="50" w:type="dxa"/>
              <w:left w:w="100" w:type="dxa"/>
            </w:tcMar>
            <w:vAlign w:val="center"/>
          </w:tcPr>
          <w:p w14:paraId="1C361E86">
            <w:pPr>
              <w:jc w:val="left"/>
            </w:pPr>
          </w:p>
        </w:tc>
      </w:tr>
    </w:tbl>
    <w:p w14:paraId="3B984708">
      <w:pPr>
        <w:sectPr>
          <w:pgSz w:w="16383" w:h="11906" w:orient="landscape"/>
          <w:cols w:space="720" w:num="1"/>
        </w:sectPr>
      </w:pPr>
    </w:p>
    <w:p w14:paraId="42BEFB5B">
      <w:pPr>
        <w:sectPr>
          <w:pgSz w:w="16383" w:h="11906" w:orient="landscape"/>
          <w:cols w:space="720" w:num="1"/>
        </w:sectPr>
      </w:pPr>
      <w:bookmarkStart w:id="11" w:name="block-67550397"/>
    </w:p>
    <w:bookmarkEnd w:id="10"/>
    <w:bookmarkEnd w:id="11"/>
    <w:p w14:paraId="56E7AFC2">
      <w:pPr>
        <w:spacing w:before="0" w:after="0"/>
        <w:ind w:left="120"/>
        <w:jc w:val="left"/>
      </w:pPr>
      <w:bookmarkStart w:id="12" w:name="block-67550398"/>
      <w:r>
        <w:rPr>
          <w:rFonts w:ascii="Times New Roman" w:hAnsi="Times New Roman"/>
          <w:b/>
          <w:i w:val="0"/>
          <w:color w:val="000000"/>
          <w:sz w:val="28"/>
        </w:rPr>
        <w:t xml:space="preserve"> ТЕМАТИЧЕСКОЕ ПЛАНИРОВАНИЕ </w:t>
      </w:r>
    </w:p>
    <w:p w14:paraId="0E11C656">
      <w:pPr>
        <w:spacing w:before="0" w:after="0"/>
        <w:ind w:left="120"/>
        <w:jc w:val="left"/>
      </w:pPr>
      <w:r>
        <w:rPr>
          <w:rFonts w:ascii="Times New Roman" w:hAnsi="Times New Roman"/>
          <w:b/>
          <w:i w:val="0"/>
          <w:color w:val="000000"/>
          <w:sz w:val="28"/>
        </w:rPr>
        <w:t xml:space="preserve"> МОДУЛЬ "ОСНОВЫ БУДДИЙСКОЙ КУЛЬТУРЫ"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659"/>
        <w:gridCol w:w="2800"/>
        <w:gridCol w:w="1392"/>
        <w:gridCol w:w="2424"/>
        <w:gridCol w:w="2548"/>
        <w:gridCol w:w="3771"/>
      </w:tblGrid>
      <w:tr w14:paraId="43DD34C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vMerge w:val="restart"/>
            <w:tcMar>
              <w:top w:w="50" w:type="dxa"/>
              <w:left w:w="100" w:type="dxa"/>
            </w:tcMar>
            <w:vAlign w:val="center"/>
          </w:tcPr>
          <w:p w14:paraId="03041BD2">
            <w:pPr>
              <w:spacing w:before="0" w:after="0"/>
              <w:ind w:left="135"/>
              <w:jc w:val="left"/>
            </w:pPr>
            <w:r>
              <w:rPr>
                <w:rFonts w:ascii="Times New Roman" w:hAnsi="Times New Roman"/>
                <w:b/>
                <w:i w:val="0"/>
                <w:color w:val="000000"/>
                <w:sz w:val="24"/>
              </w:rPr>
              <w:t xml:space="preserve">№ п/п </w:t>
            </w:r>
          </w:p>
          <w:p w14:paraId="011E8932">
            <w:pPr>
              <w:spacing w:before="0" w:after="0"/>
              <w:ind w:left="135"/>
              <w:jc w:val="left"/>
            </w:pPr>
          </w:p>
        </w:tc>
        <w:tc>
          <w:tcPr>
            <w:tcW w:w="3080" w:type="dxa"/>
            <w:vMerge w:val="restart"/>
            <w:tcMar>
              <w:top w:w="50" w:type="dxa"/>
              <w:left w:w="100" w:type="dxa"/>
            </w:tcMar>
            <w:vAlign w:val="center"/>
          </w:tcPr>
          <w:p w14:paraId="6E202751">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0D39D4C2">
            <w:pPr>
              <w:spacing w:before="0" w:after="0"/>
              <w:ind w:left="135"/>
              <w:jc w:val="left"/>
            </w:pPr>
          </w:p>
        </w:tc>
        <w:tc>
          <w:tcPr>
            <w:tcW w:w="0" w:type="auto"/>
            <w:gridSpan w:val="3"/>
            <w:tcMar>
              <w:top w:w="50" w:type="dxa"/>
              <w:left w:w="100" w:type="dxa"/>
            </w:tcMar>
            <w:vAlign w:val="center"/>
          </w:tcPr>
          <w:p w14:paraId="741A2A15">
            <w:pPr>
              <w:spacing w:before="0" w:after="0"/>
              <w:ind w:left="0"/>
              <w:jc w:val="left"/>
            </w:pPr>
            <w:r>
              <w:rPr>
                <w:rFonts w:ascii="Times New Roman" w:hAnsi="Times New Roman"/>
                <w:b/>
                <w:i w:val="0"/>
                <w:color w:val="000000"/>
                <w:sz w:val="24"/>
              </w:rPr>
              <w:t>Количество часов</w:t>
            </w:r>
          </w:p>
        </w:tc>
        <w:tc>
          <w:tcPr>
            <w:tcW w:w="2639" w:type="dxa"/>
            <w:vMerge w:val="restart"/>
            <w:tcMar>
              <w:top w:w="50" w:type="dxa"/>
              <w:left w:w="100" w:type="dxa"/>
            </w:tcMar>
            <w:vAlign w:val="center"/>
          </w:tcPr>
          <w:p w14:paraId="7511ED5B">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536B69D5">
            <w:pPr>
              <w:spacing w:before="0" w:after="0"/>
              <w:ind w:left="135"/>
              <w:jc w:val="left"/>
            </w:pPr>
          </w:p>
        </w:tc>
      </w:tr>
      <w:tr w14:paraId="3AFD8D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68E3E13D">
            <w:pPr>
              <w:jc w:val="left"/>
            </w:pPr>
          </w:p>
        </w:tc>
        <w:tc>
          <w:tcPr>
            <w:tcW w:w="0" w:type="auto"/>
            <w:vMerge w:val="continue"/>
            <w:tcBorders>
              <w:top w:val="nil"/>
            </w:tcBorders>
            <w:tcMar>
              <w:top w:w="50" w:type="dxa"/>
              <w:left w:w="100" w:type="dxa"/>
            </w:tcMar>
          </w:tcPr>
          <w:p w14:paraId="76F99B23">
            <w:pPr>
              <w:jc w:val="left"/>
            </w:pPr>
          </w:p>
        </w:tc>
        <w:tc>
          <w:tcPr>
            <w:tcW w:w="974" w:type="dxa"/>
            <w:tcMar>
              <w:top w:w="50" w:type="dxa"/>
              <w:left w:w="100" w:type="dxa"/>
            </w:tcMar>
            <w:vAlign w:val="center"/>
          </w:tcPr>
          <w:p w14:paraId="0B383747">
            <w:pPr>
              <w:spacing w:before="0" w:after="0"/>
              <w:ind w:left="135"/>
              <w:jc w:val="left"/>
            </w:pPr>
            <w:r>
              <w:rPr>
                <w:rFonts w:ascii="Times New Roman" w:hAnsi="Times New Roman"/>
                <w:b/>
                <w:i w:val="0"/>
                <w:color w:val="000000"/>
                <w:sz w:val="24"/>
              </w:rPr>
              <w:t xml:space="preserve">Всего </w:t>
            </w:r>
          </w:p>
          <w:p w14:paraId="1FD7FF5A">
            <w:pPr>
              <w:spacing w:before="0" w:after="0"/>
              <w:ind w:left="135"/>
              <w:jc w:val="left"/>
            </w:pPr>
          </w:p>
        </w:tc>
        <w:tc>
          <w:tcPr>
            <w:tcW w:w="1696" w:type="dxa"/>
            <w:tcMar>
              <w:top w:w="50" w:type="dxa"/>
              <w:left w:w="100" w:type="dxa"/>
            </w:tcMar>
            <w:vAlign w:val="center"/>
          </w:tcPr>
          <w:p w14:paraId="37AC476B">
            <w:pPr>
              <w:spacing w:before="0" w:after="0"/>
              <w:ind w:left="135"/>
              <w:jc w:val="left"/>
            </w:pPr>
            <w:r>
              <w:rPr>
                <w:rFonts w:ascii="Times New Roman" w:hAnsi="Times New Roman"/>
                <w:b/>
                <w:i w:val="0"/>
                <w:color w:val="000000"/>
                <w:sz w:val="24"/>
              </w:rPr>
              <w:t xml:space="preserve">Контрольные работы </w:t>
            </w:r>
          </w:p>
          <w:p w14:paraId="56F530CB">
            <w:pPr>
              <w:spacing w:before="0" w:after="0"/>
              <w:ind w:left="135"/>
              <w:jc w:val="left"/>
            </w:pPr>
          </w:p>
        </w:tc>
        <w:tc>
          <w:tcPr>
            <w:tcW w:w="1783" w:type="dxa"/>
            <w:tcMar>
              <w:top w:w="50" w:type="dxa"/>
              <w:left w:w="100" w:type="dxa"/>
            </w:tcMar>
            <w:vAlign w:val="center"/>
          </w:tcPr>
          <w:p w14:paraId="7AAE7A4C">
            <w:pPr>
              <w:spacing w:before="0" w:after="0"/>
              <w:ind w:left="135"/>
              <w:jc w:val="left"/>
            </w:pPr>
            <w:r>
              <w:rPr>
                <w:rFonts w:ascii="Times New Roman" w:hAnsi="Times New Roman"/>
                <w:b/>
                <w:i w:val="0"/>
                <w:color w:val="000000"/>
                <w:sz w:val="24"/>
              </w:rPr>
              <w:t xml:space="preserve">Практические работы </w:t>
            </w:r>
          </w:p>
          <w:p w14:paraId="09C02089">
            <w:pPr>
              <w:spacing w:before="0" w:after="0"/>
              <w:ind w:left="135"/>
              <w:jc w:val="left"/>
            </w:pPr>
          </w:p>
        </w:tc>
        <w:tc>
          <w:tcPr>
            <w:tcW w:w="0" w:type="auto"/>
            <w:vMerge w:val="continue"/>
            <w:tcBorders>
              <w:top w:val="nil"/>
            </w:tcBorders>
            <w:tcMar>
              <w:top w:w="50" w:type="dxa"/>
              <w:left w:w="100" w:type="dxa"/>
            </w:tcMar>
          </w:tcPr>
          <w:p w14:paraId="38AD474B">
            <w:pPr>
              <w:jc w:val="left"/>
            </w:pPr>
          </w:p>
        </w:tc>
      </w:tr>
      <w:tr w14:paraId="6285E7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085FED07">
            <w:pPr>
              <w:spacing w:before="0" w:after="0"/>
              <w:ind w:left="0"/>
              <w:jc w:val="left"/>
            </w:pPr>
            <w:r>
              <w:rPr>
                <w:rFonts w:ascii="Times New Roman" w:hAnsi="Times New Roman"/>
                <w:b w:val="0"/>
                <w:i w:val="0"/>
                <w:color w:val="000000"/>
                <w:sz w:val="24"/>
              </w:rPr>
              <w:t>1</w:t>
            </w:r>
          </w:p>
        </w:tc>
        <w:tc>
          <w:tcPr>
            <w:tcW w:w="3080" w:type="dxa"/>
            <w:tcMar>
              <w:top w:w="50" w:type="dxa"/>
              <w:left w:w="100" w:type="dxa"/>
            </w:tcMar>
            <w:vAlign w:val="center"/>
          </w:tcPr>
          <w:p w14:paraId="298A5402">
            <w:pPr>
              <w:spacing w:before="0" w:after="0"/>
              <w:ind w:left="135"/>
              <w:jc w:val="left"/>
            </w:pPr>
            <w:r>
              <w:rPr>
                <w:rFonts w:ascii="Times New Roman" w:hAnsi="Times New Roman"/>
                <w:b w:val="0"/>
                <w:i w:val="0"/>
                <w:color w:val="000000"/>
                <w:sz w:val="24"/>
              </w:rPr>
              <w:t>Россия — наша Родина</w:t>
            </w:r>
          </w:p>
        </w:tc>
        <w:tc>
          <w:tcPr>
            <w:tcW w:w="974" w:type="dxa"/>
            <w:tcMar>
              <w:top w:w="50" w:type="dxa"/>
              <w:left w:w="100" w:type="dxa"/>
            </w:tcMar>
            <w:vAlign w:val="center"/>
          </w:tcPr>
          <w:p w14:paraId="6A43A1F6">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2F503926">
            <w:pPr>
              <w:spacing w:before="0" w:after="0" w:line="276" w:lineRule="auto"/>
              <w:ind w:left="135"/>
              <w:jc w:val="center"/>
            </w:pPr>
          </w:p>
        </w:tc>
        <w:tc>
          <w:tcPr>
            <w:tcW w:w="1783" w:type="dxa"/>
            <w:tcMar>
              <w:top w:w="50" w:type="dxa"/>
              <w:left w:w="100" w:type="dxa"/>
            </w:tcMar>
            <w:vAlign w:val="center"/>
          </w:tcPr>
          <w:p w14:paraId="7EFA58C1">
            <w:pPr>
              <w:spacing w:before="0" w:after="0" w:line="276" w:lineRule="auto"/>
              <w:ind w:left="135"/>
              <w:jc w:val="center"/>
            </w:pPr>
          </w:p>
        </w:tc>
        <w:tc>
          <w:tcPr>
            <w:tcW w:w="2639" w:type="dxa"/>
            <w:tcMar>
              <w:top w:w="50" w:type="dxa"/>
              <w:left w:w="100" w:type="dxa"/>
            </w:tcMar>
            <w:vAlign w:val="center"/>
          </w:tcPr>
          <w:p w14:paraId="2C433D5A">
            <w:pPr>
              <w:spacing w:before="0" w:after="0"/>
              <w:ind w:left="135"/>
              <w:jc w:val="left"/>
            </w:pPr>
          </w:p>
        </w:tc>
      </w:tr>
      <w:tr w14:paraId="4D02FF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1FF1DCCD">
            <w:pPr>
              <w:spacing w:before="0" w:after="0"/>
              <w:ind w:left="0"/>
              <w:jc w:val="left"/>
            </w:pPr>
            <w:r>
              <w:rPr>
                <w:rFonts w:ascii="Times New Roman" w:hAnsi="Times New Roman"/>
                <w:b w:val="0"/>
                <w:i w:val="0"/>
                <w:color w:val="000000"/>
                <w:sz w:val="24"/>
              </w:rPr>
              <w:t>2</w:t>
            </w:r>
          </w:p>
        </w:tc>
        <w:tc>
          <w:tcPr>
            <w:tcW w:w="3080" w:type="dxa"/>
            <w:tcMar>
              <w:top w:w="50" w:type="dxa"/>
              <w:left w:w="100" w:type="dxa"/>
            </w:tcMar>
            <w:vAlign w:val="center"/>
          </w:tcPr>
          <w:p w14:paraId="7071FECA">
            <w:pPr>
              <w:spacing w:before="0" w:after="0"/>
              <w:ind w:left="135"/>
              <w:jc w:val="left"/>
            </w:pPr>
            <w:r>
              <w:rPr>
                <w:rFonts w:ascii="Times New Roman" w:hAnsi="Times New Roman"/>
                <w:b w:val="0"/>
                <w:i w:val="0"/>
                <w:color w:val="000000"/>
                <w:sz w:val="24"/>
              </w:rPr>
              <w:t>Культура и религия. Введение в буддийскую духовную традицию</w:t>
            </w:r>
          </w:p>
        </w:tc>
        <w:tc>
          <w:tcPr>
            <w:tcW w:w="974" w:type="dxa"/>
            <w:tcMar>
              <w:top w:w="50" w:type="dxa"/>
              <w:left w:w="100" w:type="dxa"/>
            </w:tcMar>
            <w:vAlign w:val="center"/>
          </w:tcPr>
          <w:p w14:paraId="5B9AE696">
            <w:pPr>
              <w:spacing w:before="0" w:after="0" w:line="276" w:lineRule="auto"/>
              <w:ind w:left="135"/>
              <w:jc w:val="center"/>
            </w:pPr>
            <w:r>
              <w:rPr>
                <w:rFonts w:ascii="Times New Roman" w:hAnsi="Times New Roman"/>
                <w:b w:val="0"/>
                <w:i w:val="0"/>
                <w:color w:val="000000"/>
                <w:sz w:val="24"/>
              </w:rPr>
              <w:t xml:space="preserve"> 2 </w:t>
            </w:r>
          </w:p>
        </w:tc>
        <w:tc>
          <w:tcPr>
            <w:tcW w:w="1696" w:type="dxa"/>
            <w:tcMar>
              <w:top w:w="50" w:type="dxa"/>
              <w:left w:w="100" w:type="dxa"/>
            </w:tcMar>
            <w:vAlign w:val="center"/>
          </w:tcPr>
          <w:p w14:paraId="28D49A08">
            <w:pPr>
              <w:spacing w:before="0" w:after="0" w:line="276" w:lineRule="auto"/>
              <w:ind w:left="135"/>
              <w:jc w:val="center"/>
            </w:pPr>
          </w:p>
        </w:tc>
        <w:tc>
          <w:tcPr>
            <w:tcW w:w="1783" w:type="dxa"/>
            <w:tcMar>
              <w:top w:w="50" w:type="dxa"/>
              <w:left w:w="100" w:type="dxa"/>
            </w:tcMar>
            <w:vAlign w:val="center"/>
          </w:tcPr>
          <w:p w14:paraId="499AA887">
            <w:pPr>
              <w:spacing w:before="0" w:after="0" w:line="276" w:lineRule="auto"/>
              <w:ind w:left="135"/>
              <w:jc w:val="center"/>
            </w:pPr>
          </w:p>
        </w:tc>
        <w:tc>
          <w:tcPr>
            <w:tcW w:w="2639" w:type="dxa"/>
            <w:tcMar>
              <w:top w:w="50" w:type="dxa"/>
              <w:left w:w="100" w:type="dxa"/>
            </w:tcMar>
            <w:vAlign w:val="center"/>
          </w:tcPr>
          <w:p w14:paraId="6A991C51">
            <w:pPr>
              <w:spacing w:before="0" w:after="0"/>
              <w:ind w:left="135"/>
              <w:jc w:val="left"/>
            </w:pPr>
          </w:p>
        </w:tc>
      </w:tr>
      <w:tr w14:paraId="012C445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2AEF0D96">
            <w:pPr>
              <w:spacing w:before="0" w:after="0"/>
              <w:ind w:left="0"/>
              <w:jc w:val="left"/>
            </w:pPr>
            <w:r>
              <w:rPr>
                <w:rFonts w:ascii="Times New Roman" w:hAnsi="Times New Roman"/>
                <w:b w:val="0"/>
                <w:i w:val="0"/>
                <w:color w:val="000000"/>
                <w:sz w:val="24"/>
              </w:rPr>
              <w:t>3</w:t>
            </w:r>
          </w:p>
        </w:tc>
        <w:tc>
          <w:tcPr>
            <w:tcW w:w="3080" w:type="dxa"/>
            <w:tcMar>
              <w:top w:w="50" w:type="dxa"/>
              <w:left w:w="100" w:type="dxa"/>
            </w:tcMar>
            <w:vAlign w:val="center"/>
          </w:tcPr>
          <w:p w14:paraId="4A240844">
            <w:pPr>
              <w:spacing w:before="0" w:after="0"/>
              <w:ind w:left="135"/>
              <w:jc w:val="left"/>
            </w:pPr>
            <w:r>
              <w:rPr>
                <w:rFonts w:ascii="Times New Roman" w:hAnsi="Times New Roman"/>
                <w:b w:val="0"/>
                <w:i w:val="0"/>
                <w:color w:val="000000"/>
                <w:sz w:val="24"/>
              </w:rPr>
              <w:t>Основатель буддизма — Сиддхартха Гаутама. Будда и его учение</w:t>
            </w:r>
          </w:p>
        </w:tc>
        <w:tc>
          <w:tcPr>
            <w:tcW w:w="974" w:type="dxa"/>
            <w:tcMar>
              <w:top w:w="50" w:type="dxa"/>
              <w:left w:w="100" w:type="dxa"/>
            </w:tcMar>
            <w:vAlign w:val="center"/>
          </w:tcPr>
          <w:p w14:paraId="0E928026">
            <w:pPr>
              <w:spacing w:before="0" w:after="0" w:line="276" w:lineRule="auto"/>
              <w:ind w:left="135"/>
              <w:jc w:val="center"/>
            </w:pPr>
            <w:r>
              <w:rPr>
                <w:rFonts w:ascii="Times New Roman" w:hAnsi="Times New Roman"/>
                <w:b w:val="0"/>
                <w:i w:val="0"/>
                <w:color w:val="000000"/>
                <w:sz w:val="24"/>
              </w:rPr>
              <w:t xml:space="preserve"> 4 </w:t>
            </w:r>
          </w:p>
        </w:tc>
        <w:tc>
          <w:tcPr>
            <w:tcW w:w="1696" w:type="dxa"/>
            <w:tcMar>
              <w:top w:w="50" w:type="dxa"/>
              <w:left w:w="100" w:type="dxa"/>
            </w:tcMar>
            <w:vAlign w:val="center"/>
          </w:tcPr>
          <w:p w14:paraId="1A427069">
            <w:pPr>
              <w:spacing w:before="0" w:after="0" w:line="276" w:lineRule="auto"/>
              <w:ind w:left="135"/>
              <w:jc w:val="center"/>
            </w:pPr>
          </w:p>
        </w:tc>
        <w:tc>
          <w:tcPr>
            <w:tcW w:w="1783" w:type="dxa"/>
            <w:tcMar>
              <w:top w:w="50" w:type="dxa"/>
              <w:left w:w="100" w:type="dxa"/>
            </w:tcMar>
            <w:vAlign w:val="center"/>
          </w:tcPr>
          <w:p w14:paraId="37EEB4E8">
            <w:pPr>
              <w:spacing w:before="0" w:after="0" w:line="276" w:lineRule="auto"/>
              <w:ind w:left="135"/>
              <w:jc w:val="center"/>
            </w:pPr>
          </w:p>
        </w:tc>
        <w:tc>
          <w:tcPr>
            <w:tcW w:w="2639" w:type="dxa"/>
            <w:tcMar>
              <w:top w:w="50" w:type="dxa"/>
              <w:left w:w="100" w:type="dxa"/>
            </w:tcMar>
            <w:vAlign w:val="center"/>
          </w:tcPr>
          <w:p w14:paraId="02D59713">
            <w:pPr>
              <w:spacing w:before="0" w:after="0"/>
              <w:ind w:left="135"/>
              <w:jc w:val="left"/>
            </w:pPr>
          </w:p>
        </w:tc>
      </w:tr>
      <w:tr w14:paraId="31D7FF4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101E8D97">
            <w:pPr>
              <w:spacing w:before="0" w:after="0"/>
              <w:ind w:left="0"/>
              <w:jc w:val="left"/>
            </w:pPr>
            <w:r>
              <w:rPr>
                <w:rFonts w:ascii="Times New Roman" w:hAnsi="Times New Roman"/>
                <w:b w:val="0"/>
                <w:i w:val="0"/>
                <w:color w:val="000000"/>
                <w:sz w:val="24"/>
              </w:rPr>
              <w:t>4</w:t>
            </w:r>
          </w:p>
        </w:tc>
        <w:tc>
          <w:tcPr>
            <w:tcW w:w="3080" w:type="dxa"/>
            <w:tcMar>
              <w:top w:w="50" w:type="dxa"/>
              <w:left w:w="100" w:type="dxa"/>
            </w:tcMar>
            <w:vAlign w:val="center"/>
          </w:tcPr>
          <w:p w14:paraId="4A9AE53A">
            <w:pPr>
              <w:spacing w:before="0" w:after="0"/>
              <w:ind w:left="135"/>
              <w:jc w:val="left"/>
            </w:pPr>
            <w:r>
              <w:rPr>
                <w:rFonts w:ascii="Times New Roman" w:hAnsi="Times New Roman"/>
                <w:b w:val="0"/>
                <w:i w:val="0"/>
                <w:color w:val="000000"/>
                <w:sz w:val="24"/>
              </w:rPr>
              <w:t>Буддийский священный канон Трипитака</w:t>
            </w:r>
          </w:p>
        </w:tc>
        <w:tc>
          <w:tcPr>
            <w:tcW w:w="974" w:type="dxa"/>
            <w:tcMar>
              <w:top w:w="50" w:type="dxa"/>
              <w:left w:w="100" w:type="dxa"/>
            </w:tcMar>
            <w:vAlign w:val="center"/>
          </w:tcPr>
          <w:p w14:paraId="0321E8AC">
            <w:pPr>
              <w:spacing w:before="0" w:after="0" w:line="276" w:lineRule="auto"/>
              <w:ind w:left="135"/>
              <w:jc w:val="center"/>
            </w:pPr>
            <w:r>
              <w:rPr>
                <w:rFonts w:ascii="Times New Roman" w:hAnsi="Times New Roman"/>
                <w:b w:val="0"/>
                <w:i w:val="0"/>
                <w:color w:val="000000"/>
                <w:sz w:val="24"/>
              </w:rPr>
              <w:t xml:space="preserve"> 2 </w:t>
            </w:r>
          </w:p>
        </w:tc>
        <w:tc>
          <w:tcPr>
            <w:tcW w:w="1696" w:type="dxa"/>
            <w:tcMar>
              <w:top w:w="50" w:type="dxa"/>
              <w:left w:w="100" w:type="dxa"/>
            </w:tcMar>
            <w:vAlign w:val="center"/>
          </w:tcPr>
          <w:p w14:paraId="04164E69">
            <w:pPr>
              <w:spacing w:before="0" w:after="0" w:line="276" w:lineRule="auto"/>
              <w:ind w:left="135"/>
              <w:jc w:val="center"/>
            </w:pPr>
          </w:p>
        </w:tc>
        <w:tc>
          <w:tcPr>
            <w:tcW w:w="1783" w:type="dxa"/>
            <w:tcMar>
              <w:top w:w="50" w:type="dxa"/>
              <w:left w:w="100" w:type="dxa"/>
            </w:tcMar>
            <w:vAlign w:val="center"/>
          </w:tcPr>
          <w:p w14:paraId="4FD7500E">
            <w:pPr>
              <w:spacing w:before="0" w:after="0" w:line="276" w:lineRule="auto"/>
              <w:ind w:left="135"/>
              <w:jc w:val="center"/>
            </w:pPr>
          </w:p>
        </w:tc>
        <w:tc>
          <w:tcPr>
            <w:tcW w:w="2639" w:type="dxa"/>
            <w:tcMar>
              <w:top w:w="50" w:type="dxa"/>
              <w:left w:w="100" w:type="dxa"/>
            </w:tcMar>
            <w:vAlign w:val="center"/>
          </w:tcPr>
          <w:p w14:paraId="2C031991">
            <w:pPr>
              <w:spacing w:before="0" w:after="0"/>
              <w:ind w:left="135"/>
              <w:jc w:val="left"/>
            </w:pPr>
          </w:p>
        </w:tc>
      </w:tr>
      <w:tr w14:paraId="3606EC5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74285F84">
            <w:pPr>
              <w:spacing w:before="0" w:after="0"/>
              <w:ind w:left="0"/>
              <w:jc w:val="left"/>
            </w:pPr>
            <w:r>
              <w:rPr>
                <w:rFonts w:ascii="Times New Roman" w:hAnsi="Times New Roman"/>
                <w:b w:val="0"/>
                <w:i w:val="0"/>
                <w:color w:val="000000"/>
                <w:sz w:val="24"/>
              </w:rPr>
              <w:t>5</w:t>
            </w:r>
          </w:p>
        </w:tc>
        <w:tc>
          <w:tcPr>
            <w:tcW w:w="3080" w:type="dxa"/>
            <w:tcMar>
              <w:top w:w="50" w:type="dxa"/>
              <w:left w:w="100" w:type="dxa"/>
            </w:tcMar>
            <w:vAlign w:val="center"/>
          </w:tcPr>
          <w:p w14:paraId="41C58CAF">
            <w:pPr>
              <w:spacing w:before="0" w:after="0"/>
              <w:ind w:left="135"/>
              <w:jc w:val="left"/>
            </w:pPr>
            <w:r>
              <w:rPr>
                <w:rFonts w:ascii="Times New Roman" w:hAnsi="Times New Roman"/>
                <w:b w:val="0"/>
                <w:i w:val="0"/>
                <w:color w:val="000000"/>
                <w:sz w:val="24"/>
              </w:rPr>
              <w:t>Буддийская картина мира</w:t>
            </w:r>
          </w:p>
        </w:tc>
        <w:tc>
          <w:tcPr>
            <w:tcW w:w="974" w:type="dxa"/>
            <w:tcMar>
              <w:top w:w="50" w:type="dxa"/>
              <w:left w:w="100" w:type="dxa"/>
            </w:tcMar>
            <w:vAlign w:val="center"/>
          </w:tcPr>
          <w:p w14:paraId="3E138CB9">
            <w:pPr>
              <w:spacing w:before="0" w:after="0" w:line="276" w:lineRule="auto"/>
              <w:ind w:left="135"/>
              <w:jc w:val="center"/>
            </w:pPr>
            <w:r>
              <w:rPr>
                <w:rFonts w:ascii="Times New Roman" w:hAnsi="Times New Roman"/>
                <w:b w:val="0"/>
                <w:i w:val="0"/>
                <w:color w:val="000000"/>
                <w:sz w:val="24"/>
              </w:rPr>
              <w:t xml:space="preserve"> 2 </w:t>
            </w:r>
          </w:p>
        </w:tc>
        <w:tc>
          <w:tcPr>
            <w:tcW w:w="1696" w:type="dxa"/>
            <w:tcMar>
              <w:top w:w="50" w:type="dxa"/>
              <w:left w:w="100" w:type="dxa"/>
            </w:tcMar>
            <w:vAlign w:val="center"/>
          </w:tcPr>
          <w:p w14:paraId="080CECAC">
            <w:pPr>
              <w:spacing w:before="0" w:after="0" w:line="276" w:lineRule="auto"/>
              <w:ind w:left="135"/>
              <w:jc w:val="center"/>
            </w:pPr>
          </w:p>
        </w:tc>
        <w:tc>
          <w:tcPr>
            <w:tcW w:w="1783" w:type="dxa"/>
            <w:tcMar>
              <w:top w:w="50" w:type="dxa"/>
              <w:left w:w="100" w:type="dxa"/>
            </w:tcMar>
            <w:vAlign w:val="center"/>
          </w:tcPr>
          <w:p w14:paraId="5D6CF736">
            <w:pPr>
              <w:spacing w:before="0" w:after="0" w:line="276" w:lineRule="auto"/>
              <w:ind w:left="135"/>
              <w:jc w:val="center"/>
            </w:pPr>
          </w:p>
        </w:tc>
        <w:tc>
          <w:tcPr>
            <w:tcW w:w="2639" w:type="dxa"/>
            <w:tcMar>
              <w:top w:w="50" w:type="dxa"/>
              <w:left w:w="100" w:type="dxa"/>
            </w:tcMar>
            <w:vAlign w:val="center"/>
          </w:tcPr>
          <w:p w14:paraId="13C96004">
            <w:pPr>
              <w:spacing w:before="0" w:after="0"/>
              <w:ind w:left="135"/>
              <w:jc w:val="left"/>
            </w:pPr>
          </w:p>
        </w:tc>
      </w:tr>
      <w:tr w14:paraId="3E4C87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3CFC8F00">
            <w:pPr>
              <w:spacing w:before="0" w:after="0"/>
              <w:ind w:left="0"/>
              <w:jc w:val="left"/>
            </w:pPr>
            <w:r>
              <w:rPr>
                <w:rFonts w:ascii="Times New Roman" w:hAnsi="Times New Roman"/>
                <w:b w:val="0"/>
                <w:i w:val="0"/>
                <w:color w:val="000000"/>
                <w:sz w:val="24"/>
              </w:rPr>
              <w:t>6</w:t>
            </w:r>
          </w:p>
        </w:tc>
        <w:tc>
          <w:tcPr>
            <w:tcW w:w="3080" w:type="dxa"/>
            <w:tcMar>
              <w:top w:w="50" w:type="dxa"/>
              <w:left w:w="100" w:type="dxa"/>
            </w:tcMar>
            <w:vAlign w:val="center"/>
          </w:tcPr>
          <w:p w14:paraId="3123A4E5">
            <w:pPr>
              <w:spacing w:before="0" w:after="0"/>
              <w:ind w:left="135"/>
              <w:jc w:val="left"/>
            </w:pPr>
            <w:r>
              <w:rPr>
                <w:rFonts w:ascii="Times New Roman" w:hAnsi="Times New Roman"/>
                <w:b w:val="0"/>
                <w:i w:val="0"/>
                <w:color w:val="000000"/>
                <w:sz w:val="24"/>
              </w:rPr>
              <w:t>Добро и зло. Принцип ненасилия</w:t>
            </w:r>
          </w:p>
        </w:tc>
        <w:tc>
          <w:tcPr>
            <w:tcW w:w="974" w:type="dxa"/>
            <w:tcMar>
              <w:top w:w="50" w:type="dxa"/>
              <w:left w:w="100" w:type="dxa"/>
            </w:tcMar>
            <w:vAlign w:val="center"/>
          </w:tcPr>
          <w:p w14:paraId="48041FDF">
            <w:pPr>
              <w:spacing w:before="0" w:after="0" w:line="276" w:lineRule="auto"/>
              <w:ind w:left="135"/>
              <w:jc w:val="center"/>
            </w:pPr>
            <w:r>
              <w:rPr>
                <w:rFonts w:ascii="Times New Roman" w:hAnsi="Times New Roman"/>
                <w:b w:val="0"/>
                <w:i w:val="0"/>
                <w:color w:val="000000"/>
                <w:sz w:val="24"/>
              </w:rPr>
              <w:t xml:space="preserve"> 2 </w:t>
            </w:r>
          </w:p>
        </w:tc>
        <w:tc>
          <w:tcPr>
            <w:tcW w:w="1696" w:type="dxa"/>
            <w:tcMar>
              <w:top w:w="50" w:type="dxa"/>
              <w:left w:w="100" w:type="dxa"/>
            </w:tcMar>
            <w:vAlign w:val="center"/>
          </w:tcPr>
          <w:p w14:paraId="396FE7CC">
            <w:pPr>
              <w:spacing w:before="0" w:after="0" w:line="276" w:lineRule="auto"/>
              <w:ind w:left="135"/>
              <w:jc w:val="center"/>
            </w:pPr>
          </w:p>
        </w:tc>
        <w:tc>
          <w:tcPr>
            <w:tcW w:w="1783" w:type="dxa"/>
            <w:tcMar>
              <w:top w:w="50" w:type="dxa"/>
              <w:left w:w="100" w:type="dxa"/>
            </w:tcMar>
            <w:vAlign w:val="center"/>
          </w:tcPr>
          <w:p w14:paraId="543EE9F4">
            <w:pPr>
              <w:spacing w:before="0" w:after="0" w:line="276" w:lineRule="auto"/>
              <w:ind w:left="135"/>
              <w:jc w:val="center"/>
            </w:pPr>
          </w:p>
        </w:tc>
        <w:tc>
          <w:tcPr>
            <w:tcW w:w="2639" w:type="dxa"/>
            <w:tcMar>
              <w:top w:w="50" w:type="dxa"/>
              <w:left w:w="100" w:type="dxa"/>
            </w:tcMar>
            <w:vAlign w:val="center"/>
          </w:tcPr>
          <w:p w14:paraId="1D7BF396">
            <w:pPr>
              <w:spacing w:before="0" w:after="0"/>
              <w:ind w:left="135"/>
              <w:jc w:val="left"/>
            </w:pPr>
          </w:p>
        </w:tc>
      </w:tr>
      <w:tr w14:paraId="25594E5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35746994">
            <w:pPr>
              <w:spacing w:before="0" w:after="0"/>
              <w:ind w:left="0"/>
              <w:jc w:val="left"/>
            </w:pPr>
            <w:r>
              <w:rPr>
                <w:rFonts w:ascii="Times New Roman" w:hAnsi="Times New Roman"/>
                <w:b w:val="0"/>
                <w:i w:val="0"/>
                <w:color w:val="000000"/>
                <w:sz w:val="24"/>
              </w:rPr>
              <w:t>7</w:t>
            </w:r>
          </w:p>
        </w:tc>
        <w:tc>
          <w:tcPr>
            <w:tcW w:w="3080" w:type="dxa"/>
            <w:tcMar>
              <w:top w:w="50" w:type="dxa"/>
              <w:left w:w="100" w:type="dxa"/>
            </w:tcMar>
            <w:vAlign w:val="center"/>
          </w:tcPr>
          <w:p w14:paraId="4812305E">
            <w:pPr>
              <w:spacing w:before="0" w:after="0"/>
              <w:ind w:left="135"/>
              <w:jc w:val="left"/>
            </w:pPr>
            <w:r>
              <w:rPr>
                <w:rFonts w:ascii="Times New Roman" w:hAnsi="Times New Roman"/>
                <w:b w:val="0"/>
                <w:i w:val="0"/>
                <w:color w:val="000000"/>
                <w:sz w:val="24"/>
              </w:rPr>
              <w:t>Человек в буддийской картине мира</w:t>
            </w:r>
          </w:p>
        </w:tc>
        <w:tc>
          <w:tcPr>
            <w:tcW w:w="974" w:type="dxa"/>
            <w:tcMar>
              <w:top w:w="50" w:type="dxa"/>
              <w:left w:w="100" w:type="dxa"/>
            </w:tcMar>
            <w:vAlign w:val="center"/>
          </w:tcPr>
          <w:p w14:paraId="31FA9A44">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025A666C">
            <w:pPr>
              <w:spacing w:before="0" w:after="0" w:line="276" w:lineRule="auto"/>
              <w:ind w:left="135"/>
              <w:jc w:val="center"/>
            </w:pPr>
          </w:p>
        </w:tc>
        <w:tc>
          <w:tcPr>
            <w:tcW w:w="1783" w:type="dxa"/>
            <w:tcMar>
              <w:top w:w="50" w:type="dxa"/>
              <w:left w:w="100" w:type="dxa"/>
            </w:tcMar>
            <w:vAlign w:val="center"/>
          </w:tcPr>
          <w:p w14:paraId="03FA016C">
            <w:pPr>
              <w:spacing w:before="0" w:after="0" w:line="276" w:lineRule="auto"/>
              <w:ind w:left="135"/>
              <w:jc w:val="center"/>
            </w:pPr>
          </w:p>
        </w:tc>
        <w:tc>
          <w:tcPr>
            <w:tcW w:w="2639" w:type="dxa"/>
            <w:tcMar>
              <w:top w:w="50" w:type="dxa"/>
              <w:left w:w="100" w:type="dxa"/>
            </w:tcMar>
            <w:vAlign w:val="center"/>
          </w:tcPr>
          <w:p w14:paraId="3380EB48">
            <w:pPr>
              <w:spacing w:before="0" w:after="0"/>
              <w:ind w:left="135"/>
              <w:jc w:val="left"/>
            </w:pPr>
          </w:p>
        </w:tc>
      </w:tr>
      <w:tr w14:paraId="674DF6E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4199C036">
            <w:pPr>
              <w:spacing w:before="0" w:after="0"/>
              <w:ind w:left="0"/>
              <w:jc w:val="left"/>
            </w:pPr>
            <w:r>
              <w:rPr>
                <w:rFonts w:ascii="Times New Roman" w:hAnsi="Times New Roman"/>
                <w:b w:val="0"/>
                <w:i w:val="0"/>
                <w:color w:val="000000"/>
                <w:sz w:val="24"/>
              </w:rPr>
              <w:t>8</w:t>
            </w:r>
          </w:p>
        </w:tc>
        <w:tc>
          <w:tcPr>
            <w:tcW w:w="3080" w:type="dxa"/>
            <w:tcMar>
              <w:top w:w="50" w:type="dxa"/>
              <w:left w:w="100" w:type="dxa"/>
            </w:tcMar>
            <w:vAlign w:val="center"/>
          </w:tcPr>
          <w:p w14:paraId="1F7C101A">
            <w:pPr>
              <w:spacing w:before="0" w:after="0"/>
              <w:ind w:left="135"/>
              <w:jc w:val="left"/>
            </w:pPr>
            <w:r>
              <w:rPr>
                <w:rFonts w:ascii="Times New Roman" w:hAnsi="Times New Roman"/>
                <w:b w:val="0"/>
                <w:i w:val="0"/>
                <w:color w:val="000000"/>
                <w:sz w:val="24"/>
              </w:rPr>
              <w:t>Сострадание и милосердие</w:t>
            </w:r>
          </w:p>
        </w:tc>
        <w:tc>
          <w:tcPr>
            <w:tcW w:w="974" w:type="dxa"/>
            <w:tcMar>
              <w:top w:w="50" w:type="dxa"/>
              <w:left w:w="100" w:type="dxa"/>
            </w:tcMar>
            <w:vAlign w:val="center"/>
          </w:tcPr>
          <w:p w14:paraId="7A03FEB7">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2A7AF900">
            <w:pPr>
              <w:spacing w:before="0" w:after="0" w:line="276" w:lineRule="auto"/>
              <w:ind w:left="135"/>
              <w:jc w:val="center"/>
            </w:pPr>
          </w:p>
        </w:tc>
        <w:tc>
          <w:tcPr>
            <w:tcW w:w="1783" w:type="dxa"/>
            <w:tcMar>
              <w:top w:w="50" w:type="dxa"/>
              <w:left w:w="100" w:type="dxa"/>
            </w:tcMar>
            <w:vAlign w:val="center"/>
          </w:tcPr>
          <w:p w14:paraId="5B97E9FF">
            <w:pPr>
              <w:spacing w:before="0" w:after="0" w:line="276" w:lineRule="auto"/>
              <w:ind w:left="135"/>
              <w:jc w:val="center"/>
            </w:pPr>
          </w:p>
        </w:tc>
        <w:tc>
          <w:tcPr>
            <w:tcW w:w="2639" w:type="dxa"/>
            <w:tcMar>
              <w:top w:w="50" w:type="dxa"/>
              <w:left w:w="100" w:type="dxa"/>
            </w:tcMar>
            <w:vAlign w:val="center"/>
          </w:tcPr>
          <w:p w14:paraId="2539E8E6">
            <w:pPr>
              <w:spacing w:before="0" w:after="0"/>
              <w:ind w:left="135"/>
              <w:jc w:val="left"/>
            </w:pPr>
          </w:p>
        </w:tc>
      </w:tr>
      <w:tr w14:paraId="2D85556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75DCFC9F">
            <w:pPr>
              <w:spacing w:before="0" w:after="0"/>
              <w:ind w:left="0"/>
              <w:jc w:val="left"/>
            </w:pPr>
            <w:r>
              <w:rPr>
                <w:rFonts w:ascii="Times New Roman" w:hAnsi="Times New Roman"/>
                <w:b w:val="0"/>
                <w:i w:val="0"/>
                <w:color w:val="000000"/>
                <w:sz w:val="24"/>
              </w:rPr>
              <w:t>9</w:t>
            </w:r>
          </w:p>
        </w:tc>
        <w:tc>
          <w:tcPr>
            <w:tcW w:w="3080" w:type="dxa"/>
            <w:tcMar>
              <w:top w:w="50" w:type="dxa"/>
              <w:left w:w="100" w:type="dxa"/>
            </w:tcMar>
            <w:vAlign w:val="center"/>
          </w:tcPr>
          <w:p w14:paraId="06E0D206">
            <w:pPr>
              <w:spacing w:before="0" w:after="0"/>
              <w:ind w:left="135"/>
              <w:jc w:val="left"/>
            </w:pPr>
            <w:r>
              <w:rPr>
                <w:rFonts w:ascii="Times New Roman" w:hAnsi="Times New Roman"/>
                <w:b w:val="0"/>
                <w:i w:val="0"/>
                <w:color w:val="000000"/>
                <w:sz w:val="24"/>
              </w:rPr>
              <w:t>Отношение к природе</w:t>
            </w:r>
          </w:p>
        </w:tc>
        <w:tc>
          <w:tcPr>
            <w:tcW w:w="974" w:type="dxa"/>
            <w:tcMar>
              <w:top w:w="50" w:type="dxa"/>
              <w:left w:w="100" w:type="dxa"/>
            </w:tcMar>
            <w:vAlign w:val="center"/>
          </w:tcPr>
          <w:p w14:paraId="2772739A">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34FE7ABD">
            <w:pPr>
              <w:spacing w:before="0" w:after="0" w:line="276" w:lineRule="auto"/>
              <w:ind w:left="135"/>
              <w:jc w:val="center"/>
            </w:pPr>
          </w:p>
        </w:tc>
        <w:tc>
          <w:tcPr>
            <w:tcW w:w="1783" w:type="dxa"/>
            <w:tcMar>
              <w:top w:w="50" w:type="dxa"/>
              <w:left w:w="100" w:type="dxa"/>
            </w:tcMar>
            <w:vAlign w:val="center"/>
          </w:tcPr>
          <w:p w14:paraId="30D3D62B">
            <w:pPr>
              <w:spacing w:before="0" w:after="0" w:line="276" w:lineRule="auto"/>
              <w:ind w:left="135"/>
              <w:jc w:val="center"/>
            </w:pPr>
          </w:p>
        </w:tc>
        <w:tc>
          <w:tcPr>
            <w:tcW w:w="2639" w:type="dxa"/>
            <w:tcMar>
              <w:top w:w="50" w:type="dxa"/>
              <w:left w:w="100" w:type="dxa"/>
            </w:tcMar>
            <w:vAlign w:val="center"/>
          </w:tcPr>
          <w:p w14:paraId="2A57CF25">
            <w:pPr>
              <w:spacing w:before="0" w:after="0"/>
              <w:ind w:left="135"/>
              <w:jc w:val="left"/>
            </w:pPr>
          </w:p>
        </w:tc>
      </w:tr>
      <w:tr w14:paraId="139F91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4E2921B3">
            <w:pPr>
              <w:spacing w:before="0" w:after="0"/>
              <w:ind w:left="0"/>
              <w:jc w:val="left"/>
            </w:pPr>
            <w:r>
              <w:rPr>
                <w:rFonts w:ascii="Times New Roman" w:hAnsi="Times New Roman"/>
                <w:b w:val="0"/>
                <w:i w:val="0"/>
                <w:color w:val="000000"/>
                <w:sz w:val="24"/>
              </w:rPr>
              <w:t>10</w:t>
            </w:r>
          </w:p>
        </w:tc>
        <w:tc>
          <w:tcPr>
            <w:tcW w:w="3080" w:type="dxa"/>
            <w:tcMar>
              <w:top w:w="50" w:type="dxa"/>
              <w:left w:w="100" w:type="dxa"/>
            </w:tcMar>
            <w:vAlign w:val="center"/>
          </w:tcPr>
          <w:p w14:paraId="34EC5EEB">
            <w:pPr>
              <w:spacing w:before="0" w:after="0"/>
              <w:ind w:left="135"/>
              <w:jc w:val="left"/>
            </w:pPr>
            <w:r>
              <w:rPr>
                <w:rFonts w:ascii="Times New Roman" w:hAnsi="Times New Roman"/>
                <w:b w:val="0"/>
                <w:i w:val="0"/>
                <w:color w:val="000000"/>
                <w:sz w:val="24"/>
              </w:rPr>
              <w:t>Буддийские учители Будды и бодхисаттвы</w:t>
            </w:r>
          </w:p>
        </w:tc>
        <w:tc>
          <w:tcPr>
            <w:tcW w:w="974" w:type="dxa"/>
            <w:tcMar>
              <w:top w:w="50" w:type="dxa"/>
              <w:left w:w="100" w:type="dxa"/>
            </w:tcMar>
            <w:vAlign w:val="center"/>
          </w:tcPr>
          <w:p w14:paraId="7CCF60C1">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15BB450">
            <w:pPr>
              <w:spacing w:before="0" w:after="0" w:line="276" w:lineRule="auto"/>
              <w:ind w:left="135"/>
              <w:jc w:val="center"/>
            </w:pPr>
          </w:p>
        </w:tc>
        <w:tc>
          <w:tcPr>
            <w:tcW w:w="1783" w:type="dxa"/>
            <w:tcMar>
              <w:top w:w="50" w:type="dxa"/>
              <w:left w:w="100" w:type="dxa"/>
            </w:tcMar>
            <w:vAlign w:val="center"/>
          </w:tcPr>
          <w:p w14:paraId="5764F413">
            <w:pPr>
              <w:spacing w:before="0" w:after="0" w:line="276" w:lineRule="auto"/>
              <w:ind w:left="135"/>
              <w:jc w:val="center"/>
            </w:pPr>
          </w:p>
        </w:tc>
        <w:tc>
          <w:tcPr>
            <w:tcW w:w="2639" w:type="dxa"/>
            <w:tcMar>
              <w:top w:w="50" w:type="dxa"/>
              <w:left w:w="100" w:type="dxa"/>
            </w:tcMar>
            <w:vAlign w:val="center"/>
          </w:tcPr>
          <w:p w14:paraId="38B13291">
            <w:pPr>
              <w:spacing w:before="0" w:after="0"/>
              <w:ind w:left="135"/>
              <w:jc w:val="left"/>
            </w:pPr>
          </w:p>
        </w:tc>
      </w:tr>
      <w:tr w14:paraId="699352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0FE2D98D">
            <w:pPr>
              <w:spacing w:before="0" w:after="0"/>
              <w:ind w:left="0"/>
              <w:jc w:val="left"/>
            </w:pPr>
            <w:r>
              <w:rPr>
                <w:rFonts w:ascii="Times New Roman" w:hAnsi="Times New Roman"/>
                <w:b w:val="0"/>
                <w:i w:val="0"/>
                <w:color w:val="000000"/>
                <w:sz w:val="24"/>
              </w:rPr>
              <w:t>11</w:t>
            </w:r>
          </w:p>
        </w:tc>
        <w:tc>
          <w:tcPr>
            <w:tcW w:w="3080" w:type="dxa"/>
            <w:tcMar>
              <w:top w:w="50" w:type="dxa"/>
              <w:left w:w="100" w:type="dxa"/>
            </w:tcMar>
            <w:vAlign w:val="center"/>
          </w:tcPr>
          <w:p w14:paraId="08E79BEC">
            <w:pPr>
              <w:spacing w:before="0" w:after="0"/>
              <w:ind w:left="135"/>
              <w:jc w:val="left"/>
            </w:pPr>
            <w:r>
              <w:rPr>
                <w:rFonts w:ascii="Times New Roman" w:hAnsi="Times New Roman"/>
                <w:b w:val="0"/>
                <w:i w:val="0"/>
                <w:color w:val="000000"/>
                <w:sz w:val="24"/>
              </w:rPr>
              <w:t>Семья в буддийской культуре и её ценности</w:t>
            </w:r>
          </w:p>
        </w:tc>
        <w:tc>
          <w:tcPr>
            <w:tcW w:w="974" w:type="dxa"/>
            <w:tcMar>
              <w:top w:w="50" w:type="dxa"/>
              <w:left w:w="100" w:type="dxa"/>
            </w:tcMar>
            <w:vAlign w:val="center"/>
          </w:tcPr>
          <w:p w14:paraId="67D0F8B0">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7718F787">
            <w:pPr>
              <w:spacing w:before="0" w:after="0" w:line="276" w:lineRule="auto"/>
              <w:ind w:left="135"/>
              <w:jc w:val="center"/>
            </w:pPr>
          </w:p>
        </w:tc>
        <w:tc>
          <w:tcPr>
            <w:tcW w:w="1783" w:type="dxa"/>
            <w:tcMar>
              <w:top w:w="50" w:type="dxa"/>
              <w:left w:w="100" w:type="dxa"/>
            </w:tcMar>
            <w:vAlign w:val="center"/>
          </w:tcPr>
          <w:p w14:paraId="5BA36EB8">
            <w:pPr>
              <w:spacing w:before="0" w:after="0" w:line="276" w:lineRule="auto"/>
              <w:ind w:left="135"/>
              <w:jc w:val="center"/>
            </w:pPr>
          </w:p>
        </w:tc>
        <w:tc>
          <w:tcPr>
            <w:tcW w:w="2639" w:type="dxa"/>
            <w:tcMar>
              <w:top w:w="50" w:type="dxa"/>
              <w:left w:w="100" w:type="dxa"/>
            </w:tcMar>
            <w:vAlign w:val="center"/>
          </w:tcPr>
          <w:p w14:paraId="4D068EA1">
            <w:pPr>
              <w:spacing w:before="0" w:after="0"/>
              <w:ind w:left="135"/>
              <w:jc w:val="left"/>
            </w:pPr>
          </w:p>
        </w:tc>
      </w:tr>
      <w:tr w14:paraId="421E058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15DEF345">
            <w:pPr>
              <w:spacing w:before="0" w:after="0"/>
              <w:ind w:left="0"/>
              <w:jc w:val="left"/>
            </w:pPr>
            <w:r>
              <w:rPr>
                <w:rFonts w:ascii="Times New Roman" w:hAnsi="Times New Roman"/>
                <w:b w:val="0"/>
                <w:i w:val="0"/>
                <w:color w:val="000000"/>
                <w:sz w:val="24"/>
              </w:rPr>
              <w:t>12</w:t>
            </w:r>
          </w:p>
        </w:tc>
        <w:tc>
          <w:tcPr>
            <w:tcW w:w="3080" w:type="dxa"/>
            <w:tcMar>
              <w:top w:w="50" w:type="dxa"/>
              <w:left w:w="100" w:type="dxa"/>
            </w:tcMar>
            <w:vAlign w:val="center"/>
          </w:tcPr>
          <w:p w14:paraId="253CB0DC">
            <w:pPr>
              <w:spacing w:before="0" w:after="0"/>
              <w:ind w:left="135"/>
              <w:jc w:val="left"/>
            </w:pPr>
            <w:r>
              <w:rPr>
                <w:rFonts w:ascii="Times New Roman" w:hAnsi="Times New Roman"/>
                <w:b w:val="0"/>
                <w:i w:val="0"/>
                <w:color w:val="000000"/>
                <w:sz w:val="24"/>
              </w:rPr>
              <w:t>Творческие работы учащихся</w:t>
            </w:r>
          </w:p>
        </w:tc>
        <w:tc>
          <w:tcPr>
            <w:tcW w:w="974" w:type="dxa"/>
            <w:tcMar>
              <w:top w:w="50" w:type="dxa"/>
              <w:left w:w="100" w:type="dxa"/>
            </w:tcMar>
            <w:vAlign w:val="center"/>
          </w:tcPr>
          <w:p w14:paraId="370E2E42">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1DDC061F">
            <w:pPr>
              <w:spacing w:before="0" w:after="0" w:line="276" w:lineRule="auto"/>
              <w:ind w:left="135"/>
              <w:jc w:val="center"/>
            </w:pPr>
          </w:p>
        </w:tc>
        <w:tc>
          <w:tcPr>
            <w:tcW w:w="1783" w:type="dxa"/>
            <w:tcMar>
              <w:top w:w="50" w:type="dxa"/>
              <w:left w:w="100" w:type="dxa"/>
            </w:tcMar>
            <w:vAlign w:val="center"/>
          </w:tcPr>
          <w:p w14:paraId="01718213">
            <w:pPr>
              <w:spacing w:before="0" w:after="0" w:line="276" w:lineRule="auto"/>
              <w:ind w:left="135"/>
              <w:jc w:val="center"/>
            </w:pPr>
          </w:p>
        </w:tc>
        <w:tc>
          <w:tcPr>
            <w:tcW w:w="2639" w:type="dxa"/>
            <w:tcMar>
              <w:top w:w="50" w:type="dxa"/>
              <w:left w:w="100" w:type="dxa"/>
            </w:tcMar>
            <w:vAlign w:val="center"/>
          </w:tcPr>
          <w:p w14:paraId="21638913">
            <w:pPr>
              <w:spacing w:before="0" w:after="0"/>
              <w:ind w:left="135"/>
              <w:jc w:val="left"/>
            </w:pPr>
          </w:p>
        </w:tc>
      </w:tr>
      <w:tr w14:paraId="40C678B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4123D49E">
            <w:pPr>
              <w:spacing w:before="0" w:after="0"/>
              <w:ind w:left="0"/>
              <w:jc w:val="left"/>
            </w:pPr>
            <w:r>
              <w:rPr>
                <w:rFonts w:ascii="Times New Roman" w:hAnsi="Times New Roman"/>
                <w:b w:val="0"/>
                <w:i w:val="0"/>
                <w:color w:val="000000"/>
                <w:sz w:val="24"/>
              </w:rPr>
              <w:t>13</w:t>
            </w:r>
          </w:p>
        </w:tc>
        <w:tc>
          <w:tcPr>
            <w:tcW w:w="3080" w:type="dxa"/>
            <w:tcMar>
              <w:top w:w="50" w:type="dxa"/>
              <w:left w:w="100" w:type="dxa"/>
            </w:tcMar>
            <w:vAlign w:val="center"/>
          </w:tcPr>
          <w:p w14:paraId="6E516C74">
            <w:pPr>
              <w:spacing w:before="0" w:after="0"/>
              <w:ind w:left="135"/>
              <w:jc w:val="left"/>
            </w:pPr>
            <w:r>
              <w:rPr>
                <w:rFonts w:ascii="Times New Roman" w:hAnsi="Times New Roman"/>
                <w:b w:val="0"/>
                <w:i w:val="0"/>
                <w:color w:val="000000"/>
                <w:sz w:val="24"/>
              </w:rPr>
              <w:t>Обобщающий урок</w:t>
            </w:r>
          </w:p>
        </w:tc>
        <w:tc>
          <w:tcPr>
            <w:tcW w:w="974" w:type="dxa"/>
            <w:tcMar>
              <w:top w:w="50" w:type="dxa"/>
              <w:left w:w="100" w:type="dxa"/>
            </w:tcMar>
            <w:vAlign w:val="center"/>
          </w:tcPr>
          <w:p w14:paraId="1738F9EF">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C1F852F">
            <w:pPr>
              <w:spacing w:before="0" w:after="0" w:line="276" w:lineRule="auto"/>
              <w:ind w:left="135"/>
              <w:jc w:val="center"/>
            </w:pPr>
          </w:p>
        </w:tc>
        <w:tc>
          <w:tcPr>
            <w:tcW w:w="1783" w:type="dxa"/>
            <w:tcMar>
              <w:top w:w="50" w:type="dxa"/>
              <w:left w:w="100" w:type="dxa"/>
            </w:tcMar>
            <w:vAlign w:val="center"/>
          </w:tcPr>
          <w:p w14:paraId="1F6C355A">
            <w:pPr>
              <w:spacing w:before="0" w:after="0" w:line="276" w:lineRule="auto"/>
              <w:ind w:left="135"/>
              <w:jc w:val="center"/>
            </w:pPr>
          </w:p>
        </w:tc>
        <w:tc>
          <w:tcPr>
            <w:tcW w:w="2639" w:type="dxa"/>
            <w:tcMar>
              <w:top w:w="50" w:type="dxa"/>
              <w:left w:w="100" w:type="dxa"/>
            </w:tcMar>
            <w:vAlign w:val="center"/>
          </w:tcPr>
          <w:p w14:paraId="7E72D820">
            <w:pPr>
              <w:spacing w:before="0" w:after="0"/>
              <w:ind w:left="135"/>
              <w:jc w:val="left"/>
            </w:pPr>
          </w:p>
        </w:tc>
      </w:tr>
      <w:tr w14:paraId="152C0C3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06ED8C1F">
            <w:pPr>
              <w:spacing w:before="0" w:after="0"/>
              <w:ind w:left="0"/>
              <w:jc w:val="left"/>
            </w:pPr>
            <w:r>
              <w:rPr>
                <w:rFonts w:ascii="Times New Roman" w:hAnsi="Times New Roman"/>
                <w:b w:val="0"/>
                <w:i w:val="0"/>
                <w:color w:val="000000"/>
                <w:sz w:val="24"/>
              </w:rPr>
              <w:t>14</w:t>
            </w:r>
          </w:p>
        </w:tc>
        <w:tc>
          <w:tcPr>
            <w:tcW w:w="3080" w:type="dxa"/>
            <w:tcMar>
              <w:top w:w="50" w:type="dxa"/>
              <w:left w:w="100" w:type="dxa"/>
            </w:tcMar>
            <w:vAlign w:val="center"/>
          </w:tcPr>
          <w:p w14:paraId="0E921639">
            <w:pPr>
              <w:spacing w:before="0" w:after="0"/>
              <w:ind w:left="135"/>
              <w:jc w:val="left"/>
            </w:pPr>
            <w:r>
              <w:rPr>
                <w:rFonts w:ascii="Times New Roman" w:hAnsi="Times New Roman"/>
                <w:b w:val="0"/>
                <w:i w:val="0"/>
                <w:color w:val="000000"/>
                <w:sz w:val="24"/>
              </w:rPr>
              <w:t>Буддизм в России</w:t>
            </w:r>
          </w:p>
        </w:tc>
        <w:tc>
          <w:tcPr>
            <w:tcW w:w="974" w:type="dxa"/>
            <w:tcMar>
              <w:top w:w="50" w:type="dxa"/>
              <w:left w:w="100" w:type="dxa"/>
            </w:tcMar>
            <w:vAlign w:val="center"/>
          </w:tcPr>
          <w:p w14:paraId="654C91FA">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13C3429">
            <w:pPr>
              <w:spacing w:before="0" w:after="0" w:line="276" w:lineRule="auto"/>
              <w:ind w:left="135"/>
              <w:jc w:val="center"/>
            </w:pPr>
          </w:p>
        </w:tc>
        <w:tc>
          <w:tcPr>
            <w:tcW w:w="1783" w:type="dxa"/>
            <w:tcMar>
              <w:top w:w="50" w:type="dxa"/>
              <w:left w:w="100" w:type="dxa"/>
            </w:tcMar>
            <w:vAlign w:val="center"/>
          </w:tcPr>
          <w:p w14:paraId="2BF334CB">
            <w:pPr>
              <w:spacing w:before="0" w:after="0" w:line="276" w:lineRule="auto"/>
              <w:ind w:left="135"/>
              <w:jc w:val="center"/>
            </w:pPr>
          </w:p>
        </w:tc>
        <w:tc>
          <w:tcPr>
            <w:tcW w:w="2639" w:type="dxa"/>
            <w:tcMar>
              <w:top w:w="50" w:type="dxa"/>
              <w:left w:w="100" w:type="dxa"/>
            </w:tcMar>
            <w:vAlign w:val="center"/>
          </w:tcPr>
          <w:p w14:paraId="40B2CD49">
            <w:pPr>
              <w:spacing w:before="0" w:after="0"/>
              <w:ind w:left="135"/>
              <w:jc w:val="left"/>
            </w:pPr>
          </w:p>
        </w:tc>
      </w:tr>
      <w:tr w14:paraId="2D88E0D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6992A88B">
            <w:pPr>
              <w:spacing w:before="0" w:after="0"/>
              <w:ind w:left="0"/>
              <w:jc w:val="left"/>
            </w:pPr>
            <w:r>
              <w:rPr>
                <w:rFonts w:ascii="Times New Roman" w:hAnsi="Times New Roman"/>
                <w:b w:val="0"/>
                <w:i w:val="0"/>
                <w:color w:val="000000"/>
                <w:sz w:val="24"/>
              </w:rPr>
              <w:t>15</w:t>
            </w:r>
          </w:p>
        </w:tc>
        <w:tc>
          <w:tcPr>
            <w:tcW w:w="3080" w:type="dxa"/>
            <w:tcMar>
              <w:top w:w="50" w:type="dxa"/>
              <w:left w:w="100" w:type="dxa"/>
            </w:tcMar>
            <w:vAlign w:val="center"/>
          </w:tcPr>
          <w:p w14:paraId="31DD765D">
            <w:pPr>
              <w:spacing w:before="0" w:after="0"/>
              <w:ind w:left="135"/>
              <w:jc w:val="left"/>
            </w:pPr>
            <w:r>
              <w:rPr>
                <w:rFonts w:ascii="Times New Roman" w:hAnsi="Times New Roman"/>
                <w:b w:val="0"/>
                <w:i w:val="0"/>
                <w:color w:val="000000"/>
                <w:sz w:val="24"/>
              </w:rPr>
              <w:t>Путь духовного совершенствования</w:t>
            </w:r>
          </w:p>
        </w:tc>
        <w:tc>
          <w:tcPr>
            <w:tcW w:w="974" w:type="dxa"/>
            <w:tcMar>
              <w:top w:w="50" w:type="dxa"/>
              <w:left w:w="100" w:type="dxa"/>
            </w:tcMar>
            <w:vAlign w:val="center"/>
          </w:tcPr>
          <w:p w14:paraId="4036461A">
            <w:pPr>
              <w:spacing w:before="0" w:after="0" w:line="276" w:lineRule="auto"/>
              <w:ind w:left="135"/>
              <w:jc w:val="center"/>
            </w:pPr>
            <w:r>
              <w:rPr>
                <w:rFonts w:ascii="Times New Roman" w:hAnsi="Times New Roman"/>
                <w:b w:val="0"/>
                <w:i w:val="0"/>
                <w:color w:val="000000"/>
                <w:sz w:val="24"/>
              </w:rPr>
              <w:t xml:space="preserve"> 2 </w:t>
            </w:r>
          </w:p>
        </w:tc>
        <w:tc>
          <w:tcPr>
            <w:tcW w:w="1696" w:type="dxa"/>
            <w:tcMar>
              <w:top w:w="50" w:type="dxa"/>
              <w:left w:w="100" w:type="dxa"/>
            </w:tcMar>
            <w:vAlign w:val="center"/>
          </w:tcPr>
          <w:p w14:paraId="462251E4">
            <w:pPr>
              <w:spacing w:before="0" w:after="0" w:line="276" w:lineRule="auto"/>
              <w:ind w:left="135"/>
              <w:jc w:val="center"/>
            </w:pPr>
          </w:p>
        </w:tc>
        <w:tc>
          <w:tcPr>
            <w:tcW w:w="1783" w:type="dxa"/>
            <w:tcMar>
              <w:top w:w="50" w:type="dxa"/>
              <w:left w:w="100" w:type="dxa"/>
            </w:tcMar>
            <w:vAlign w:val="center"/>
          </w:tcPr>
          <w:p w14:paraId="358C34AE">
            <w:pPr>
              <w:spacing w:before="0" w:after="0" w:line="276" w:lineRule="auto"/>
              <w:ind w:left="135"/>
              <w:jc w:val="center"/>
            </w:pPr>
          </w:p>
        </w:tc>
        <w:tc>
          <w:tcPr>
            <w:tcW w:w="2639" w:type="dxa"/>
            <w:tcMar>
              <w:top w:w="50" w:type="dxa"/>
              <w:left w:w="100" w:type="dxa"/>
            </w:tcMar>
            <w:vAlign w:val="center"/>
          </w:tcPr>
          <w:p w14:paraId="783F6B9A">
            <w:pPr>
              <w:spacing w:before="0" w:after="0"/>
              <w:ind w:left="135"/>
              <w:jc w:val="left"/>
            </w:pPr>
          </w:p>
        </w:tc>
      </w:tr>
      <w:tr w14:paraId="7148D1D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5391E5E4">
            <w:pPr>
              <w:spacing w:before="0" w:after="0"/>
              <w:ind w:left="0"/>
              <w:jc w:val="left"/>
            </w:pPr>
            <w:r>
              <w:rPr>
                <w:rFonts w:ascii="Times New Roman" w:hAnsi="Times New Roman"/>
                <w:b w:val="0"/>
                <w:i w:val="0"/>
                <w:color w:val="000000"/>
                <w:sz w:val="24"/>
              </w:rPr>
              <w:t>16</w:t>
            </w:r>
          </w:p>
        </w:tc>
        <w:tc>
          <w:tcPr>
            <w:tcW w:w="3080" w:type="dxa"/>
            <w:tcMar>
              <w:top w:w="50" w:type="dxa"/>
              <w:left w:w="100" w:type="dxa"/>
            </w:tcMar>
            <w:vAlign w:val="center"/>
          </w:tcPr>
          <w:p w14:paraId="5BCCF484">
            <w:pPr>
              <w:spacing w:before="0" w:after="0"/>
              <w:ind w:left="135"/>
              <w:jc w:val="left"/>
            </w:pPr>
            <w:r>
              <w:rPr>
                <w:rFonts w:ascii="Times New Roman" w:hAnsi="Times New Roman"/>
                <w:b w:val="0"/>
                <w:i w:val="0"/>
                <w:color w:val="000000"/>
                <w:sz w:val="24"/>
              </w:rPr>
              <w:t>Буддийское учение о добродетелях</w:t>
            </w:r>
          </w:p>
        </w:tc>
        <w:tc>
          <w:tcPr>
            <w:tcW w:w="974" w:type="dxa"/>
            <w:tcMar>
              <w:top w:w="50" w:type="dxa"/>
              <w:left w:w="100" w:type="dxa"/>
            </w:tcMar>
            <w:vAlign w:val="center"/>
          </w:tcPr>
          <w:p w14:paraId="073EF587">
            <w:pPr>
              <w:spacing w:before="0" w:after="0" w:line="276" w:lineRule="auto"/>
              <w:ind w:left="135"/>
              <w:jc w:val="center"/>
            </w:pPr>
            <w:r>
              <w:rPr>
                <w:rFonts w:ascii="Times New Roman" w:hAnsi="Times New Roman"/>
                <w:b w:val="0"/>
                <w:i w:val="0"/>
                <w:color w:val="000000"/>
                <w:sz w:val="24"/>
              </w:rPr>
              <w:t xml:space="preserve"> 2 </w:t>
            </w:r>
          </w:p>
        </w:tc>
        <w:tc>
          <w:tcPr>
            <w:tcW w:w="1696" w:type="dxa"/>
            <w:tcMar>
              <w:top w:w="50" w:type="dxa"/>
              <w:left w:w="100" w:type="dxa"/>
            </w:tcMar>
            <w:vAlign w:val="center"/>
          </w:tcPr>
          <w:p w14:paraId="31E90BF5">
            <w:pPr>
              <w:spacing w:before="0" w:after="0" w:line="276" w:lineRule="auto"/>
              <w:ind w:left="135"/>
              <w:jc w:val="center"/>
            </w:pPr>
          </w:p>
        </w:tc>
        <w:tc>
          <w:tcPr>
            <w:tcW w:w="1783" w:type="dxa"/>
            <w:tcMar>
              <w:top w:w="50" w:type="dxa"/>
              <w:left w:w="100" w:type="dxa"/>
            </w:tcMar>
            <w:vAlign w:val="center"/>
          </w:tcPr>
          <w:p w14:paraId="4DF2A9B5">
            <w:pPr>
              <w:spacing w:before="0" w:after="0" w:line="276" w:lineRule="auto"/>
              <w:ind w:left="135"/>
              <w:jc w:val="center"/>
            </w:pPr>
          </w:p>
        </w:tc>
        <w:tc>
          <w:tcPr>
            <w:tcW w:w="2639" w:type="dxa"/>
            <w:tcMar>
              <w:top w:w="50" w:type="dxa"/>
              <w:left w:w="100" w:type="dxa"/>
            </w:tcMar>
            <w:vAlign w:val="center"/>
          </w:tcPr>
          <w:p w14:paraId="1C6CF7DF">
            <w:pPr>
              <w:spacing w:before="0" w:after="0"/>
              <w:ind w:left="135"/>
              <w:jc w:val="left"/>
            </w:pPr>
          </w:p>
        </w:tc>
      </w:tr>
      <w:tr w14:paraId="228610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5625BDEE">
            <w:pPr>
              <w:spacing w:before="0" w:after="0"/>
              <w:ind w:left="0"/>
              <w:jc w:val="left"/>
            </w:pPr>
            <w:r>
              <w:rPr>
                <w:rFonts w:ascii="Times New Roman" w:hAnsi="Times New Roman"/>
                <w:b w:val="0"/>
                <w:i w:val="0"/>
                <w:color w:val="000000"/>
                <w:sz w:val="24"/>
              </w:rPr>
              <w:t>17</w:t>
            </w:r>
          </w:p>
        </w:tc>
        <w:tc>
          <w:tcPr>
            <w:tcW w:w="3080" w:type="dxa"/>
            <w:tcMar>
              <w:top w:w="50" w:type="dxa"/>
              <w:left w:w="100" w:type="dxa"/>
            </w:tcMar>
            <w:vAlign w:val="center"/>
          </w:tcPr>
          <w:p w14:paraId="07A3E0A5">
            <w:pPr>
              <w:spacing w:before="0" w:after="0"/>
              <w:ind w:left="135"/>
              <w:jc w:val="left"/>
            </w:pPr>
            <w:r>
              <w:rPr>
                <w:rFonts w:ascii="Times New Roman" w:hAnsi="Times New Roman"/>
                <w:b w:val="0"/>
                <w:i w:val="0"/>
                <w:color w:val="000000"/>
                <w:sz w:val="24"/>
              </w:rPr>
              <w:t>Буддийские символы</w:t>
            </w:r>
          </w:p>
        </w:tc>
        <w:tc>
          <w:tcPr>
            <w:tcW w:w="974" w:type="dxa"/>
            <w:tcMar>
              <w:top w:w="50" w:type="dxa"/>
              <w:left w:w="100" w:type="dxa"/>
            </w:tcMar>
            <w:vAlign w:val="center"/>
          </w:tcPr>
          <w:p w14:paraId="786875FB">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4D13D2A8">
            <w:pPr>
              <w:spacing w:before="0" w:after="0" w:line="276" w:lineRule="auto"/>
              <w:ind w:left="135"/>
              <w:jc w:val="center"/>
            </w:pPr>
          </w:p>
        </w:tc>
        <w:tc>
          <w:tcPr>
            <w:tcW w:w="1783" w:type="dxa"/>
            <w:tcMar>
              <w:top w:w="50" w:type="dxa"/>
              <w:left w:w="100" w:type="dxa"/>
            </w:tcMar>
            <w:vAlign w:val="center"/>
          </w:tcPr>
          <w:p w14:paraId="411EE9E7">
            <w:pPr>
              <w:spacing w:before="0" w:after="0" w:line="276" w:lineRule="auto"/>
              <w:ind w:left="135"/>
              <w:jc w:val="center"/>
            </w:pPr>
          </w:p>
        </w:tc>
        <w:tc>
          <w:tcPr>
            <w:tcW w:w="2639" w:type="dxa"/>
            <w:tcMar>
              <w:top w:w="50" w:type="dxa"/>
              <w:left w:w="100" w:type="dxa"/>
            </w:tcMar>
            <w:vAlign w:val="center"/>
          </w:tcPr>
          <w:p w14:paraId="2FF112FD">
            <w:pPr>
              <w:spacing w:before="0" w:after="0"/>
              <w:ind w:left="135"/>
              <w:jc w:val="left"/>
            </w:pPr>
          </w:p>
        </w:tc>
      </w:tr>
      <w:tr w14:paraId="7DEDA36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0D3B707D">
            <w:pPr>
              <w:spacing w:before="0" w:after="0"/>
              <w:ind w:left="0"/>
              <w:jc w:val="left"/>
            </w:pPr>
            <w:r>
              <w:rPr>
                <w:rFonts w:ascii="Times New Roman" w:hAnsi="Times New Roman"/>
                <w:b w:val="0"/>
                <w:i w:val="0"/>
                <w:color w:val="000000"/>
                <w:sz w:val="24"/>
              </w:rPr>
              <w:t>18</w:t>
            </w:r>
          </w:p>
        </w:tc>
        <w:tc>
          <w:tcPr>
            <w:tcW w:w="3080" w:type="dxa"/>
            <w:tcMar>
              <w:top w:w="50" w:type="dxa"/>
              <w:left w:w="100" w:type="dxa"/>
            </w:tcMar>
            <w:vAlign w:val="center"/>
          </w:tcPr>
          <w:p w14:paraId="57E97003">
            <w:pPr>
              <w:spacing w:before="0" w:after="0"/>
              <w:ind w:left="135"/>
              <w:jc w:val="left"/>
            </w:pPr>
            <w:r>
              <w:rPr>
                <w:rFonts w:ascii="Times New Roman" w:hAnsi="Times New Roman"/>
                <w:b w:val="0"/>
                <w:i w:val="0"/>
                <w:color w:val="000000"/>
                <w:sz w:val="24"/>
              </w:rPr>
              <w:t>Буддийские ритуалы и обряды</w:t>
            </w:r>
          </w:p>
        </w:tc>
        <w:tc>
          <w:tcPr>
            <w:tcW w:w="974" w:type="dxa"/>
            <w:tcMar>
              <w:top w:w="50" w:type="dxa"/>
              <w:left w:w="100" w:type="dxa"/>
            </w:tcMar>
            <w:vAlign w:val="center"/>
          </w:tcPr>
          <w:p w14:paraId="04782CF1">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DB81EA5">
            <w:pPr>
              <w:spacing w:before="0" w:after="0" w:line="276" w:lineRule="auto"/>
              <w:ind w:left="135"/>
              <w:jc w:val="center"/>
            </w:pPr>
          </w:p>
        </w:tc>
        <w:tc>
          <w:tcPr>
            <w:tcW w:w="1783" w:type="dxa"/>
            <w:tcMar>
              <w:top w:w="50" w:type="dxa"/>
              <w:left w:w="100" w:type="dxa"/>
            </w:tcMar>
            <w:vAlign w:val="center"/>
          </w:tcPr>
          <w:p w14:paraId="6DD27408">
            <w:pPr>
              <w:spacing w:before="0" w:after="0" w:line="276" w:lineRule="auto"/>
              <w:ind w:left="135"/>
              <w:jc w:val="center"/>
            </w:pPr>
          </w:p>
        </w:tc>
        <w:tc>
          <w:tcPr>
            <w:tcW w:w="2639" w:type="dxa"/>
            <w:tcMar>
              <w:top w:w="50" w:type="dxa"/>
              <w:left w:w="100" w:type="dxa"/>
            </w:tcMar>
            <w:vAlign w:val="center"/>
          </w:tcPr>
          <w:p w14:paraId="56CD6CE4">
            <w:pPr>
              <w:spacing w:before="0" w:after="0"/>
              <w:ind w:left="135"/>
              <w:jc w:val="left"/>
            </w:pPr>
          </w:p>
        </w:tc>
      </w:tr>
      <w:tr w14:paraId="231370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6D896ABC">
            <w:pPr>
              <w:spacing w:before="0" w:after="0"/>
              <w:ind w:left="0"/>
              <w:jc w:val="left"/>
            </w:pPr>
            <w:r>
              <w:rPr>
                <w:rFonts w:ascii="Times New Roman" w:hAnsi="Times New Roman"/>
                <w:b w:val="0"/>
                <w:i w:val="0"/>
                <w:color w:val="000000"/>
                <w:sz w:val="24"/>
              </w:rPr>
              <w:t>19</w:t>
            </w:r>
          </w:p>
        </w:tc>
        <w:tc>
          <w:tcPr>
            <w:tcW w:w="3080" w:type="dxa"/>
            <w:tcMar>
              <w:top w:w="50" w:type="dxa"/>
              <w:left w:w="100" w:type="dxa"/>
            </w:tcMar>
            <w:vAlign w:val="center"/>
          </w:tcPr>
          <w:p w14:paraId="1700CE78">
            <w:pPr>
              <w:spacing w:before="0" w:after="0"/>
              <w:ind w:left="135"/>
              <w:jc w:val="left"/>
            </w:pPr>
            <w:r>
              <w:rPr>
                <w:rFonts w:ascii="Times New Roman" w:hAnsi="Times New Roman"/>
                <w:b w:val="0"/>
                <w:i w:val="0"/>
                <w:color w:val="000000"/>
                <w:sz w:val="24"/>
              </w:rPr>
              <w:t>Буддийские святыни</w:t>
            </w:r>
          </w:p>
        </w:tc>
        <w:tc>
          <w:tcPr>
            <w:tcW w:w="974" w:type="dxa"/>
            <w:tcMar>
              <w:top w:w="50" w:type="dxa"/>
              <w:left w:w="100" w:type="dxa"/>
            </w:tcMar>
            <w:vAlign w:val="center"/>
          </w:tcPr>
          <w:p w14:paraId="20963983">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54FA8D7D">
            <w:pPr>
              <w:spacing w:before="0" w:after="0" w:line="276" w:lineRule="auto"/>
              <w:ind w:left="135"/>
              <w:jc w:val="center"/>
            </w:pPr>
          </w:p>
        </w:tc>
        <w:tc>
          <w:tcPr>
            <w:tcW w:w="1783" w:type="dxa"/>
            <w:tcMar>
              <w:top w:w="50" w:type="dxa"/>
              <w:left w:w="100" w:type="dxa"/>
            </w:tcMar>
            <w:vAlign w:val="center"/>
          </w:tcPr>
          <w:p w14:paraId="47BFE7AF">
            <w:pPr>
              <w:spacing w:before="0" w:after="0" w:line="276" w:lineRule="auto"/>
              <w:ind w:left="135"/>
              <w:jc w:val="center"/>
            </w:pPr>
          </w:p>
        </w:tc>
        <w:tc>
          <w:tcPr>
            <w:tcW w:w="2639" w:type="dxa"/>
            <w:tcMar>
              <w:top w:w="50" w:type="dxa"/>
              <w:left w:w="100" w:type="dxa"/>
            </w:tcMar>
            <w:vAlign w:val="center"/>
          </w:tcPr>
          <w:p w14:paraId="622B111B">
            <w:pPr>
              <w:spacing w:before="0" w:after="0"/>
              <w:ind w:left="135"/>
              <w:jc w:val="left"/>
            </w:pPr>
          </w:p>
        </w:tc>
      </w:tr>
      <w:tr w14:paraId="2A83F0B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4744E07F">
            <w:pPr>
              <w:spacing w:before="0" w:after="0"/>
              <w:ind w:left="0"/>
              <w:jc w:val="left"/>
            </w:pPr>
            <w:r>
              <w:rPr>
                <w:rFonts w:ascii="Times New Roman" w:hAnsi="Times New Roman"/>
                <w:b w:val="0"/>
                <w:i w:val="0"/>
                <w:color w:val="000000"/>
                <w:sz w:val="24"/>
              </w:rPr>
              <w:t>20</w:t>
            </w:r>
          </w:p>
        </w:tc>
        <w:tc>
          <w:tcPr>
            <w:tcW w:w="3080" w:type="dxa"/>
            <w:tcMar>
              <w:top w:w="50" w:type="dxa"/>
              <w:left w:w="100" w:type="dxa"/>
            </w:tcMar>
            <w:vAlign w:val="center"/>
          </w:tcPr>
          <w:p w14:paraId="47F6EA09">
            <w:pPr>
              <w:spacing w:before="0" w:after="0"/>
              <w:ind w:left="135"/>
              <w:jc w:val="left"/>
            </w:pPr>
            <w:r>
              <w:rPr>
                <w:rFonts w:ascii="Times New Roman" w:hAnsi="Times New Roman"/>
                <w:b w:val="0"/>
                <w:i w:val="0"/>
                <w:color w:val="000000"/>
                <w:sz w:val="24"/>
              </w:rPr>
              <w:t>Буддийские священные сооружения</w:t>
            </w:r>
          </w:p>
        </w:tc>
        <w:tc>
          <w:tcPr>
            <w:tcW w:w="974" w:type="dxa"/>
            <w:tcMar>
              <w:top w:w="50" w:type="dxa"/>
              <w:left w:w="100" w:type="dxa"/>
            </w:tcMar>
            <w:vAlign w:val="center"/>
          </w:tcPr>
          <w:p w14:paraId="138CFBA1">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4AAA09EA">
            <w:pPr>
              <w:spacing w:before="0" w:after="0" w:line="276" w:lineRule="auto"/>
              <w:ind w:left="135"/>
              <w:jc w:val="center"/>
            </w:pPr>
          </w:p>
        </w:tc>
        <w:tc>
          <w:tcPr>
            <w:tcW w:w="1783" w:type="dxa"/>
            <w:tcMar>
              <w:top w:w="50" w:type="dxa"/>
              <w:left w:w="100" w:type="dxa"/>
            </w:tcMar>
            <w:vAlign w:val="center"/>
          </w:tcPr>
          <w:p w14:paraId="6BF16667">
            <w:pPr>
              <w:spacing w:before="0" w:after="0" w:line="276" w:lineRule="auto"/>
              <w:ind w:left="135"/>
              <w:jc w:val="center"/>
            </w:pPr>
          </w:p>
        </w:tc>
        <w:tc>
          <w:tcPr>
            <w:tcW w:w="2639" w:type="dxa"/>
            <w:tcMar>
              <w:top w:w="50" w:type="dxa"/>
              <w:left w:w="100" w:type="dxa"/>
            </w:tcMar>
            <w:vAlign w:val="center"/>
          </w:tcPr>
          <w:p w14:paraId="76C109C5">
            <w:pPr>
              <w:spacing w:before="0" w:after="0"/>
              <w:ind w:left="135"/>
              <w:jc w:val="left"/>
            </w:pPr>
          </w:p>
        </w:tc>
      </w:tr>
      <w:tr w14:paraId="18C8D06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3AB4EDFB">
            <w:pPr>
              <w:spacing w:before="0" w:after="0"/>
              <w:ind w:left="0"/>
              <w:jc w:val="left"/>
            </w:pPr>
            <w:r>
              <w:rPr>
                <w:rFonts w:ascii="Times New Roman" w:hAnsi="Times New Roman"/>
                <w:b w:val="0"/>
                <w:i w:val="0"/>
                <w:color w:val="000000"/>
                <w:sz w:val="24"/>
              </w:rPr>
              <w:t>21</w:t>
            </w:r>
          </w:p>
        </w:tc>
        <w:tc>
          <w:tcPr>
            <w:tcW w:w="3080" w:type="dxa"/>
            <w:tcMar>
              <w:top w:w="50" w:type="dxa"/>
              <w:left w:w="100" w:type="dxa"/>
            </w:tcMar>
            <w:vAlign w:val="center"/>
          </w:tcPr>
          <w:p w14:paraId="66E6792B">
            <w:pPr>
              <w:spacing w:before="0" w:after="0"/>
              <w:ind w:left="135"/>
              <w:jc w:val="left"/>
            </w:pPr>
            <w:r>
              <w:rPr>
                <w:rFonts w:ascii="Times New Roman" w:hAnsi="Times New Roman"/>
                <w:b w:val="0"/>
                <w:i w:val="0"/>
                <w:color w:val="000000"/>
                <w:sz w:val="24"/>
              </w:rPr>
              <w:t>Буддийский храм</w:t>
            </w:r>
          </w:p>
        </w:tc>
        <w:tc>
          <w:tcPr>
            <w:tcW w:w="974" w:type="dxa"/>
            <w:tcMar>
              <w:top w:w="50" w:type="dxa"/>
              <w:left w:w="100" w:type="dxa"/>
            </w:tcMar>
            <w:vAlign w:val="center"/>
          </w:tcPr>
          <w:p w14:paraId="0A6467E5">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31056818">
            <w:pPr>
              <w:spacing w:before="0" w:after="0" w:line="276" w:lineRule="auto"/>
              <w:ind w:left="135"/>
              <w:jc w:val="center"/>
            </w:pPr>
          </w:p>
        </w:tc>
        <w:tc>
          <w:tcPr>
            <w:tcW w:w="1783" w:type="dxa"/>
            <w:tcMar>
              <w:top w:w="50" w:type="dxa"/>
              <w:left w:w="100" w:type="dxa"/>
            </w:tcMar>
            <w:vAlign w:val="center"/>
          </w:tcPr>
          <w:p w14:paraId="459B4961">
            <w:pPr>
              <w:spacing w:before="0" w:after="0" w:line="276" w:lineRule="auto"/>
              <w:ind w:left="135"/>
              <w:jc w:val="center"/>
            </w:pPr>
          </w:p>
        </w:tc>
        <w:tc>
          <w:tcPr>
            <w:tcW w:w="2639" w:type="dxa"/>
            <w:tcMar>
              <w:top w:w="50" w:type="dxa"/>
              <w:left w:w="100" w:type="dxa"/>
            </w:tcMar>
            <w:vAlign w:val="center"/>
          </w:tcPr>
          <w:p w14:paraId="4E151AAE">
            <w:pPr>
              <w:spacing w:before="0" w:after="0"/>
              <w:ind w:left="135"/>
              <w:jc w:val="left"/>
            </w:pPr>
          </w:p>
        </w:tc>
      </w:tr>
      <w:tr w14:paraId="268F880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004DA6DB">
            <w:pPr>
              <w:spacing w:before="0" w:after="0"/>
              <w:ind w:left="0"/>
              <w:jc w:val="left"/>
            </w:pPr>
            <w:r>
              <w:rPr>
                <w:rFonts w:ascii="Times New Roman" w:hAnsi="Times New Roman"/>
                <w:b w:val="0"/>
                <w:i w:val="0"/>
                <w:color w:val="000000"/>
                <w:sz w:val="24"/>
              </w:rPr>
              <w:t>22</w:t>
            </w:r>
          </w:p>
        </w:tc>
        <w:tc>
          <w:tcPr>
            <w:tcW w:w="3080" w:type="dxa"/>
            <w:tcMar>
              <w:top w:w="50" w:type="dxa"/>
              <w:left w:w="100" w:type="dxa"/>
            </w:tcMar>
            <w:vAlign w:val="center"/>
          </w:tcPr>
          <w:p w14:paraId="2322E66C">
            <w:pPr>
              <w:spacing w:before="0" w:after="0"/>
              <w:ind w:left="135"/>
              <w:jc w:val="left"/>
            </w:pPr>
            <w:r>
              <w:rPr>
                <w:rFonts w:ascii="Times New Roman" w:hAnsi="Times New Roman"/>
                <w:b w:val="0"/>
                <w:i w:val="0"/>
                <w:color w:val="000000"/>
                <w:sz w:val="24"/>
              </w:rPr>
              <w:t>Буддийский календарь</w:t>
            </w:r>
          </w:p>
        </w:tc>
        <w:tc>
          <w:tcPr>
            <w:tcW w:w="974" w:type="dxa"/>
            <w:tcMar>
              <w:top w:w="50" w:type="dxa"/>
              <w:left w:w="100" w:type="dxa"/>
            </w:tcMar>
            <w:vAlign w:val="center"/>
          </w:tcPr>
          <w:p w14:paraId="47B235DF">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A0175EA">
            <w:pPr>
              <w:spacing w:before="0" w:after="0" w:line="276" w:lineRule="auto"/>
              <w:ind w:left="135"/>
              <w:jc w:val="center"/>
            </w:pPr>
          </w:p>
        </w:tc>
        <w:tc>
          <w:tcPr>
            <w:tcW w:w="1783" w:type="dxa"/>
            <w:tcMar>
              <w:top w:w="50" w:type="dxa"/>
              <w:left w:w="100" w:type="dxa"/>
            </w:tcMar>
            <w:vAlign w:val="center"/>
          </w:tcPr>
          <w:p w14:paraId="43F65B4C">
            <w:pPr>
              <w:spacing w:before="0" w:after="0" w:line="276" w:lineRule="auto"/>
              <w:ind w:left="135"/>
              <w:jc w:val="center"/>
            </w:pPr>
          </w:p>
        </w:tc>
        <w:tc>
          <w:tcPr>
            <w:tcW w:w="2639" w:type="dxa"/>
            <w:tcMar>
              <w:top w:w="50" w:type="dxa"/>
              <w:left w:w="100" w:type="dxa"/>
            </w:tcMar>
            <w:vAlign w:val="center"/>
          </w:tcPr>
          <w:p w14:paraId="5A4973C9">
            <w:pPr>
              <w:spacing w:before="0" w:after="0"/>
              <w:ind w:left="135"/>
              <w:jc w:val="left"/>
            </w:pPr>
          </w:p>
        </w:tc>
      </w:tr>
      <w:tr w14:paraId="6756F88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73DEE4FC">
            <w:pPr>
              <w:spacing w:before="0" w:after="0"/>
              <w:ind w:left="0"/>
              <w:jc w:val="left"/>
            </w:pPr>
            <w:r>
              <w:rPr>
                <w:rFonts w:ascii="Times New Roman" w:hAnsi="Times New Roman"/>
                <w:b w:val="0"/>
                <w:i w:val="0"/>
                <w:color w:val="000000"/>
                <w:sz w:val="24"/>
              </w:rPr>
              <w:t>23</w:t>
            </w:r>
          </w:p>
        </w:tc>
        <w:tc>
          <w:tcPr>
            <w:tcW w:w="3080" w:type="dxa"/>
            <w:tcMar>
              <w:top w:w="50" w:type="dxa"/>
              <w:left w:w="100" w:type="dxa"/>
            </w:tcMar>
            <w:vAlign w:val="center"/>
          </w:tcPr>
          <w:p w14:paraId="2748F700">
            <w:pPr>
              <w:spacing w:before="0" w:after="0"/>
              <w:ind w:left="135"/>
              <w:jc w:val="left"/>
            </w:pPr>
            <w:r>
              <w:rPr>
                <w:rFonts w:ascii="Times New Roman" w:hAnsi="Times New Roman"/>
                <w:b w:val="0"/>
                <w:i w:val="0"/>
                <w:color w:val="000000"/>
                <w:sz w:val="24"/>
              </w:rPr>
              <w:t>Буддийские праздники</w:t>
            </w:r>
          </w:p>
        </w:tc>
        <w:tc>
          <w:tcPr>
            <w:tcW w:w="974" w:type="dxa"/>
            <w:tcMar>
              <w:top w:w="50" w:type="dxa"/>
              <w:left w:w="100" w:type="dxa"/>
            </w:tcMar>
            <w:vAlign w:val="center"/>
          </w:tcPr>
          <w:p w14:paraId="2EC9592A">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7EC07563">
            <w:pPr>
              <w:spacing w:before="0" w:after="0" w:line="276" w:lineRule="auto"/>
              <w:ind w:left="135"/>
              <w:jc w:val="center"/>
            </w:pPr>
          </w:p>
        </w:tc>
        <w:tc>
          <w:tcPr>
            <w:tcW w:w="1783" w:type="dxa"/>
            <w:tcMar>
              <w:top w:w="50" w:type="dxa"/>
              <w:left w:w="100" w:type="dxa"/>
            </w:tcMar>
            <w:vAlign w:val="center"/>
          </w:tcPr>
          <w:p w14:paraId="4F149CE2">
            <w:pPr>
              <w:spacing w:before="0" w:after="0" w:line="276" w:lineRule="auto"/>
              <w:ind w:left="135"/>
              <w:jc w:val="center"/>
            </w:pPr>
          </w:p>
        </w:tc>
        <w:tc>
          <w:tcPr>
            <w:tcW w:w="2639" w:type="dxa"/>
            <w:tcMar>
              <w:top w:w="50" w:type="dxa"/>
              <w:left w:w="100" w:type="dxa"/>
            </w:tcMar>
            <w:vAlign w:val="center"/>
          </w:tcPr>
          <w:p w14:paraId="652587B9">
            <w:pPr>
              <w:spacing w:before="0" w:after="0"/>
              <w:ind w:left="135"/>
              <w:jc w:val="left"/>
            </w:pPr>
          </w:p>
        </w:tc>
      </w:tr>
      <w:tr w14:paraId="4A45607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5CCEAAE1">
            <w:pPr>
              <w:spacing w:before="0" w:after="0"/>
              <w:ind w:left="0"/>
              <w:jc w:val="left"/>
            </w:pPr>
            <w:r>
              <w:rPr>
                <w:rFonts w:ascii="Times New Roman" w:hAnsi="Times New Roman"/>
                <w:b w:val="0"/>
                <w:i w:val="0"/>
                <w:color w:val="000000"/>
                <w:sz w:val="24"/>
              </w:rPr>
              <w:t>24</w:t>
            </w:r>
          </w:p>
        </w:tc>
        <w:tc>
          <w:tcPr>
            <w:tcW w:w="3080" w:type="dxa"/>
            <w:tcMar>
              <w:top w:w="50" w:type="dxa"/>
              <w:left w:w="100" w:type="dxa"/>
            </w:tcMar>
            <w:vAlign w:val="center"/>
          </w:tcPr>
          <w:p w14:paraId="60AE679C">
            <w:pPr>
              <w:spacing w:before="0" w:after="0"/>
              <w:ind w:left="135"/>
              <w:jc w:val="left"/>
            </w:pPr>
            <w:r>
              <w:rPr>
                <w:rFonts w:ascii="Times New Roman" w:hAnsi="Times New Roman"/>
                <w:b w:val="0"/>
                <w:i w:val="0"/>
                <w:color w:val="000000"/>
                <w:sz w:val="24"/>
              </w:rPr>
              <w:t>Искусство в буддийской культуре</w:t>
            </w:r>
          </w:p>
        </w:tc>
        <w:tc>
          <w:tcPr>
            <w:tcW w:w="974" w:type="dxa"/>
            <w:tcMar>
              <w:top w:w="50" w:type="dxa"/>
              <w:left w:w="100" w:type="dxa"/>
            </w:tcMar>
            <w:vAlign w:val="center"/>
          </w:tcPr>
          <w:p w14:paraId="2DF7E510">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475DFDD">
            <w:pPr>
              <w:spacing w:before="0" w:after="0" w:line="276" w:lineRule="auto"/>
              <w:ind w:left="135"/>
              <w:jc w:val="center"/>
            </w:pPr>
          </w:p>
        </w:tc>
        <w:tc>
          <w:tcPr>
            <w:tcW w:w="1783" w:type="dxa"/>
            <w:tcMar>
              <w:top w:w="50" w:type="dxa"/>
              <w:left w:w="100" w:type="dxa"/>
            </w:tcMar>
            <w:vAlign w:val="center"/>
          </w:tcPr>
          <w:p w14:paraId="56D19DF8">
            <w:pPr>
              <w:spacing w:before="0" w:after="0" w:line="276" w:lineRule="auto"/>
              <w:ind w:left="135"/>
              <w:jc w:val="center"/>
            </w:pPr>
          </w:p>
        </w:tc>
        <w:tc>
          <w:tcPr>
            <w:tcW w:w="2639" w:type="dxa"/>
            <w:tcMar>
              <w:top w:w="50" w:type="dxa"/>
              <w:left w:w="100" w:type="dxa"/>
            </w:tcMar>
            <w:vAlign w:val="center"/>
          </w:tcPr>
          <w:p w14:paraId="6294E818">
            <w:pPr>
              <w:spacing w:before="0" w:after="0"/>
              <w:ind w:left="135"/>
              <w:jc w:val="left"/>
            </w:pPr>
          </w:p>
        </w:tc>
      </w:tr>
      <w:tr w14:paraId="005BE72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61" w:type="dxa"/>
            <w:tcMar>
              <w:top w:w="50" w:type="dxa"/>
              <w:left w:w="100" w:type="dxa"/>
            </w:tcMar>
            <w:vAlign w:val="center"/>
          </w:tcPr>
          <w:p w14:paraId="1CCC30FE">
            <w:pPr>
              <w:spacing w:before="0" w:after="0"/>
              <w:ind w:left="0"/>
              <w:jc w:val="left"/>
            </w:pPr>
            <w:r>
              <w:rPr>
                <w:rFonts w:ascii="Times New Roman" w:hAnsi="Times New Roman"/>
                <w:b w:val="0"/>
                <w:i w:val="0"/>
                <w:color w:val="000000"/>
                <w:sz w:val="24"/>
              </w:rPr>
              <w:t>25</w:t>
            </w:r>
          </w:p>
        </w:tc>
        <w:tc>
          <w:tcPr>
            <w:tcW w:w="3080" w:type="dxa"/>
            <w:tcMar>
              <w:top w:w="50" w:type="dxa"/>
              <w:left w:w="100" w:type="dxa"/>
            </w:tcMar>
            <w:vAlign w:val="center"/>
          </w:tcPr>
          <w:p w14:paraId="0B49D222">
            <w:pPr>
              <w:spacing w:before="0" w:after="0"/>
              <w:ind w:left="135"/>
              <w:jc w:val="left"/>
            </w:pPr>
            <w:r>
              <w:rPr>
                <w:rFonts w:ascii="Times New Roman" w:hAnsi="Times New Roman"/>
                <w:b w:val="0"/>
                <w:i w:val="0"/>
                <w:color w:val="000000"/>
                <w:sz w:val="24"/>
              </w:rPr>
              <w:t>Любовь и уважение к Отечеству</w:t>
            </w:r>
          </w:p>
        </w:tc>
        <w:tc>
          <w:tcPr>
            <w:tcW w:w="974" w:type="dxa"/>
            <w:tcMar>
              <w:top w:w="50" w:type="dxa"/>
              <w:left w:w="100" w:type="dxa"/>
            </w:tcMar>
            <w:vAlign w:val="center"/>
          </w:tcPr>
          <w:p w14:paraId="1C2A1A18">
            <w:pPr>
              <w:spacing w:before="0" w:after="0" w:line="276" w:lineRule="auto"/>
              <w:ind w:left="135"/>
              <w:jc w:val="center"/>
            </w:pPr>
            <w:r>
              <w:rPr>
                <w:rFonts w:ascii="Times New Roman" w:hAnsi="Times New Roman"/>
                <w:b w:val="0"/>
                <w:i w:val="0"/>
                <w:color w:val="000000"/>
                <w:sz w:val="24"/>
              </w:rPr>
              <w:t xml:space="preserve"> 1 </w:t>
            </w:r>
          </w:p>
        </w:tc>
        <w:tc>
          <w:tcPr>
            <w:tcW w:w="1696" w:type="dxa"/>
            <w:tcMar>
              <w:top w:w="50" w:type="dxa"/>
              <w:left w:w="100" w:type="dxa"/>
            </w:tcMar>
            <w:vAlign w:val="center"/>
          </w:tcPr>
          <w:p w14:paraId="6CCC9FED">
            <w:pPr>
              <w:spacing w:before="0" w:after="0" w:line="276" w:lineRule="auto"/>
              <w:ind w:left="135"/>
              <w:jc w:val="center"/>
            </w:pPr>
          </w:p>
        </w:tc>
        <w:tc>
          <w:tcPr>
            <w:tcW w:w="1783" w:type="dxa"/>
            <w:tcMar>
              <w:top w:w="50" w:type="dxa"/>
              <w:left w:w="100" w:type="dxa"/>
            </w:tcMar>
            <w:vAlign w:val="center"/>
          </w:tcPr>
          <w:p w14:paraId="49BA222D">
            <w:pPr>
              <w:spacing w:before="0" w:after="0" w:line="276" w:lineRule="auto"/>
              <w:ind w:left="135"/>
              <w:jc w:val="center"/>
            </w:pPr>
          </w:p>
        </w:tc>
        <w:tc>
          <w:tcPr>
            <w:tcW w:w="2639" w:type="dxa"/>
            <w:tcMar>
              <w:top w:w="50" w:type="dxa"/>
              <w:left w:w="100" w:type="dxa"/>
            </w:tcMar>
            <w:vAlign w:val="center"/>
          </w:tcPr>
          <w:p w14:paraId="0ADED6A5">
            <w:pPr>
              <w:spacing w:before="0" w:after="0"/>
              <w:ind w:left="135"/>
              <w:jc w:val="left"/>
            </w:pPr>
          </w:p>
        </w:tc>
      </w:tr>
      <w:tr w14:paraId="0A78682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23319FCD">
            <w:pPr>
              <w:spacing w:before="0" w:after="0"/>
              <w:ind w:left="135"/>
              <w:jc w:val="left"/>
            </w:pPr>
            <w:r>
              <w:rPr>
                <w:rFonts w:ascii="Times New Roman" w:hAnsi="Times New Roman"/>
                <w:b w:val="0"/>
                <w:i w:val="0"/>
                <w:color w:val="000000"/>
                <w:sz w:val="24"/>
              </w:rPr>
              <w:t>ОБЩЕЕ КОЛИЧЕСТВО ЧАСОВ ПО ПРОГРАММЕ</w:t>
            </w:r>
          </w:p>
        </w:tc>
        <w:tc>
          <w:tcPr>
            <w:tcW w:w="1531" w:type="dxa"/>
            <w:tcMar>
              <w:top w:w="50" w:type="dxa"/>
              <w:left w:w="100" w:type="dxa"/>
            </w:tcMar>
            <w:vAlign w:val="center"/>
          </w:tcPr>
          <w:p w14:paraId="4662ED41">
            <w:pPr>
              <w:spacing w:before="0" w:after="0" w:line="276" w:lineRule="auto"/>
              <w:ind w:left="135"/>
              <w:jc w:val="center"/>
            </w:pPr>
            <w:r>
              <w:rPr>
                <w:rFonts w:ascii="Times New Roman" w:hAnsi="Times New Roman"/>
                <w:b w:val="0"/>
                <w:i w:val="0"/>
                <w:color w:val="000000"/>
                <w:sz w:val="24"/>
              </w:rPr>
              <w:t xml:space="preserve"> 34 </w:t>
            </w:r>
          </w:p>
        </w:tc>
        <w:tc>
          <w:tcPr>
            <w:tcW w:w="1696" w:type="dxa"/>
            <w:tcMar>
              <w:top w:w="50" w:type="dxa"/>
              <w:left w:w="100" w:type="dxa"/>
            </w:tcMar>
            <w:vAlign w:val="center"/>
          </w:tcPr>
          <w:p w14:paraId="058D2288">
            <w:pPr>
              <w:spacing w:before="0" w:after="0" w:line="276" w:lineRule="auto"/>
              <w:ind w:left="135"/>
              <w:jc w:val="center"/>
            </w:pPr>
            <w:r>
              <w:rPr>
                <w:rFonts w:ascii="Times New Roman" w:hAnsi="Times New Roman"/>
                <w:b w:val="0"/>
                <w:i w:val="0"/>
                <w:color w:val="000000"/>
                <w:sz w:val="24"/>
              </w:rPr>
              <w:t xml:space="preserve"> 0 </w:t>
            </w:r>
          </w:p>
        </w:tc>
        <w:tc>
          <w:tcPr>
            <w:tcW w:w="1783" w:type="dxa"/>
            <w:tcMar>
              <w:top w:w="50" w:type="dxa"/>
              <w:left w:w="100" w:type="dxa"/>
            </w:tcMar>
            <w:vAlign w:val="center"/>
          </w:tcPr>
          <w:p w14:paraId="65FFDC58">
            <w:pPr>
              <w:spacing w:before="0" w:after="0" w:line="276" w:lineRule="auto"/>
              <w:ind w:left="135"/>
              <w:jc w:val="center"/>
            </w:pPr>
            <w:r>
              <w:rPr>
                <w:rFonts w:ascii="Times New Roman" w:hAnsi="Times New Roman"/>
                <w:b w:val="0"/>
                <w:i w:val="0"/>
                <w:color w:val="000000"/>
                <w:sz w:val="24"/>
              </w:rPr>
              <w:t xml:space="preserve"> 0 </w:t>
            </w:r>
          </w:p>
        </w:tc>
        <w:tc>
          <w:tcPr>
            <w:tcW w:w="2639" w:type="dxa"/>
            <w:tcMar>
              <w:top w:w="50" w:type="dxa"/>
              <w:left w:w="100" w:type="dxa"/>
            </w:tcMar>
            <w:vAlign w:val="center"/>
          </w:tcPr>
          <w:p w14:paraId="4F8BEF68">
            <w:pPr>
              <w:jc w:val="left"/>
            </w:pPr>
          </w:p>
        </w:tc>
      </w:tr>
    </w:tbl>
    <w:p w14:paraId="69B3FB4E">
      <w:pPr>
        <w:sectPr>
          <w:pgSz w:w="16383" w:h="11906" w:orient="landscape"/>
          <w:cols w:space="720" w:num="1"/>
        </w:sectPr>
      </w:pPr>
    </w:p>
    <w:p w14:paraId="1C329F77">
      <w:pPr>
        <w:sectPr>
          <w:pgSz w:w="16383" w:h="11906" w:orient="landscape"/>
          <w:cols w:space="720" w:num="1"/>
        </w:sectPr>
      </w:pPr>
      <w:bookmarkStart w:id="13" w:name="block-67550398"/>
    </w:p>
    <w:bookmarkEnd w:id="12"/>
    <w:bookmarkEnd w:id="13"/>
    <w:p w14:paraId="29CCB480">
      <w:pPr>
        <w:spacing w:before="0" w:after="0"/>
        <w:ind w:left="120"/>
        <w:jc w:val="left"/>
      </w:pPr>
      <w:bookmarkStart w:id="14" w:name="block-67550399"/>
      <w:r>
        <w:rPr>
          <w:rFonts w:ascii="Times New Roman" w:hAnsi="Times New Roman"/>
          <w:b/>
          <w:i w:val="0"/>
          <w:color w:val="000000"/>
          <w:sz w:val="28"/>
        </w:rPr>
        <w:t xml:space="preserve"> ТЕМАТИЧЕСКОЕ ПЛАНИРОВАНИЕ </w:t>
      </w:r>
    </w:p>
    <w:p w14:paraId="3B93C892">
      <w:pPr>
        <w:spacing w:before="0" w:after="0"/>
        <w:ind w:left="120"/>
        <w:jc w:val="left"/>
      </w:pPr>
      <w:r>
        <w:rPr>
          <w:rFonts w:ascii="Times New Roman" w:hAnsi="Times New Roman"/>
          <w:b/>
          <w:i w:val="0"/>
          <w:color w:val="000000"/>
          <w:sz w:val="28"/>
        </w:rPr>
        <w:t xml:space="preserve"> МОДУЛЬ "ОСНОВЫ ИУДЕЙСКОЙ КУЛЬТУРЫ"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680"/>
        <w:gridCol w:w="2560"/>
        <w:gridCol w:w="1428"/>
        <w:gridCol w:w="2466"/>
        <w:gridCol w:w="2588"/>
        <w:gridCol w:w="3872"/>
      </w:tblGrid>
      <w:tr w14:paraId="1B89C6B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vMerge w:val="restart"/>
            <w:tcMar>
              <w:top w:w="50" w:type="dxa"/>
              <w:left w:w="100" w:type="dxa"/>
            </w:tcMar>
            <w:vAlign w:val="center"/>
          </w:tcPr>
          <w:p w14:paraId="5E04F828">
            <w:pPr>
              <w:spacing w:before="0" w:after="0"/>
              <w:ind w:left="135"/>
              <w:jc w:val="left"/>
            </w:pPr>
            <w:r>
              <w:rPr>
                <w:rFonts w:ascii="Times New Roman" w:hAnsi="Times New Roman"/>
                <w:b/>
                <w:i w:val="0"/>
                <w:color w:val="000000"/>
                <w:sz w:val="24"/>
              </w:rPr>
              <w:t xml:space="preserve">№ п/п </w:t>
            </w:r>
          </w:p>
          <w:p w14:paraId="46F4ABD8">
            <w:pPr>
              <w:spacing w:before="0" w:after="0"/>
              <w:ind w:left="135"/>
              <w:jc w:val="left"/>
            </w:pPr>
          </w:p>
        </w:tc>
        <w:tc>
          <w:tcPr>
            <w:tcW w:w="2816" w:type="dxa"/>
            <w:vMerge w:val="restart"/>
            <w:tcMar>
              <w:top w:w="50" w:type="dxa"/>
              <w:left w:w="100" w:type="dxa"/>
            </w:tcMar>
            <w:vAlign w:val="center"/>
          </w:tcPr>
          <w:p w14:paraId="1DDCA9CB">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6E57E307">
            <w:pPr>
              <w:spacing w:before="0" w:after="0"/>
              <w:ind w:left="135"/>
              <w:jc w:val="left"/>
            </w:pPr>
          </w:p>
        </w:tc>
        <w:tc>
          <w:tcPr>
            <w:tcW w:w="0" w:type="auto"/>
            <w:gridSpan w:val="3"/>
            <w:tcMar>
              <w:top w:w="50" w:type="dxa"/>
              <w:left w:w="100" w:type="dxa"/>
            </w:tcMar>
            <w:vAlign w:val="center"/>
          </w:tcPr>
          <w:p w14:paraId="5C695D1E">
            <w:pPr>
              <w:spacing w:before="0" w:after="0"/>
              <w:ind w:left="0"/>
              <w:jc w:val="left"/>
            </w:pPr>
            <w:r>
              <w:rPr>
                <w:rFonts w:ascii="Times New Roman" w:hAnsi="Times New Roman"/>
                <w:b/>
                <w:i w:val="0"/>
                <w:color w:val="000000"/>
                <w:sz w:val="24"/>
              </w:rPr>
              <w:t>Количество часов</w:t>
            </w:r>
          </w:p>
        </w:tc>
        <w:tc>
          <w:tcPr>
            <w:tcW w:w="2710" w:type="dxa"/>
            <w:vMerge w:val="restart"/>
            <w:tcMar>
              <w:top w:w="50" w:type="dxa"/>
              <w:left w:w="100" w:type="dxa"/>
            </w:tcMar>
            <w:vAlign w:val="center"/>
          </w:tcPr>
          <w:p w14:paraId="1321236F">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3D8AC48A">
            <w:pPr>
              <w:spacing w:before="0" w:after="0"/>
              <w:ind w:left="135"/>
              <w:jc w:val="left"/>
            </w:pPr>
          </w:p>
        </w:tc>
      </w:tr>
      <w:tr w14:paraId="7DC394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1728361B">
            <w:pPr>
              <w:jc w:val="left"/>
            </w:pPr>
          </w:p>
        </w:tc>
        <w:tc>
          <w:tcPr>
            <w:tcW w:w="0" w:type="auto"/>
            <w:vMerge w:val="continue"/>
            <w:tcBorders>
              <w:top w:val="nil"/>
            </w:tcBorders>
            <w:tcMar>
              <w:top w:w="50" w:type="dxa"/>
              <w:left w:w="100" w:type="dxa"/>
            </w:tcMar>
          </w:tcPr>
          <w:p w14:paraId="4ED4B099">
            <w:pPr>
              <w:jc w:val="left"/>
            </w:pPr>
          </w:p>
        </w:tc>
        <w:tc>
          <w:tcPr>
            <w:tcW w:w="999" w:type="dxa"/>
            <w:tcMar>
              <w:top w:w="50" w:type="dxa"/>
              <w:left w:w="100" w:type="dxa"/>
            </w:tcMar>
            <w:vAlign w:val="center"/>
          </w:tcPr>
          <w:p w14:paraId="46183E80">
            <w:pPr>
              <w:spacing w:before="0" w:after="0"/>
              <w:ind w:left="135"/>
              <w:jc w:val="left"/>
            </w:pPr>
            <w:r>
              <w:rPr>
                <w:rFonts w:ascii="Times New Roman" w:hAnsi="Times New Roman"/>
                <w:b/>
                <w:i w:val="0"/>
                <w:color w:val="000000"/>
                <w:sz w:val="24"/>
              </w:rPr>
              <w:t xml:space="preserve">Всего </w:t>
            </w:r>
          </w:p>
          <w:p w14:paraId="71F2B801">
            <w:pPr>
              <w:spacing w:before="0" w:after="0"/>
              <w:ind w:left="135"/>
              <w:jc w:val="left"/>
            </w:pPr>
          </w:p>
        </w:tc>
        <w:tc>
          <w:tcPr>
            <w:tcW w:w="1726" w:type="dxa"/>
            <w:tcMar>
              <w:top w:w="50" w:type="dxa"/>
              <w:left w:w="100" w:type="dxa"/>
            </w:tcMar>
            <w:vAlign w:val="center"/>
          </w:tcPr>
          <w:p w14:paraId="416AC5CE">
            <w:pPr>
              <w:spacing w:before="0" w:after="0"/>
              <w:ind w:left="135"/>
              <w:jc w:val="left"/>
            </w:pPr>
            <w:r>
              <w:rPr>
                <w:rFonts w:ascii="Times New Roman" w:hAnsi="Times New Roman"/>
                <w:b/>
                <w:i w:val="0"/>
                <w:color w:val="000000"/>
                <w:sz w:val="24"/>
              </w:rPr>
              <w:t xml:space="preserve">Контрольные работы </w:t>
            </w:r>
          </w:p>
          <w:p w14:paraId="238713E2">
            <w:pPr>
              <w:spacing w:before="0" w:after="0"/>
              <w:ind w:left="135"/>
              <w:jc w:val="left"/>
            </w:pPr>
          </w:p>
        </w:tc>
        <w:tc>
          <w:tcPr>
            <w:tcW w:w="1811" w:type="dxa"/>
            <w:tcMar>
              <w:top w:w="50" w:type="dxa"/>
              <w:left w:w="100" w:type="dxa"/>
            </w:tcMar>
            <w:vAlign w:val="center"/>
          </w:tcPr>
          <w:p w14:paraId="030F3D42">
            <w:pPr>
              <w:spacing w:before="0" w:after="0"/>
              <w:ind w:left="135"/>
              <w:jc w:val="left"/>
            </w:pPr>
            <w:r>
              <w:rPr>
                <w:rFonts w:ascii="Times New Roman" w:hAnsi="Times New Roman"/>
                <w:b/>
                <w:i w:val="0"/>
                <w:color w:val="000000"/>
                <w:sz w:val="24"/>
              </w:rPr>
              <w:t xml:space="preserve">Практические работы </w:t>
            </w:r>
          </w:p>
          <w:p w14:paraId="5E4910E0">
            <w:pPr>
              <w:spacing w:before="0" w:after="0"/>
              <w:ind w:left="135"/>
              <w:jc w:val="left"/>
            </w:pPr>
          </w:p>
        </w:tc>
        <w:tc>
          <w:tcPr>
            <w:tcW w:w="0" w:type="auto"/>
            <w:vMerge w:val="continue"/>
            <w:tcBorders>
              <w:top w:val="nil"/>
            </w:tcBorders>
            <w:tcMar>
              <w:top w:w="50" w:type="dxa"/>
              <w:left w:w="100" w:type="dxa"/>
            </w:tcMar>
          </w:tcPr>
          <w:p w14:paraId="4334B68F">
            <w:pPr>
              <w:jc w:val="left"/>
            </w:pPr>
          </w:p>
        </w:tc>
      </w:tr>
      <w:tr w14:paraId="4725E3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1BAEC8CC">
            <w:pPr>
              <w:spacing w:before="0" w:after="0"/>
              <w:ind w:left="0"/>
              <w:jc w:val="left"/>
            </w:pPr>
            <w:r>
              <w:rPr>
                <w:rFonts w:ascii="Times New Roman" w:hAnsi="Times New Roman"/>
                <w:b w:val="0"/>
                <w:i w:val="0"/>
                <w:color w:val="000000"/>
                <w:sz w:val="24"/>
              </w:rPr>
              <w:t>1</w:t>
            </w:r>
          </w:p>
        </w:tc>
        <w:tc>
          <w:tcPr>
            <w:tcW w:w="2816" w:type="dxa"/>
            <w:tcMar>
              <w:top w:w="50" w:type="dxa"/>
              <w:left w:w="100" w:type="dxa"/>
            </w:tcMar>
            <w:vAlign w:val="center"/>
          </w:tcPr>
          <w:p w14:paraId="64EB4656">
            <w:pPr>
              <w:spacing w:before="0" w:after="0"/>
              <w:ind w:left="135"/>
              <w:jc w:val="left"/>
            </w:pPr>
            <w:r>
              <w:rPr>
                <w:rFonts w:ascii="Times New Roman" w:hAnsi="Times New Roman"/>
                <w:b w:val="0"/>
                <w:i w:val="0"/>
                <w:color w:val="000000"/>
                <w:sz w:val="24"/>
              </w:rPr>
              <w:t>Россия — наша Родина</w:t>
            </w:r>
          </w:p>
        </w:tc>
        <w:tc>
          <w:tcPr>
            <w:tcW w:w="999" w:type="dxa"/>
            <w:tcMar>
              <w:top w:w="50" w:type="dxa"/>
              <w:left w:w="100" w:type="dxa"/>
            </w:tcMar>
            <w:vAlign w:val="center"/>
          </w:tcPr>
          <w:p w14:paraId="0E4AF146">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0ED5CB87">
            <w:pPr>
              <w:spacing w:before="0" w:after="0" w:line="276" w:lineRule="auto"/>
              <w:ind w:left="135"/>
              <w:jc w:val="center"/>
            </w:pPr>
          </w:p>
        </w:tc>
        <w:tc>
          <w:tcPr>
            <w:tcW w:w="1811" w:type="dxa"/>
            <w:tcMar>
              <w:top w:w="50" w:type="dxa"/>
              <w:left w:w="100" w:type="dxa"/>
            </w:tcMar>
            <w:vAlign w:val="center"/>
          </w:tcPr>
          <w:p w14:paraId="53A88211">
            <w:pPr>
              <w:spacing w:before="0" w:after="0" w:line="276" w:lineRule="auto"/>
              <w:ind w:left="135"/>
              <w:jc w:val="center"/>
            </w:pPr>
          </w:p>
        </w:tc>
        <w:tc>
          <w:tcPr>
            <w:tcW w:w="2710" w:type="dxa"/>
            <w:tcMar>
              <w:top w:w="50" w:type="dxa"/>
              <w:left w:w="100" w:type="dxa"/>
            </w:tcMar>
            <w:vAlign w:val="center"/>
          </w:tcPr>
          <w:p w14:paraId="7C6B8EC3">
            <w:pPr>
              <w:spacing w:before="0" w:after="0"/>
              <w:ind w:left="135"/>
              <w:jc w:val="left"/>
            </w:pPr>
          </w:p>
        </w:tc>
      </w:tr>
      <w:tr w14:paraId="23249C3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7B855DE6">
            <w:pPr>
              <w:spacing w:before="0" w:after="0"/>
              <w:ind w:left="0"/>
              <w:jc w:val="left"/>
            </w:pPr>
            <w:r>
              <w:rPr>
                <w:rFonts w:ascii="Times New Roman" w:hAnsi="Times New Roman"/>
                <w:b w:val="0"/>
                <w:i w:val="0"/>
                <w:color w:val="000000"/>
                <w:sz w:val="24"/>
              </w:rPr>
              <w:t>2</w:t>
            </w:r>
          </w:p>
        </w:tc>
        <w:tc>
          <w:tcPr>
            <w:tcW w:w="2816" w:type="dxa"/>
            <w:tcMar>
              <w:top w:w="50" w:type="dxa"/>
              <w:left w:w="100" w:type="dxa"/>
            </w:tcMar>
            <w:vAlign w:val="center"/>
          </w:tcPr>
          <w:p w14:paraId="144EB1E9">
            <w:pPr>
              <w:spacing w:before="0" w:after="0"/>
              <w:ind w:left="135"/>
              <w:jc w:val="left"/>
            </w:pPr>
            <w:r>
              <w:rPr>
                <w:rFonts w:ascii="Times New Roman" w:hAnsi="Times New Roman"/>
                <w:b w:val="0"/>
                <w:i w:val="0"/>
                <w:color w:val="000000"/>
                <w:sz w:val="24"/>
              </w:rPr>
              <w:t>Введение в иудейскую духовную традицию. Культура и религия</w:t>
            </w:r>
          </w:p>
        </w:tc>
        <w:tc>
          <w:tcPr>
            <w:tcW w:w="999" w:type="dxa"/>
            <w:tcMar>
              <w:top w:w="50" w:type="dxa"/>
              <w:left w:w="100" w:type="dxa"/>
            </w:tcMar>
            <w:vAlign w:val="center"/>
          </w:tcPr>
          <w:p w14:paraId="76145E5E">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71C59D77">
            <w:pPr>
              <w:spacing w:before="0" w:after="0" w:line="276" w:lineRule="auto"/>
              <w:ind w:left="135"/>
              <w:jc w:val="center"/>
            </w:pPr>
          </w:p>
        </w:tc>
        <w:tc>
          <w:tcPr>
            <w:tcW w:w="1811" w:type="dxa"/>
            <w:tcMar>
              <w:top w:w="50" w:type="dxa"/>
              <w:left w:w="100" w:type="dxa"/>
            </w:tcMar>
            <w:vAlign w:val="center"/>
          </w:tcPr>
          <w:p w14:paraId="672D3283">
            <w:pPr>
              <w:spacing w:before="0" w:after="0" w:line="276" w:lineRule="auto"/>
              <w:ind w:left="135"/>
              <w:jc w:val="center"/>
            </w:pPr>
          </w:p>
        </w:tc>
        <w:tc>
          <w:tcPr>
            <w:tcW w:w="2710" w:type="dxa"/>
            <w:tcMar>
              <w:top w:w="50" w:type="dxa"/>
              <w:left w:w="100" w:type="dxa"/>
            </w:tcMar>
            <w:vAlign w:val="center"/>
          </w:tcPr>
          <w:p w14:paraId="1E514075">
            <w:pPr>
              <w:spacing w:before="0" w:after="0"/>
              <w:ind w:left="135"/>
              <w:jc w:val="left"/>
            </w:pPr>
          </w:p>
        </w:tc>
      </w:tr>
      <w:tr w14:paraId="2DABBF8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7C4D785B">
            <w:pPr>
              <w:spacing w:before="0" w:after="0"/>
              <w:ind w:left="0"/>
              <w:jc w:val="left"/>
            </w:pPr>
            <w:r>
              <w:rPr>
                <w:rFonts w:ascii="Times New Roman" w:hAnsi="Times New Roman"/>
                <w:b w:val="0"/>
                <w:i w:val="0"/>
                <w:color w:val="000000"/>
                <w:sz w:val="24"/>
              </w:rPr>
              <w:t>3</w:t>
            </w:r>
          </w:p>
        </w:tc>
        <w:tc>
          <w:tcPr>
            <w:tcW w:w="2816" w:type="dxa"/>
            <w:tcMar>
              <w:top w:w="50" w:type="dxa"/>
              <w:left w:w="100" w:type="dxa"/>
            </w:tcMar>
            <w:vAlign w:val="center"/>
          </w:tcPr>
          <w:p w14:paraId="2A248B6A">
            <w:pPr>
              <w:spacing w:before="0" w:after="0"/>
              <w:ind w:left="135"/>
              <w:jc w:val="left"/>
            </w:pPr>
            <w:r>
              <w:rPr>
                <w:rFonts w:ascii="Times New Roman" w:hAnsi="Times New Roman"/>
                <w:b w:val="0"/>
                <w:i w:val="0"/>
                <w:color w:val="000000"/>
                <w:sz w:val="24"/>
              </w:rPr>
              <w:t>Тора — главная книга иудаизма. Сущность Торы. «Золотое правило Гилеля»</w:t>
            </w:r>
          </w:p>
        </w:tc>
        <w:tc>
          <w:tcPr>
            <w:tcW w:w="999" w:type="dxa"/>
            <w:tcMar>
              <w:top w:w="50" w:type="dxa"/>
              <w:left w:w="100" w:type="dxa"/>
            </w:tcMar>
            <w:vAlign w:val="center"/>
          </w:tcPr>
          <w:p w14:paraId="6A7A24A4">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607BB94C">
            <w:pPr>
              <w:spacing w:before="0" w:after="0" w:line="276" w:lineRule="auto"/>
              <w:ind w:left="135"/>
              <w:jc w:val="center"/>
            </w:pPr>
          </w:p>
        </w:tc>
        <w:tc>
          <w:tcPr>
            <w:tcW w:w="1811" w:type="dxa"/>
            <w:tcMar>
              <w:top w:w="50" w:type="dxa"/>
              <w:left w:w="100" w:type="dxa"/>
            </w:tcMar>
            <w:vAlign w:val="center"/>
          </w:tcPr>
          <w:p w14:paraId="5E3465C0">
            <w:pPr>
              <w:spacing w:before="0" w:after="0" w:line="276" w:lineRule="auto"/>
              <w:ind w:left="135"/>
              <w:jc w:val="center"/>
            </w:pPr>
          </w:p>
        </w:tc>
        <w:tc>
          <w:tcPr>
            <w:tcW w:w="2710" w:type="dxa"/>
            <w:tcMar>
              <w:top w:w="50" w:type="dxa"/>
              <w:left w:w="100" w:type="dxa"/>
            </w:tcMar>
            <w:vAlign w:val="center"/>
          </w:tcPr>
          <w:p w14:paraId="1EE97D9A">
            <w:pPr>
              <w:spacing w:before="0" w:after="0"/>
              <w:ind w:left="135"/>
              <w:jc w:val="left"/>
            </w:pPr>
          </w:p>
        </w:tc>
      </w:tr>
      <w:tr w14:paraId="31D15D2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798A46D2">
            <w:pPr>
              <w:spacing w:before="0" w:after="0"/>
              <w:ind w:left="0"/>
              <w:jc w:val="left"/>
            </w:pPr>
            <w:r>
              <w:rPr>
                <w:rFonts w:ascii="Times New Roman" w:hAnsi="Times New Roman"/>
                <w:b w:val="0"/>
                <w:i w:val="0"/>
                <w:color w:val="000000"/>
                <w:sz w:val="24"/>
              </w:rPr>
              <w:t>4</w:t>
            </w:r>
          </w:p>
        </w:tc>
        <w:tc>
          <w:tcPr>
            <w:tcW w:w="2816" w:type="dxa"/>
            <w:tcMar>
              <w:top w:w="50" w:type="dxa"/>
              <w:left w:w="100" w:type="dxa"/>
            </w:tcMar>
            <w:vAlign w:val="center"/>
          </w:tcPr>
          <w:p w14:paraId="31CEF02F">
            <w:pPr>
              <w:spacing w:before="0" w:after="0"/>
              <w:ind w:left="135"/>
              <w:jc w:val="left"/>
            </w:pPr>
            <w:r>
              <w:rPr>
                <w:rFonts w:ascii="Times New Roman" w:hAnsi="Times New Roman"/>
                <w:b w:val="0"/>
                <w:i w:val="0"/>
                <w:color w:val="000000"/>
                <w:sz w:val="24"/>
              </w:rPr>
              <w:t>Письменная и Устная Тора. Классические тексты иудаизма</w:t>
            </w:r>
          </w:p>
        </w:tc>
        <w:tc>
          <w:tcPr>
            <w:tcW w:w="999" w:type="dxa"/>
            <w:tcMar>
              <w:top w:w="50" w:type="dxa"/>
              <w:left w:w="100" w:type="dxa"/>
            </w:tcMar>
            <w:vAlign w:val="center"/>
          </w:tcPr>
          <w:p w14:paraId="733B67D6">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1831A2D9">
            <w:pPr>
              <w:spacing w:before="0" w:after="0" w:line="276" w:lineRule="auto"/>
              <w:ind w:left="135"/>
              <w:jc w:val="center"/>
            </w:pPr>
          </w:p>
        </w:tc>
        <w:tc>
          <w:tcPr>
            <w:tcW w:w="1811" w:type="dxa"/>
            <w:tcMar>
              <w:top w:w="50" w:type="dxa"/>
              <w:left w:w="100" w:type="dxa"/>
            </w:tcMar>
            <w:vAlign w:val="center"/>
          </w:tcPr>
          <w:p w14:paraId="625244D2">
            <w:pPr>
              <w:spacing w:before="0" w:after="0" w:line="276" w:lineRule="auto"/>
              <w:ind w:left="135"/>
              <w:jc w:val="center"/>
            </w:pPr>
          </w:p>
        </w:tc>
        <w:tc>
          <w:tcPr>
            <w:tcW w:w="2710" w:type="dxa"/>
            <w:tcMar>
              <w:top w:w="50" w:type="dxa"/>
              <w:left w:w="100" w:type="dxa"/>
            </w:tcMar>
            <w:vAlign w:val="center"/>
          </w:tcPr>
          <w:p w14:paraId="06CBFC40">
            <w:pPr>
              <w:spacing w:before="0" w:after="0"/>
              <w:ind w:left="135"/>
              <w:jc w:val="left"/>
            </w:pPr>
          </w:p>
        </w:tc>
      </w:tr>
      <w:tr w14:paraId="14DFC22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47FDC0C8">
            <w:pPr>
              <w:spacing w:before="0" w:after="0"/>
              <w:ind w:left="0"/>
              <w:jc w:val="left"/>
            </w:pPr>
            <w:r>
              <w:rPr>
                <w:rFonts w:ascii="Times New Roman" w:hAnsi="Times New Roman"/>
                <w:b w:val="0"/>
                <w:i w:val="0"/>
                <w:color w:val="000000"/>
                <w:sz w:val="24"/>
              </w:rPr>
              <w:t>5</w:t>
            </w:r>
          </w:p>
        </w:tc>
        <w:tc>
          <w:tcPr>
            <w:tcW w:w="2816" w:type="dxa"/>
            <w:tcMar>
              <w:top w:w="50" w:type="dxa"/>
              <w:left w:w="100" w:type="dxa"/>
            </w:tcMar>
            <w:vAlign w:val="center"/>
          </w:tcPr>
          <w:p w14:paraId="18BC1A16">
            <w:pPr>
              <w:spacing w:before="0" w:after="0"/>
              <w:ind w:left="135"/>
              <w:jc w:val="left"/>
            </w:pPr>
            <w:r>
              <w:rPr>
                <w:rFonts w:ascii="Times New Roman" w:hAnsi="Times New Roman"/>
                <w:b w:val="0"/>
                <w:i w:val="0"/>
                <w:color w:val="000000"/>
                <w:sz w:val="24"/>
              </w:rPr>
              <w:t>Патриархи еврейского народа: от Авраама до Моше. Дарование Торы на горе Синай</w:t>
            </w:r>
          </w:p>
        </w:tc>
        <w:tc>
          <w:tcPr>
            <w:tcW w:w="999" w:type="dxa"/>
            <w:tcMar>
              <w:top w:w="50" w:type="dxa"/>
              <w:left w:w="100" w:type="dxa"/>
            </w:tcMar>
            <w:vAlign w:val="center"/>
          </w:tcPr>
          <w:p w14:paraId="01F9106A">
            <w:pPr>
              <w:spacing w:before="0" w:after="0" w:line="276" w:lineRule="auto"/>
              <w:ind w:left="135"/>
              <w:jc w:val="center"/>
            </w:pPr>
            <w:r>
              <w:rPr>
                <w:rFonts w:ascii="Times New Roman" w:hAnsi="Times New Roman"/>
                <w:b w:val="0"/>
                <w:i w:val="0"/>
                <w:color w:val="000000"/>
                <w:sz w:val="24"/>
              </w:rPr>
              <w:t xml:space="preserve"> 4 </w:t>
            </w:r>
          </w:p>
        </w:tc>
        <w:tc>
          <w:tcPr>
            <w:tcW w:w="1726" w:type="dxa"/>
            <w:tcMar>
              <w:top w:w="50" w:type="dxa"/>
              <w:left w:w="100" w:type="dxa"/>
            </w:tcMar>
            <w:vAlign w:val="center"/>
          </w:tcPr>
          <w:p w14:paraId="249B2990">
            <w:pPr>
              <w:spacing w:before="0" w:after="0" w:line="276" w:lineRule="auto"/>
              <w:ind w:left="135"/>
              <w:jc w:val="center"/>
            </w:pPr>
          </w:p>
        </w:tc>
        <w:tc>
          <w:tcPr>
            <w:tcW w:w="1811" w:type="dxa"/>
            <w:tcMar>
              <w:top w:w="50" w:type="dxa"/>
              <w:left w:w="100" w:type="dxa"/>
            </w:tcMar>
            <w:vAlign w:val="center"/>
          </w:tcPr>
          <w:p w14:paraId="74966DC8">
            <w:pPr>
              <w:spacing w:before="0" w:after="0" w:line="276" w:lineRule="auto"/>
              <w:ind w:left="135"/>
              <w:jc w:val="center"/>
            </w:pPr>
          </w:p>
        </w:tc>
        <w:tc>
          <w:tcPr>
            <w:tcW w:w="2710" w:type="dxa"/>
            <w:tcMar>
              <w:top w:w="50" w:type="dxa"/>
              <w:left w:w="100" w:type="dxa"/>
            </w:tcMar>
            <w:vAlign w:val="center"/>
          </w:tcPr>
          <w:p w14:paraId="5A7BE30B">
            <w:pPr>
              <w:spacing w:before="0" w:after="0"/>
              <w:ind w:left="135"/>
              <w:jc w:val="left"/>
            </w:pPr>
          </w:p>
        </w:tc>
      </w:tr>
      <w:tr w14:paraId="369EBA4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74FB7A75">
            <w:pPr>
              <w:spacing w:before="0" w:after="0"/>
              <w:ind w:left="0"/>
              <w:jc w:val="left"/>
            </w:pPr>
            <w:r>
              <w:rPr>
                <w:rFonts w:ascii="Times New Roman" w:hAnsi="Times New Roman"/>
                <w:b w:val="0"/>
                <w:i w:val="0"/>
                <w:color w:val="000000"/>
                <w:sz w:val="24"/>
              </w:rPr>
              <w:t>6</w:t>
            </w:r>
          </w:p>
        </w:tc>
        <w:tc>
          <w:tcPr>
            <w:tcW w:w="2816" w:type="dxa"/>
            <w:tcMar>
              <w:top w:w="50" w:type="dxa"/>
              <w:left w:w="100" w:type="dxa"/>
            </w:tcMar>
            <w:vAlign w:val="center"/>
          </w:tcPr>
          <w:p w14:paraId="3284B322">
            <w:pPr>
              <w:spacing w:before="0" w:after="0"/>
              <w:ind w:left="135"/>
              <w:jc w:val="left"/>
            </w:pPr>
            <w:r>
              <w:rPr>
                <w:rFonts w:ascii="Times New Roman" w:hAnsi="Times New Roman"/>
                <w:b w:val="0"/>
                <w:i w:val="0"/>
                <w:color w:val="000000"/>
                <w:sz w:val="24"/>
              </w:rPr>
              <w:t>Пророки и праведники в иудейской культуре</w:t>
            </w:r>
          </w:p>
        </w:tc>
        <w:tc>
          <w:tcPr>
            <w:tcW w:w="999" w:type="dxa"/>
            <w:tcMar>
              <w:top w:w="50" w:type="dxa"/>
              <w:left w:w="100" w:type="dxa"/>
            </w:tcMar>
            <w:vAlign w:val="center"/>
          </w:tcPr>
          <w:p w14:paraId="4A231913">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16E50410">
            <w:pPr>
              <w:spacing w:before="0" w:after="0" w:line="276" w:lineRule="auto"/>
              <w:ind w:left="135"/>
              <w:jc w:val="center"/>
            </w:pPr>
          </w:p>
        </w:tc>
        <w:tc>
          <w:tcPr>
            <w:tcW w:w="1811" w:type="dxa"/>
            <w:tcMar>
              <w:top w:w="50" w:type="dxa"/>
              <w:left w:w="100" w:type="dxa"/>
            </w:tcMar>
            <w:vAlign w:val="center"/>
          </w:tcPr>
          <w:p w14:paraId="14F53576">
            <w:pPr>
              <w:spacing w:before="0" w:after="0" w:line="276" w:lineRule="auto"/>
              <w:ind w:left="135"/>
              <w:jc w:val="center"/>
            </w:pPr>
          </w:p>
        </w:tc>
        <w:tc>
          <w:tcPr>
            <w:tcW w:w="2710" w:type="dxa"/>
            <w:tcMar>
              <w:top w:w="50" w:type="dxa"/>
              <w:left w:w="100" w:type="dxa"/>
            </w:tcMar>
            <w:vAlign w:val="center"/>
          </w:tcPr>
          <w:p w14:paraId="4A403DA8">
            <w:pPr>
              <w:spacing w:before="0" w:after="0"/>
              <w:ind w:left="135"/>
              <w:jc w:val="left"/>
            </w:pPr>
          </w:p>
        </w:tc>
      </w:tr>
      <w:tr w14:paraId="71B4849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12DBB1D3">
            <w:pPr>
              <w:spacing w:before="0" w:after="0"/>
              <w:ind w:left="0"/>
              <w:jc w:val="left"/>
            </w:pPr>
            <w:r>
              <w:rPr>
                <w:rFonts w:ascii="Times New Roman" w:hAnsi="Times New Roman"/>
                <w:b w:val="0"/>
                <w:i w:val="0"/>
                <w:color w:val="000000"/>
                <w:sz w:val="24"/>
              </w:rPr>
              <w:t>7</w:t>
            </w:r>
          </w:p>
        </w:tc>
        <w:tc>
          <w:tcPr>
            <w:tcW w:w="2816" w:type="dxa"/>
            <w:tcMar>
              <w:top w:w="50" w:type="dxa"/>
              <w:left w:w="100" w:type="dxa"/>
            </w:tcMar>
            <w:vAlign w:val="center"/>
          </w:tcPr>
          <w:p w14:paraId="6A3B18E0">
            <w:pPr>
              <w:spacing w:before="0" w:after="0"/>
              <w:ind w:left="135"/>
              <w:jc w:val="left"/>
            </w:pPr>
            <w:r>
              <w:rPr>
                <w:rFonts w:ascii="Times New Roman" w:hAnsi="Times New Roman"/>
                <w:b w:val="0"/>
                <w:i w:val="0"/>
                <w:color w:val="000000"/>
                <w:sz w:val="24"/>
              </w:rPr>
              <w:t>Храм в жизни иудеев</w:t>
            </w:r>
          </w:p>
        </w:tc>
        <w:tc>
          <w:tcPr>
            <w:tcW w:w="999" w:type="dxa"/>
            <w:tcMar>
              <w:top w:w="50" w:type="dxa"/>
              <w:left w:w="100" w:type="dxa"/>
            </w:tcMar>
            <w:vAlign w:val="center"/>
          </w:tcPr>
          <w:p w14:paraId="69B046A7">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5C21958E">
            <w:pPr>
              <w:spacing w:before="0" w:after="0" w:line="276" w:lineRule="auto"/>
              <w:ind w:left="135"/>
              <w:jc w:val="center"/>
            </w:pPr>
          </w:p>
        </w:tc>
        <w:tc>
          <w:tcPr>
            <w:tcW w:w="1811" w:type="dxa"/>
            <w:tcMar>
              <w:top w:w="50" w:type="dxa"/>
              <w:left w:w="100" w:type="dxa"/>
            </w:tcMar>
            <w:vAlign w:val="center"/>
          </w:tcPr>
          <w:p w14:paraId="4870048E">
            <w:pPr>
              <w:spacing w:before="0" w:after="0" w:line="276" w:lineRule="auto"/>
              <w:ind w:left="135"/>
              <w:jc w:val="center"/>
            </w:pPr>
          </w:p>
        </w:tc>
        <w:tc>
          <w:tcPr>
            <w:tcW w:w="2710" w:type="dxa"/>
            <w:tcMar>
              <w:top w:w="50" w:type="dxa"/>
              <w:left w:w="100" w:type="dxa"/>
            </w:tcMar>
            <w:vAlign w:val="center"/>
          </w:tcPr>
          <w:p w14:paraId="4D950E7B">
            <w:pPr>
              <w:spacing w:before="0" w:after="0"/>
              <w:ind w:left="135"/>
              <w:jc w:val="left"/>
            </w:pPr>
          </w:p>
        </w:tc>
      </w:tr>
      <w:tr w14:paraId="17D4483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36537D68">
            <w:pPr>
              <w:spacing w:before="0" w:after="0"/>
              <w:ind w:left="0"/>
              <w:jc w:val="left"/>
            </w:pPr>
            <w:r>
              <w:rPr>
                <w:rFonts w:ascii="Times New Roman" w:hAnsi="Times New Roman"/>
                <w:b w:val="0"/>
                <w:i w:val="0"/>
                <w:color w:val="000000"/>
                <w:sz w:val="24"/>
              </w:rPr>
              <w:t>8</w:t>
            </w:r>
          </w:p>
        </w:tc>
        <w:tc>
          <w:tcPr>
            <w:tcW w:w="2816" w:type="dxa"/>
            <w:tcMar>
              <w:top w:w="50" w:type="dxa"/>
              <w:left w:w="100" w:type="dxa"/>
            </w:tcMar>
            <w:vAlign w:val="center"/>
          </w:tcPr>
          <w:p w14:paraId="5D1F6559">
            <w:pPr>
              <w:spacing w:before="0" w:after="0"/>
              <w:ind w:left="135"/>
              <w:jc w:val="left"/>
            </w:pPr>
            <w:r>
              <w:rPr>
                <w:rFonts w:ascii="Times New Roman" w:hAnsi="Times New Roman"/>
                <w:b w:val="0"/>
                <w:i w:val="0"/>
                <w:color w:val="000000"/>
                <w:sz w:val="24"/>
              </w:rPr>
              <w:t>Назначение синагоги и её устройство</w:t>
            </w:r>
          </w:p>
        </w:tc>
        <w:tc>
          <w:tcPr>
            <w:tcW w:w="999" w:type="dxa"/>
            <w:tcMar>
              <w:top w:w="50" w:type="dxa"/>
              <w:left w:w="100" w:type="dxa"/>
            </w:tcMar>
            <w:vAlign w:val="center"/>
          </w:tcPr>
          <w:p w14:paraId="735F5895">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232AC15D">
            <w:pPr>
              <w:spacing w:before="0" w:after="0" w:line="276" w:lineRule="auto"/>
              <w:ind w:left="135"/>
              <w:jc w:val="center"/>
            </w:pPr>
          </w:p>
        </w:tc>
        <w:tc>
          <w:tcPr>
            <w:tcW w:w="1811" w:type="dxa"/>
            <w:tcMar>
              <w:top w:w="50" w:type="dxa"/>
              <w:left w:w="100" w:type="dxa"/>
            </w:tcMar>
            <w:vAlign w:val="center"/>
          </w:tcPr>
          <w:p w14:paraId="15F0717D">
            <w:pPr>
              <w:spacing w:before="0" w:after="0" w:line="276" w:lineRule="auto"/>
              <w:ind w:left="135"/>
              <w:jc w:val="center"/>
            </w:pPr>
          </w:p>
        </w:tc>
        <w:tc>
          <w:tcPr>
            <w:tcW w:w="2710" w:type="dxa"/>
            <w:tcMar>
              <w:top w:w="50" w:type="dxa"/>
              <w:left w:w="100" w:type="dxa"/>
            </w:tcMar>
            <w:vAlign w:val="center"/>
          </w:tcPr>
          <w:p w14:paraId="556989C5">
            <w:pPr>
              <w:spacing w:before="0" w:after="0"/>
              <w:ind w:left="135"/>
              <w:jc w:val="left"/>
            </w:pPr>
          </w:p>
        </w:tc>
      </w:tr>
      <w:tr w14:paraId="1D7C6D7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6DF70A40">
            <w:pPr>
              <w:spacing w:before="0" w:after="0"/>
              <w:ind w:left="0"/>
              <w:jc w:val="left"/>
            </w:pPr>
            <w:r>
              <w:rPr>
                <w:rFonts w:ascii="Times New Roman" w:hAnsi="Times New Roman"/>
                <w:b w:val="0"/>
                <w:i w:val="0"/>
                <w:color w:val="000000"/>
                <w:sz w:val="24"/>
              </w:rPr>
              <w:t>9</w:t>
            </w:r>
          </w:p>
        </w:tc>
        <w:tc>
          <w:tcPr>
            <w:tcW w:w="2816" w:type="dxa"/>
            <w:tcMar>
              <w:top w:w="50" w:type="dxa"/>
              <w:left w:w="100" w:type="dxa"/>
            </w:tcMar>
            <w:vAlign w:val="center"/>
          </w:tcPr>
          <w:p w14:paraId="3356A685">
            <w:pPr>
              <w:spacing w:before="0" w:after="0"/>
              <w:ind w:left="135"/>
              <w:jc w:val="left"/>
            </w:pPr>
            <w:r>
              <w:rPr>
                <w:rFonts w:ascii="Times New Roman" w:hAnsi="Times New Roman"/>
                <w:b w:val="0"/>
                <w:i w:val="0"/>
                <w:color w:val="000000"/>
                <w:sz w:val="24"/>
              </w:rPr>
              <w:t>Суббота (Шабат) в иудейской традиции. Субботний ритуал</w:t>
            </w:r>
          </w:p>
        </w:tc>
        <w:tc>
          <w:tcPr>
            <w:tcW w:w="999" w:type="dxa"/>
            <w:tcMar>
              <w:top w:w="50" w:type="dxa"/>
              <w:left w:w="100" w:type="dxa"/>
            </w:tcMar>
            <w:vAlign w:val="center"/>
          </w:tcPr>
          <w:p w14:paraId="11D5AA51">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26E9314B">
            <w:pPr>
              <w:spacing w:before="0" w:after="0" w:line="276" w:lineRule="auto"/>
              <w:ind w:left="135"/>
              <w:jc w:val="center"/>
            </w:pPr>
          </w:p>
        </w:tc>
        <w:tc>
          <w:tcPr>
            <w:tcW w:w="1811" w:type="dxa"/>
            <w:tcMar>
              <w:top w:w="50" w:type="dxa"/>
              <w:left w:w="100" w:type="dxa"/>
            </w:tcMar>
            <w:vAlign w:val="center"/>
          </w:tcPr>
          <w:p w14:paraId="559FC782">
            <w:pPr>
              <w:spacing w:before="0" w:after="0" w:line="276" w:lineRule="auto"/>
              <w:ind w:left="135"/>
              <w:jc w:val="center"/>
            </w:pPr>
          </w:p>
        </w:tc>
        <w:tc>
          <w:tcPr>
            <w:tcW w:w="2710" w:type="dxa"/>
            <w:tcMar>
              <w:top w:w="50" w:type="dxa"/>
              <w:left w:w="100" w:type="dxa"/>
            </w:tcMar>
            <w:vAlign w:val="center"/>
          </w:tcPr>
          <w:p w14:paraId="6B032C10">
            <w:pPr>
              <w:spacing w:before="0" w:after="0"/>
              <w:ind w:left="135"/>
              <w:jc w:val="left"/>
            </w:pPr>
          </w:p>
        </w:tc>
      </w:tr>
      <w:tr w14:paraId="13BF95C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62428738">
            <w:pPr>
              <w:spacing w:before="0" w:after="0"/>
              <w:ind w:left="0"/>
              <w:jc w:val="left"/>
            </w:pPr>
            <w:r>
              <w:rPr>
                <w:rFonts w:ascii="Times New Roman" w:hAnsi="Times New Roman"/>
                <w:b w:val="0"/>
                <w:i w:val="0"/>
                <w:color w:val="000000"/>
                <w:sz w:val="24"/>
              </w:rPr>
              <w:t>10</w:t>
            </w:r>
          </w:p>
        </w:tc>
        <w:tc>
          <w:tcPr>
            <w:tcW w:w="2816" w:type="dxa"/>
            <w:tcMar>
              <w:top w:w="50" w:type="dxa"/>
              <w:left w:w="100" w:type="dxa"/>
            </w:tcMar>
            <w:vAlign w:val="center"/>
          </w:tcPr>
          <w:p w14:paraId="075866EC">
            <w:pPr>
              <w:spacing w:before="0" w:after="0"/>
              <w:ind w:left="135"/>
              <w:jc w:val="left"/>
            </w:pPr>
            <w:r>
              <w:rPr>
                <w:rFonts w:ascii="Times New Roman" w:hAnsi="Times New Roman"/>
                <w:b w:val="0"/>
                <w:i w:val="0"/>
                <w:color w:val="000000"/>
                <w:sz w:val="24"/>
              </w:rPr>
              <w:t>Молитвы и благословения в иудаизме</w:t>
            </w:r>
          </w:p>
        </w:tc>
        <w:tc>
          <w:tcPr>
            <w:tcW w:w="999" w:type="dxa"/>
            <w:tcMar>
              <w:top w:w="50" w:type="dxa"/>
              <w:left w:w="100" w:type="dxa"/>
            </w:tcMar>
            <w:vAlign w:val="center"/>
          </w:tcPr>
          <w:p w14:paraId="0A25A984">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4EF64679">
            <w:pPr>
              <w:spacing w:before="0" w:after="0" w:line="276" w:lineRule="auto"/>
              <w:ind w:left="135"/>
              <w:jc w:val="center"/>
            </w:pPr>
          </w:p>
        </w:tc>
        <w:tc>
          <w:tcPr>
            <w:tcW w:w="1811" w:type="dxa"/>
            <w:tcMar>
              <w:top w:w="50" w:type="dxa"/>
              <w:left w:w="100" w:type="dxa"/>
            </w:tcMar>
            <w:vAlign w:val="center"/>
          </w:tcPr>
          <w:p w14:paraId="04EAAACE">
            <w:pPr>
              <w:spacing w:before="0" w:after="0" w:line="276" w:lineRule="auto"/>
              <w:ind w:left="135"/>
              <w:jc w:val="center"/>
            </w:pPr>
          </w:p>
        </w:tc>
        <w:tc>
          <w:tcPr>
            <w:tcW w:w="2710" w:type="dxa"/>
            <w:tcMar>
              <w:top w:w="50" w:type="dxa"/>
              <w:left w:w="100" w:type="dxa"/>
            </w:tcMar>
            <w:vAlign w:val="center"/>
          </w:tcPr>
          <w:p w14:paraId="0CA7870E">
            <w:pPr>
              <w:spacing w:before="0" w:after="0"/>
              <w:ind w:left="135"/>
              <w:jc w:val="left"/>
            </w:pPr>
          </w:p>
        </w:tc>
      </w:tr>
      <w:tr w14:paraId="231533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2B9A0685">
            <w:pPr>
              <w:spacing w:before="0" w:after="0"/>
              <w:ind w:left="0"/>
              <w:jc w:val="left"/>
            </w:pPr>
            <w:r>
              <w:rPr>
                <w:rFonts w:ascii="Times New Roman" w:hAnsi="Times New Roman"/>
                <w:b w:val="0"/>
                <w:i w:val="0"/>
                <w:color w:val="000000"/>
                <w:sz w:val="24"/>
              </w:rPr>
              <w:t>11</w:t>
            </w:r>
          </w:p>
        </w:tc>
        <w:tc>
          <w:tcPr>
            <w:tcW w:w="2816" w:type="dxa"/>
            <w:tcMar>
              <w:top w:w="50" w:type="dxa"/>
              <w:left w:w="100" w:type="dxa"/>
            </w:tcMar>
            <w:vAlign w:val="center"/>
          </w:tcPr>
          <w:p w14:paraId="15492745">
            <w:pPr>
              <w:spacing w:before="0" w:after="0"/>
              <w:ind w:left="135"/>
              <w:jc w:val="left"/>
            </w:pPr>
            <w:r>
              <w:rPr>
                <w:rFonts w:ascii="Times New Roman" w:hAnsi="Times New Roman"/>
                <w:b w:val="0"/>
                <w:i w:val="0"/>
                <w:color w:val="000000"/>
                <w:sz w:val="24"/>
              </w:rPr>
              <w:t>Добро и зло</w:t>
            </w:r>
          </w:p>
        </w:tc>
        <w:tc>
          <w:tcPr>
            <w:tcW w:w="999" w:type="dxa"/>
            <w:tcMar>
              <w:top w:w="50" w:type="dxa"/>
              <w:left w:w="100" w:type="dxa"/>
            </w:tcMar>
            <w:vAlign w:val="center"/>
          </w:tcPr>
          <w:p w14:paraId="7DCC262A">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03A5D8B2">
            <w:pPr>
              <w:spacing w:before="0" w:after="0" w:line="276" w:lineRule="auto"/>
              <w:ind w:left="135"/>
              <w:jc w:val="center"/>
            </w:pPr>
          </w:p>
        </w:tc>
        <w:tc>
          <w:tcPr>
            <w:tcW w:w="1811" w:type="dxa"/>
            <w:tcMar>
              <w:top w:w="50" w:type="dxa"/>
              <w:left w:w="100" w:type="dxa"/>
            </w:tcMar>
            <w:vAlign w:val="center"/>
          </w:tcPr>
          <w:p w14:paraId="52711D62">
            <w:pPr>
              <w:spacing w:before="0" w:after="0" w:line="276" w:lineRule="auto"/>
              <w:ind w:left="135"/>
              <w:jc w:val="center"/>
            </w:pPr>
          </w:p>
        </w:tc>
        <w:tc>
          <w:tcPr>
            <w:tcW w:w="2710" w:type="dxa"/>
            <w:tcMar>
              <w:top w:w="50" w:type="dxa"/>
              <w:left w:w="100" w:type="dxa"/>
            </w:tcMar>
            <w:vAlign w:val="center"/>
          </w:tcPr>
          <w:p w14:paraId="33A50718">
            <w:pPr>
              <w:spacing w:before="0" w:after="0"/>
              <w:ind w:left="135"/>
              <w:jc w:val="left"/>
            </w:pPr>
          </w:p>
        </w:tc>
      </w:tr>
      <w:tr w14:paraId="5A880EF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17114680">
            <w:pPr>
              <w:spacing w:before="0" w:after="0"/>
              <w:ind w:left="0"/>
              <w:jc w:val="left"/>
            </w:pPr>
            <w:r>
              <w:rPr>
                <w:rFonts w:ascii="Times New Roman" w:hAnsi="Times New Roman"/>
                <w:b w:val="0"/>
                <w:i w:val="0"/>
                <w:color w:val="000000"/>
                <w:sz w:val="24"/>
              </w:rPr>
              <w:t>12</w:t>
            </w:r>
          </w:p>
        </w:tc>
        <w:tc>
          <w:tcPr>
            <w:tcW w:w="2816" w:type="dxa"/>
            <w:tcMar>
              <w:top w:w="50" w:type="dxa"/>
              <w:left w:w="100" w:type="dxa"/>
            </w:tcMar>
            <w:vAlign w:val="center"/>
          </w:tcPr>
          <w:p w14:paraId="1E7D7112">
            <w:pPr>
              <w:spacing w:before="0" w:after="0"/>
              <w:ind w:left="135"/>
              <w:jc w:val="left"/>
            </w:pPr>
            <w:r>
              <w:rPr>
                <w:rFonts w:ascii="Times New Roman" w:hAnsi="Times New Roman"/>
                <w:b w:val="0"/>
                <w:i w:val="0"/>
                <w:color w:val="000000"/>
                <w:sz w:val="24"/>
              </w:rPr>
              <w:t>Творческие работы учащихся</w:t>
            </w:r>
          </w:p>
        </w:tc>
        <w:tc>
          <w:tcPr>
            <w:tcW w:w="999" w:type="dxa"/>
            <w:tcMar>
              <w:top w:w="50" w:type="dxa"/>
              <w:left w:w="100" w:type="dxa"/>
            </w:tcMar>
            <w:vAlign w:val="center"/>
          </w:tcPr>
          <w:p w14:paraId="75B1D0DC">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0FC1B0E6">
            <w:pPr>
              <w:spacing w:before="0" w:after="0" w:line="276" w:lineRule="auto"/>
              <w:ind w:left="135"/>
              <w:jc w:val="center"/>
            </w:pPr>
          </w:p>
        </w:tc>
        <w:tc>
          <w:tcPr>
            <w:tcW w:w="1811" w:type="dxa"/>
            <w:tcMar>
              <w:top w:w="50" w:type="dxa"/>
              <w:left w:w="100" w:type="dxa"/>
            </w:tcMar>
            <w:vAlign w:val="center"/>
          </w:tcPr>
          <w:p w14:paraId="0AF99156">
            <w:pPr>
              <w:spacing w:before="0" w:after="0" w:line="276" w:lineRule="auto"/>
              <w:ind w:left="135"/>
              <w:jc w:val="center"/>
            </w:pPr>
          </w:p>
        </w:tc>
        <w:tc>
          <w:tcPr>
            <w:tcW w:w="2710" w:type="dxa"/>
            <w:tcMar>
              <w:top w:w="50" w:type="dxa"/>
              <w:left w:w="100" w:type="dxa"/>
            </w:tcMar>
            <w:vAlign w:val="center"/>
          </w:tcPr>
          <w:p w14:paraId="3CCF62D4">
            <w:pPr>
              <w:spacing w:before="0" w:after="0"/>
              <w:ind w:left="135"/>
              <w:jc w:val="left"/>
            </w:pPr>
          </w:p>
        </w:tc>
      </w:tr>
      <w:tr w14:paraId="1F6E7DF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4D652228">
            <w:pPr>
              <w:spacing w:before="0" w:after="0"/>
              <w:ind w:left="0"/>
              <w:jc w:val="left"/>
            </w:pPr>
            <w:r>
              <w:rPr>
                <w:rFonts w:ascii="Times New Roman" w:hAnsi="Times New Roman"/>
                <w:b w:val="0"/>
                <w:i w:val="0"/>
                <w:color w:val="000000"/>
                <w:sz w:val="24"/>
              </w:rPr>
              <w:t>13</w:t>
            </w:r>
          </w:p>
        </w:tc>
        <w:tc>
          <w:tcPr>
            <w:tcW w:w="2816" w:type="dxa"/>
            <w:tcMar>
              <w:top w:w="50" w:type="dxa"/>
              <w:left w:w="100" w:type="dxa"/>
            </w:tcMar>
            <w:vAlign w:val="center"/>
          </w:tcPr>
          <w:p w14:paraId="6C72CECA">
            <w:pPr>
              <w:spacing w:before="0" w:after="0"/>
              <w:ind w:left="135"/>
              <w:jc w:val="left"/>
            </w:pPr>
            <w:r>
              <w:rPr>
                <w:rFonts w:ascii="Times New Roman" w:hAnsi="Times New Roman"/>
                <w:b w:val="0"/>
                <w:i w:val="0"/>
                <w:color w:val="000000"/>
                <w:sz w:val="24"/>
              </w:rPr>
              <w:t>Иудаизм в России</w:t>
            </w:r>
          </w:p>
        </w:tc>
        <w:tc>
          <w:tcPr>
            <w:tcW w:w="999" w:type="dxa"/>
            <w:tcMar>
              <w:top w:w="50" w:type="dxa"/>
              <w:left w:w="100" w:type="dxa"/>
            </w:tcMar>
            <w:vAlign w:val="center"/>
          </w:tcPr>
          <w:p w14:paraId="5EFBFA03">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0AACF841">
            <w:pPr>
              <w:spacing w:before="0" w:after="0" w:line="276" w:lineRule="auto"/>
              <w:ind w:left="135"/>
              <w:jc w:val="center"/>
            </w:pPr>
          </w:p>
        </w:tc>
        <w:tc>
          <w:tcPr>
            <w:tcW w:w="1811" w:type="dxa"/>
            <w:tcMar>
              <w:top w:w="50" w:type="dxa"/>
              <w:left w:w="100" w:type="dxa"/>
            </w:tcMar>
            <w:vAlign w:val="center"/>
          </w:tcPr>
          <w:p w14:paraId="575E0CF1">
            <w:pPr>
              <w:spacing w:before="0" w:after="0" w:line="276" w:lineRule="auto"/>
              <w:ind w:left="135"/>
              <w:jc w:val="center"/>
            </w:pPr>
          </w:p>
        </w:tc>
        <w:tc>
          <w:tcPr>
            <w:tcW w:w="2710" w:type="dxa"/>
            <w:tcMar>
              <w:top w:w="50" w:type="dxa"/>
              <w:left w:w="100" w:type="dxa"/>
            </w:tcMar>
            <w:vAlign w:val="center"/>
          </w:tcPr>
          <w:p w14:paraId="15610A14">
            <w:pPr>
              <w:spacing w:before="0" w:after="0"/>
              <w:ind w:left="135"/>
              <w:jc w:val="left"/>
            </w:pPr>
          </w:p>
        </w:tc>
      </w:tr>
      <w:tr w14:paraId="3CE5258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24DB3F47">
            <w:pPr>
              <w:spacing w:before="0" w:after="0"/>
              <w:ind w:left="0"/>
              <w:jc w:val="left"/>
            </w:pPr>
            <w:r>
              <w:rPr>
                <w:rFonts w:ascii="Times New Roman" w:hAnsi="Times New Roman"/>
                <w:b w:val="0"/>
                <w:i w:val="0"/>
                <w:color w:val="000000"/>
                <w:sz w:val="24"/>
              </w:rPr>
              <w:t>14</w:t>
            </w:r>
          </w:p>
        </w:tc>
        <w:tc>
          <w:tcPr>
            <w:tcW w:w="2816" w:type="dxa"/>
            <w:tcMar>
              <w:top w:w="50" w:type="dxa"/>
              <w:left w:w="100" w:type="dxa"/>
            </w:tcMar>
            <w:vAlign w:val="center"/>
          </w:tcPr>
          <w:p w14:paraId="105CF2CC">
            <w:pPr>
              <w:spacing w:before="0" w:after="0"/>
              <w:ind w:left="135"/>
              <w:jc w:val="left"/>
            </w:pPr>
            <w:r>
              <w:rPr>
                <w:rFonts w:ascii="Times New Roman" w:hAnsi="Times New Roman"/>
                <w:b w:val="0"/>
                <w:i w:val="0"/>
                <w:color w:val="000000"/>
                <w:sz w:val="24"/>
              </w:rPr>
              <w:t>Основные принципы иудаизма</w:t>
            </w:r>
          </w:p>
        </w:tc>
        <w:tc>
          <w:tcPr>
            <w:tcW w:w="999" w:type="dxa"/>
            <w:tcMar>
              <w:top w:w="50" w:type="dxa"/>
              <w:left w:w="100" w:type="dxa"/>
            </w:tcMar>
            <w:vAlign w:val="center"/>
          </w:tcPr>
          <w:p w14:paraId="61653C3F">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5746ACC1">
            <w:pPr>
              <w:spacing w:before="0" w:after="0" w:line="276" w:lineRule="auto"/>
              <w:ind w:left="135"/>
              <w:jc w:val="center"/>
            </w:pPr>
          </w:p>
        </w:tc>
        <w:tc>
          <w:tcPr>
            <w:tcW w:w="1811" w:type="dxa"/>
            <w:tcMar>
              <w:top w:w="50" w:type="dxa"/>
              <w:left w:w="100" w:type="dxa"/>
            </w:tcMar>
            <w:vAlign w:val="center"/>
          </w:tcPr>
          <w:p w14:paraId="4389A901">
            <w:pPr>
              <w:spacing w:before="0" w:after="0" w:line="276" w:lineRule="auto"/>
              <w:ind w:left="135"/>
              <w:jc w:val="center"/>
            </w:pPr>
          </w:p>
        </w:tc>
        <w:tc>
          <w:tcPr>
            <w:tcW w:w="2710" w:type="dxa"/>
            <w:tcMar>
              <w:top w:w="50" w:type="dxa"/>
              <w:left w:w="100" w:type="dxa"/>
            </w:tcMar>
            <w:vAlign w:val="center"/>
          </w:tcPr>
          <w:p w14:paraId="16A62732">
            <w:pPr>
              <w:spacing w:before="0" w:after="0"/>
              <w:ind w:left="135"/>
              <w:jc w:val="left"/>
            </w:pPr>
          </w:p>
        </w:tc>
      </w:tr>
      <w:tr w14:paraId="666C10A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3BC7C2C6">
            <w:pPr>
              <w:spacing w:before="0" w:after="0"/>
              <w:ind w:left="0"/>
              <w:jc w:val="left"/>
            </w:pPr>
            <w:r>
              <w:rPr>
                <w:rFonts w:ascii="Times New Roman" w:hAnsi="Times New Roman"/>
                <w:b w:val="0"/>
                <w:i w:val="0"/>
                <w:color w:val="000000"/>
                <w:sz w:val="24"/>
              </w:rPr>
              <w:t>15</w:t>
            </w:r>
          </w:p>
        </w:tc>
        <w:tc>
          <w:tcPr>
            <w:tcW w:w="2816" w:type="dxa"/>
            <w:tcMar>
              <w:top w:w="50" w:type="dxa"/>
              <w:left w:w="100" w:type="dxa"/>
            </w:tcMar>
            <w:vAlign w:val="center"/>
          </w:tcPr>
          <w:p w14:paraId="7C7425A2">
            <w:pPr>
              <w:spacing w:before="0" w:after="0"/>
              <w:ind w:left="135"/>
              <w:jc w:val="left"/>
            </w:pPr>
            <w:r>
              <w:rPr>
                <w:rFonts w:ascii="Times New Roman" w:hAnsi="Times New Roman"/>
                <w:b w:val="0"/>
                <w:i w:val="0"/>
                <w:color w:val="000000"/>
                <w:sz w:val="24"/>
              </w:rPr>
              <w:t>Милосердие, забота о слабых, взаимопомощь</w:t>
            </w:r>
          </w:p>
        </w:tc>
        <w:tc>
          <w:tcPr>
            <w:tcW w:w="999" w:type="dxa"/>
            <w:tcMar>
              <w:top w:w="50" w:type="dxa"/>
              <w:left w:w="100" w:type="dxa"/>
            </w:tcMar>
            <w:vAlign w:val="center"/>
          </w:tcPr>
          <w:p w14:paraId="45DD57E7">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3A36BB0E">
            <w:pPr>
              <w:spacing w:before="0" w:after="0" w:line="276" w:lineRule="auto"/>
              <w:ind w:left="135"/>
              <w:jc w:val="center"/>
            </w:pPr>
          </w:p>
        </w:tc>
        <w:tc>
          <w:tcPr>
            <w:tcW w:w="1811" w:type="dxa"/>
            <w:tcMar>
              <w:top w:w="50" w:type="dxa"/>
              <w:left w:w="100" w:type="dxa"/>
            </w:tcMar>
            <w:vAlign w:val="center"/>
          </w:tcPr>
          <w:p w14:paraId="189AD710">
            <w:pPr>
              <w:spacing w:before="0" w:after="0" w:line="276" w:lineRule="auto"/>
              <w:ind w:left="135"/>
              <w:jc w:val="center"/>
            </w:pPr>
          </w:p>
        </w:tc>
        <w:tc>
          <w:tcPr>
            <w:tcW w:w="2710" w:type="dxa"/>
            <w:tcMar>
              <w:top w:w="50" w:type="dxa"/>
              <w:left w:w="100" w:type="dxa"/>
            </w:tcMar>
            <w:vAlign w:val="center"/>
          </w:tcPr>
          <w:p w14:paraId="54731485">
            <w:pPr>
              <w:spacing w:before="0" w:after="0"/>
              <w:ind w:left="135"/>
              <w:jc w:val="left"/>
            </w:pPr>
          </w:p>
        </w:tc>
      </w:tr>
      <w:tr w14:paraId="47FC2BB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1DCF3676">
            <w:pPr>
              <w:spacing w:before="0" w:after="0"/>
              <w:ind w:left="0"/>
              <w:jc w:val="left"/>
            </w:pPr>
            <w:r>
              <w:rPr>
                <w:rFonts w:ascii="Times New Roman" w:hAnsi="Times New Roman"/>
                <w:b w:val="0"/>
                <w:i w:val="0"/>
                <w:color w:val="000000"/>
                <w:sz w:val="24"/>
              </w:rPr>
              <w:t>16</w:t>
            </w:r>
          </w:p>
        </w:tc>
        <w:tc>
          <w:tcPr>
            <w:tcW w:w="2816" w:type="dxa"/>
            <w:tcMar>
              <w:top w:w="50" w:type="dxa"/>
              <w:left w:w="100" w:type="dxa"/>
            </w:tcMar>
            <w:vAlign w:val="center"/>
          </w:tcPr>
          <w:p w14:paraId="15C54BCE">
            <w:pPr>
              <w:spacing w:before="0" w:after="0"/>
              <w:ind w:left="135"/>
              <w:jc w:val="left"/>
            </w:pPr>
            <w:r>
              <w:rPr>
                <w:rFonts w:ascii="Times New Roman" w:hAnsi="Times New Roman"/>
                <w:b w:val="0"/>
                <w:i w:val="0"/>
                <w:color w:val="000000"/>
                <w:sz w:val="24"/>
              </w:rPr>
              <w:t>Традиции иудаизма в повседневной жизни евреев</w:t>
            </w:r>
          </w:p>
        </w:tc>
        <w:tc>
          <w:tcPr>
            <w:tcW w:w="999" w:type="dxa"/>
            <w:tcMar>
              <w:top w:w="50" w:type="dxa"/>
              <w:left w:w="100" w:type="dxa"/>
            </w:tcMar>
            <w:vAlign w:val="center"/>
          </w:tcPr>
          <w:p w14:paraId="1E180ABA">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14E9EE0F">
            <w:pPr>
              <w:spacing w:before="0" w:after="0" w:line="276" w:lineRule="auto"/>
              <w:ind w:left="135"/>
              <w:jc w:val="center"/>
            </w:pPr>
          </w:p>
        </w:tc>
        <w:tc>
          <w:tcPr>
            <w:tcW w:w="1811" w:type="dxa"/>
            <w:tcMar>
              <w:top w:w="50" w:type="dxa"/>
              <w:left w:w="100" w:type="dxa"/>
            </w:tcMar>
            <w:vAlign w:val="center"/>
          </w:tcPr>
          <w:p w14:paraId="1E809972">
            <w:pPr>
              <w:spacing w:before="0" w:after="0" w:line="276" w:lineRule="auto"/>
              <w:ind w:left="135"/>
              <w:jc w:val="center"/>
            </w:pPr>
          </w:p>
        </w:tc>
        <w:tc>
          <w:tcPr>
            <w:tcW w:w="2710" w:type="dxa"/>
            <w:tcMar>
              <w:top w:w="50" w:type="dxa"/>
              <w:left w:w="100" w:type="dxa"/>
            </w:tcMar>
            <w:vAlign w:val="center"/>
          </w:tcPr>
          <w:p w14:paraId="00F51FA4">
            <w:pPr>
              <w:spacing w:before="0" w:after="0"/>
              <w:ind w:left="135"/>
              <w:jc w:val="left"/>
            </w:pPr>
          </w:p>
        </w:tc>
      </w:tr>
      <w:tr w14:paraId="5D5AD3E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6EEF7DB9">
            <w:pPr>
              <w:spacing w:before="0" w:after="0"/>
              <w:ind w:left="0"/>
              <w:jc w:val="left"/>
            </w:pPr>
            <w:r>
              <w:rPr>
                <w:rFonts w:ascii="Times New Roman" w:hAnsi="Times New Roman"/>
                <w:b w:val="0"/>
                <w:i w:val="0"/>
                <w:color w:val="000000"/>
                <w:sz w:val="24"/>
              </w:rPr>
              <w:t>17</w:t>
            </w:r>
          </w:p>
        </w:tc>
        <w:tc>
          <w:tcPr>
            <w:tcW w:w="2816" w:type="dxa"/>
            <w:tcMar>
              <w:top w:w="50" w:type="dxa"/>
              <w:left w:w="100" w:type="dxa"/>
            </w:tcMar>
            <w:vAlign w:val="center"/>
          </w:tcPr>
          <w:p w14:paraId="782C09B8">
            <w:pPr>
              <w:spacing w:before="0" w:after="0"/>
              <w:ind w:left="135"/>
              <w:jc w:val="left"/>
            </w:pPr>
            <w:r>
              <w:rPr>
                <w:rFonts w:ascii="Times New Roman" w:hAnsi="Times New Roman"/>
                <w:b w:val="0"/>
                <w:i w:val="0"/>
                <w:color w:val="000000"/>
                <w:sz w:val="24"/>
              </w:rPr>
              <w:t>Совершеннолетие в иудаизме. Ответственное принятие заповедей</w:t>
            </w:r>
          </w:p>
        </w:tc>
        <w:tc>
          <w:tcPr>
            <w:tcW w:w="999" w:type="dxa"/>
            <w:tcMar>
              <w:top w:w="50" w:type="dxa"/>
              <w:left w:w="100" w:type="dxa"/>
            </w:tcMar>
            <w:vAlign w:val="center"/>
          </w:tcPr>
          <w:p w14:paraId="7E930C76">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18A716DE">
            <w:pPr>
              <w:spacing w:before="0" w:after="0" w:line="276" w:lineRule="auto"/>
              <w:ind w:left="135"/>
              <w:jc w:val="center"/>
            </w:pPr>
          </w:p>
        </w:tc>
        <w:tc>
          <w:tcPr>
            <w:tcW w:w="1811" w:type="dxa"/>
            <w:tcMar>
              <w:top w:w="50" w:type="dxa"/>
              <w:left w:w="100" w:type="dxa"/>
            </w:tcMar>
            <w:vAlign w:val="center"/>
          </w:tcPr>
          <w:p w14:paraId="05199733">
            <w:pPr>
              <w:spacing w:before="0" w:after="0" w:line="276" w:lineRule="auto"/>
              <w:ind w:left="135"/>
              <w:jc w:val="center"/>
            </w:pPr>
          </w:p>
        </w:tc>
        <w:tc>
          <w:tcPr>
            <w:tcW w:w="2710" w:type="dxa"/>
            <w:tcMar>
              <w:top w:w="50" w:type="dxa"/>
              <w:left w:w="100" w:type="dxa"/>
            </w:tcMar>
            <w:vAlign w:val="center"/>
          </w:tcPr>
          <w:p w14:paraId="37420B36">
            <w:pPr>
              <w:spacing w:before="0" w:after="0"/>
              <w:ind w:left="135"/>
              <w:jc w:val="left"/>
            </w:pPr>
          </w:p>
        </w:tc>
      </w:tr>
      <w:tr w14:paraId="483F88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32CC4B1C">
            <w:pPr>
              <w:spacing w:before="0" w:after="0"/>
              <w:ind w:left="0"/>
              <w:jc w:val="left"/>
            </w:pPr>
            <w:r>
              <w:rPr>
                <w:rFonts w:ascii="Times New Roman" w:hAnsi="Times New Roman"/>
                <w:b w:val="0"/>
                <w:i w:val="0"/>
                <w:color w:val="000000"/>
                <w:sz w:val="24"/>
              </w:rPr>
              <w:t>18</w:t>
            </w:r>
          </w:p>
        </w:tc>
        <w:tc>
          <w:tcPr>
            <w:tcW w:w="2816" w:type="dxa"/>
            <w:tcMar>
              <w:top w:w="50" w:type="dxa"/>
              <w:left w:w="100" w:type="dxa"/>
            </w:tcMar>
            <w:vAlign w:val="center"/>
          </w:tcPr>
          <w:p w14:paraId="1D0C4719">
            <w:pPr>
              <w:spacing w:before="0" w:after="0"/>
              <w:ind w:left="135"/>
              <w:jc w:val="left"/>
            </w:pPr>
            <w:r>
              <w:rPr>
                <w:rFonts w:ascii="Times New Roman" w:hAnsi="Times New Roman"/>
                <w:b w:val="0"/>
                <w:i w:val="0"/>
                <w:color w:val="000000"/>
                <w:sz w:val="24"/>
              </w:rPr>
              <w:t>Еврейский дом — еврейский мир: знакомство с историей и традицией</w:t>
            </w:r>
          </w:p>
        </w:tc>
        <w:tc>
          <w:tcPr>
            <w:tcW w:w="999" w:type="dxa"/>
            <w:tcMar>
              <w:top w:w="50" w:type="dxa"/>
              <w:left w:w="100" w:type="dxa"/>
            </w:tcMar>
            <w:vAlign w:val="center"/>
          </w:tcPr>
          <w:p w14:paraId="7083E518">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4CBF9CDB">
            <w:pPr>
              <w:spacing w:before="0" w:after="0" w:line="276" w:lineRule="auto"/>
              <w:ind w:left="135"/>
              <w:jc w:val="center"/>
            </w:pPr>
          </w:p>
        </w:tc>
        <w:tc>
          <w:tcPr>
            <w:tcW w:w="1811" w:type="dxa"/>
            <w:tcMar>
              <w:top w:w="50" w:type="dxa"/>
              <w:left w:w="100" w:type="dxa"/>
            </w:tcMar>
            <w:vAlign w:val="center"/>
          </w:tcPr>
          <w:p w14:paraId="06E8CA1F">
            <w:pPr>
              <w:spacing w:before="0" w:after="0" w:line="276" w:lineRule="auto"/>
              <w:ind w:left="135"/>
              <w:jc w:val="center"/>
            </w:pPr>
          </w:p>
        </w:tc>
        <w:tc>
          <w:tcPr>
            <w:tcW w:w="2710" w:type="dxa"/>
            <w:tcMar>
              <w:top w:w="50" w:type="dxa"/>
              <w:left w:w="100" w:type="dxa"/>
            </w:tcMar>
            <w:vAlign w:val="center"/>
          </w:tcPr>
          <w:p w14:paraId="29C22B6C">
            <w:pPr>
              <w:spacing w:before="0" w:after="0"/>
              <w:ind w:left="135"/>
              <w:jc w:val="left"/>
            </w:pPr>
          </w:p>
        </w:tc>
      </w:tr>
      <w:tr w14:paraId="2C00530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1744E329">
            <w:pPr>
              <w:spacing w:before="0" w:after="0"/>
              <w:ind w:left="0"/>
              <w:jc w:val="left"/>
            </w:pPr>
            <w:r>
              <w:rPr>
                <w:rFonts w:ascii="Times New Roman" w:hAnsi="Times New Roman"/>
                <w:b w:val="0"/>
                <w:i w:val="0"/>
                <w:color w:val="000000"/>
                <w:sz w:val="24"/>
              </w:rPr>
              <w:t>19</w:t>
            </w:r>
          </w:p>
        </w:tc>
        <w:tc>
          <w:tcPr>
            <w:tcW w:w="2816" w:type="dxa"/>
            <w:tcMar>
              <w:top w:w="50" w:type="dxa"/>
              <w:left w:w="100" w:type="dxa"/>
            </w:tcMar>
            <w:vAlign w:val="center"/>
          </w:tcPr>
          <w:p w14:paraId="25369970">
            <w:pPr>
              <w:spacing w:before="0" w:after="0"/>
              <w:ind w:left="135"/>
              <w:jc w:val="left"/>
            </w:pPr>
            <w:r>
              <w:rPr>
                <w:rFonts w:ascii="Times New Roman" w:hAnsi="Times New Roman"/>
                <w:b w:val="0"/>
                <w:i w:val="0"/>
                <w:color w:val="000000"/>
                <w:sz w:val="24"/>
              </w:rPr>
              <w:t>Еврейский календарь</w:t>
            </w:r>
          </w:p>
        </w:tc>
        <w:tc>
          <w:tcPr>
            <w:tcW w:w="999" w:type="dxa"/>
            <w:tcMar>
              <w:top w:w="50" w:type="dxa"/>
              <w:left w:w="100" w:type="dxa"/>
            </w:tcMar>
            <w:vAlign w:val="center"/>
          </w:tcPr>
          <w:p w14:paraId="4114028D">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039F6410">
            <w:pPr>
              <w:spacing w:before="0" w:after="0" w:line="276" w:lineRule="auto"/>
              <w:ind w:left="135"/>
              <w:jc w:val="center"/>
            </w:pPr>
          </w:p>
        </w:tc>
        <w:tc>
          <w:tcPr>
            <w:tcW w:w="1811" w:type="dxa"/>
            <w:tcMar>
              <w:top w:w="50" w:type="dxa"/>
              <w:left w:w="100" w:type="dxa"/>
            </w:tcMar>
            <w:vAlign w:val="center"/>
          </w:tcPr>
          <w:p w14:paraId="7AB52437">
            <w:pPr>
              <w:spacing w:before="0" w:after="0" w:line="276" w:lineRule="auto"/>
              <w:ind w:left="135"/>
              <w:jc w:val="center"/>
            </w:pPr>
          </w:p>
        </w:tc>
        <w:tc>
          <w:tcPr>
            <w:tcW w:w="2710" w:type="dxa"/>
            <w:tcMar>
              <w:top w:w="50" w:type="dxa"/>
              <w:left w:w="100" w:type="dxa"/>
            </w:tcMar>
            <w:vAlign w:val="center"/>
          </w:tcPr>
          <w:p w14:paraId="2811E08F">
            <w:pPr>
              <w:spacing w:before="0" w:after="0"/>
              <w:ind w:left="135"/>
              <w:jc w:val="left"/>
            </w:pPr>
          </w:p>
        </w:tc>
      </w:tr>
      <w:tr w14:paraId="609D49F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52351C3C">
            <w:pPr>
              <w:spacing w:before="0" w:after="0"/>
              <w:ind w:left="0"/>
              <w:jc w:val="left"/>
            </w:pPr>
            <w:r>
              <w:rPr>
                <w:rFonts w:ascii="Times New Roman" w:hAnsi="Times New Roman"/>
                <w:b w:val="0"/>
                <w:i w:val="0"/>
                <w:color w:val="000000"/>
                <w:sz w:val="24"/>
              </w:rPr>
              <w:t>20</w:t>
            </w:r>
          </w:p>
        </w:tc>
        <w:tc>
          <w:tcPr>
            <w:tcW w:w="2816" w:type="dxa"/>
            <w:tcMar>
              <w:top w:w="50" w:type="dxa"/>
              <w:left w:w="100" w:type="dxa"/>
            </w:tcMar>
            <w:vAlign w:val="center"/>
          </w:tcPr>
          <w:p w14:paraId="7EA5740C">
            <w:pPr>
              <w:spacing w:before="0" w:after="0"/>
              <w:ind w:left="135"/>
              <w:jc w:val="left"/>
            </w:pPr>
            <w:r>
              <w:rPr>
                <w:rFonts w:ascii="Times New Roman" w:hAnsi="Times New Roman"/>
                <w:b w:val="0"/>
                <w:i w:val="0"/>
                <w:color w:val="000000"/>
                <w:sz w:val="24"/>
              </w:rPr>
              <w:t>Еврейские праздники: их история и традиции</w:t>
            </w:r>
          </w:p>
        </w:tc>
        <w:tc>
          <w:tcPr>
            <w:tcW w:w="999" w:type="dxa"/>
            <w:tcMar>
              <w:top w:w="50" w:type="dxa"/>
              <w:left w:w="100" w:type="dxa"/>
            </w:tcMar>
            <w:vAlign w:val="center"/>
          </w:tcPr>
          <w:p w14:paraId="45FA9C12">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19DFF35B">
            <w:pPr>
              <w:spacing w:before="0" w:after="0" w:line="276" w:lineRule="auto"/>
              <w:ind w:left="135"/>
              <w:jc w:val="center"/>
            </w:pPr>
          </w:p>
        </w:tc>
        <w:tc>
          <w:tcPr>
            <w:tcW w:w="1811" w:type="dxa"/>
            <w:tcMar>
              <w:top w:w="50" w:type="dxa"/>
              <w:left w:w="100" w:type="dxa"/>
            </w:tcMar>
            <w:vAlign w:val="center"/>
          </w:tcPr>
          <w:p w14:paraId="00F7B6F0">
            <w:pPr>
              <w:spacing w:before="0" w:after="0" w:line="276" w:lineRule="auto"/>
              <w:ind w:left="135"/>
              <w:jc w:val="center"/>
            </w:pPr>
          </w:p>
        </w:tc>
        <w:tc>
          <w:tcPr>
            <w:tcW w:w="2710" w:type="dxa"/>
            <w:tcMar>
              <w:top w:w="50" w:type="dxa"/>
              <w:left w:w="100" w:type="dxa"/>
            </w:tcMar>
            <w:vAlign w:val="center"/>
          </w:tcPr>
          <w:p w14:paraId="2F4018C8">
            <w:pPr>
              <w:spacing w:before="0" w:after="0"/>
              <w:ind w:left="135"/>
              <w:jc w:val="left"/>
            </w:pPr>
          </w:p>
        </w:tc>
      </w:tr>
      <w:tr w14:paraId="63804DF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26E7F395">
            <w:pPr>
              <w:spacing w:before="0" w:after="0"/>
              <w:ind w:left="0"/>
              <w:jc w:val="left"/>
            </w:pPr>
            <w:r>
              <w:rPr>
                <w:rFonts w:ascii="Times New Roman" w:hAnsi="Times New Roman"/>
                <w:b w:val="0"/>
                <w:i w:val="0"/>
                <w:color w:val="000000"/>
                <w:sz w:val="24"/>
              </w:rPr>
              <w:t>21</w:t>
            </w:r>
          </w:p>
        </w:tc>
        <w:tc>
          <w:tcPr>
            <w:tcW w:w="2816" w:type="dxa"/>
            <w:tcMar>
              <w:top w:w="50" w:type="dxa"/>
              <w:left w:w="100" w:type="dxa"/>
            </w:tcMar>
            <w:vAlign w:val="center"/>
          </w:tcPr>
          <w:p w14:paraId="49461ADC">
            <w:pPr>
              <w:spacing w:before="0" w:after="0"/>
              <w:ind w:left="135"/>
              <w:jc w:val="left"/>
            </w:pPr>
            <w:r>
              <w:rPr>
                <w:rFonts w:ascii="Times New Roman" w:hAnsi="Times New Roman"/>
                <w:b w:val="0"/>
                <w:i w:val="0"/>
                <w:color w:val="000000"/>
                <w:sz w:val="24"/>
              </w:rPr>
              <w:t>Ценности семейной жизни в иудейской традиции. Праматери еврейского народа</w:t>
            </w:r>
          </w:p>
        </w:tc>
        <w:tc>
          <w:tcPr>
            <w:tcW w:w="999" w:type="dxa"/>
            <w:tcMar>
              <w:top w:w="50" w:type="dxa"/>
              <w:left w:w="100" w:type="dxa"/>
            </w:tcMar>
            <w:vAlign w:val="center"/>
          </w:tcPr>
          <w:p w14:paraId="5B541EDC">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2149B687">
            <w:pPr>
              <w:spacing w:before="0" w:after="0" w:line="276" w:lineRule="auto"/>
              <w:ind w:left="135"/>
              <w:jc w:val="center"/>
            </w:pPr>
          </w:p>
        </w:tc>
        <w:tc>
          <w:tcPr>
            <w:tcW w:w="1811" w:type="dxa"/>
            <w:tcMar>
              <w:top w:w="50" w:type="dxa"/>
              <w:left w:w="100" w:type="dxa"/>
            </w:tcMar>
            <w:vAlign w:val="center"/>
          </w:tcPr>
          <w:p w14:paraId="0490964C">
            <w:pPr>
              <w:spacing w:before="0" w:after="0" w:line="276" w:lineRule="auto"/>
              <w:ind w:left="135"/>
              <w:jc w:val="center"/>
            </w:pPr>
          </w:p>
        </w:tc>
        <w:tc>
          <w:tcPr>
            <w:tcW w:w="2710" w:type="dxa"/>
            <w:tcMar>
              <w:top w:w="50" w:type="dxa"/>
              <w:left w:w="100" w:type="dxa"/>
            </w:tcMar>
            <w:vAlign w:val="center"/>
          </w:tcPr>
          <w:p w14:paraId="2EC49156">
            <w:pPr>
              <w:spacing w:before="0" w:after="0"/>
              <w:ind w:left="135"/>
              <w:jc w:val="left"/>
            </w:pPr>
          </w:p>
        </w:tc>
      </w:tr>
      <w:tr w14:paraId="575001E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37B6BF63">
            <w:pPr>
              <w:spacing w:before="0" w:after="0"/>
              <w:ind w:left="0"/>
              <w:jc w:val="left"/>
            </w:pPr>
            <w:r>
              <w:rPr>
                <w:rFonts w:ascii="Times New Roman" w:hAnsi="Times New Roman"/>
                <w:b w:val="0"/>
                <w:i w:val="0"/>
                <w:color w:val="000000"/>
                <w:sz w:val="24"/>
              </w:rPr>
              <w:t>22</w:t>
            </w:r>
          </w:p>
        </w:tc>
        <w:tc>
          <w:tcPr>
            <w:tcW w:w="2816" w:type="dxa"/>
            <w:tcMar>
              <w:top w:w="50" w:type="dxa"/>
              <w:left w:w="100" w:type="dxa"/>
            </w:tcMar>
            <w:vAlign w:val="center"/>
          </w:tcPr>
          <w:p w14:paraId="17631A87">
            <w:pPr>
              <w:spacing w:before="0" w:after="0"/>
              <w:ind w:left="135"/>
              <w:jc w:val="left"/>
            </w:pPr>
            <w:r>
              <w:rPr>
                <w:rFonts w:ascii="Times New Roman" w:hAnsi="Times New Roman"/>
                <w:b w:val="0"/>
                <w:i w:val="0"/>
                <w:color w:val="000000"/>
                <w:sz w:val="24"/>
              </w:rPr>
              <w:t>Любовь и уважение к Отечеству</w:t>
            </w:r>
          </w:p>
        </w:tc>
        <w:tc>
          <w:tcPr>
            <w:tcW w:w="999" w:type="dxa"/>
            <w:tcMar>
              <w:top w:w="50" w:type="dxa"/>
              <w:left w:w="100" w:type="dxa"/>
            </w:tcMar>
            <w:vAlign w:val="center"/>
          </w:tcPr>
          <w:p w14:paraId="37C6C374">
            <w:pPr>
              <w:spacing w:before="0" w:after="0" w:line="276" w:lineRule="auto"/>
              <w:ind w:left="135"/>
              <w:jc w:val="center"/>
            </w:pPr>
            <w:r>
              <w:rPr>
                <w:rFonts w:ascii="Times New Roman" w:hAnsi="Times New Roman"/>
                <w:b w:val="0"/>
                <w:i w:val="0"/>
                <w:color w:val="000000"/>
                <w:sz w:val="24"/>
              </w:rPr>
              <w:t xml:space="preserve"> 1 </w:t>
            </w:r>
          </w:p>
        </w:tc>
        <w:tc>
          <w:tcPr>
            <w:tcW w:w="1726" w:type="dxa"/>
            <w:tcMar>
              <w:top w:w="50" w:type="dxa"/>
              <w:left w:w="100" w:type="dxa"/>
            </w:tcMar>
            <w:vAlign w:val="center"/>
          </w:tcPr>
          <w:p w14:paraId="416D3E81">
            <w:pPr>
              <w:spacing w:before="0" w:after="0" w:line="276" w:lineRule="auto"/>
              <w:ind w:left="135"/>
              <w:jc w:val="center"/>
            </w:pPr>
          </w:p>
        </w:tc>
        <w:tc>
          <w:tcPr>
            <w:tcW w:w="1811" w:type="dxa"/>
            <w:tcMar>
              <w:top w:w="50" w:type="dxa"/>
              <w:left w:w="100" w:type="dxa"/>
            </w:tcMar>
            <w:vAlign w:val="center"/>
          </w:tcPr>
          <w:p w14:paraId="0683FDE1">
            <w:pPr>
              <w:spacing w:before="0" w:after="0" w:line="276" w:lineRule="auto"/>
              <w:ind w:left="135"/>
              <w:jc w:val="center"/>
            </w:pPr>
          </w:p>
        </w:tc>
        <w:tc>
          <w:tcPr>
            <w:tcW w:w="2710" w:type="dxa"/>
            <w:tcMar>
              <w:top w:w="50" w:type="dxa"/>
              <w:left w:w="100" w:type="dxa"/>
            </w:tcMar>
            <w:vAlign w:val="center"/>
          </w:tcPr>
          <w:p w14:paraId="1593E81A">
            <w:pPr>
              <w:spacing w:before="0" w:after="0"/>
              <w:ind w:left="135"/>
              <w:jc w:val="left"/>
            </w:pPr>
          </w:p>
        </w:tc>
      </w:tr>
      <w:tr w14:paraId="4047BFE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6" w:type="dxa"/>
            <w:tcMar>
              <w:top w:w="50" w:type="dxa"/>
              <w:left w:w="100" w:type="dxa"/>
            </w:tcMar>
            <w:vAlign w:val="center"/>
          </w:tcPr>
          <w:p w14:paraId="701AA1CA">
            <w:pPr>
              <w:spacing w:before="0" w:after="0"/>
              <w:ind w:left="0"/>
              <w:jc w:val="left"/>
            </w:pPr>
            <w:r>
              <w:rPr>
                <w:rFonts w:ascii="Times New Roman" w:hAnsi="Times New Roman"/>
                <w:b w:val="0"/>
                <w:i w:val="0"/>
                <w:color w:val="000000"/>
                <w:sz w:val="24"/>
              </w:rPr>
              <w:t>23</w:t>
            </w:r>
          </w:p>
        </w:tc>
        <w:tc>
          <w:tcPr>
            <w:tcW w:w="2816" w:type="dxa"/>
            <w:tcMar>
              <w:top w:w="50" w:type="dxa"/>
              <w:left w:w="100" w:type="dxa"/>
            </w:tcMar>
            <w:vAlign w:val="center"/>
          </w:tcPr>
          <w:p w14:paraId="5578F777">
            <w:pPr>
              <w:spacing w:before="0" w:after="0"/>
              <w:ind w:left="135"/>
              <w:jc w:val="left"/>
            </w:pPr>
            <w:r>
              <w:rPr>
                <w:rFonts w:ascii="Times New Roman" w:hAnsi="Times New Roman"/>
                <w:b w:val="0"/>
                <w:i w:val="0"/>
                <w:color w:val="000000"/>
                <w:sz w:val="24"/>
              </w:rPr>
              <w:t>Творческие работы учащихся</w:t>
            </w:r>
          </w:p>
        </w:tc>
        <w:tc>
          <w:tcPr>
            <w:tcW w:w="999" w:type="dxa"/>
            <w:tcMar>
              <w:top w:w="50" w:type="dxa"/>
              <w:left w:w="100" w:type="dxa"/>
            </w:tcMar>
            <w:vAlign w:val="center"/>
          </w:tcPr>
          <w:p w14:paraId="2842AFB5">
            <w:pPr>
              <w:spacing w:before="0" w:after="0" w:line="276" w:lineRule="auto"/>
              <w:ind w:left="135"/>
              <w:jc w:val="center"/>
            </w:pPr>
            <w:r>
              <w:rPr>
                <w:rFonts w:ascii="Times New Roman" w:hAnsi="Times New Roman"/>
                <w:b w:val="0"/>
                <w:i w:val="0"/>
                <w:color w:val="000000"/>
                <w:sz w:val="24"/>
              </w:rPr>
              <w:t xml:space="preserve"> 2 </w:t>
            </w:r>
          </w:p>
        </w:tc>
        <w:tc>
          <w:tcPr>
            <w:tcW w:w="1726" w:type="dxa"/>
            <w:tcMar>
              <w:top w:w="50" w:type="dxa"/>
              <w:left w:w="100" w:type="dxa"/>
            </w:tcMar>
            <w:vAlign w:val="center"/>
          </w:tcPr>
          <w:p w14:paraId="2461FB5E">
            <w:pPr>
              <w:spacing w:before="0" w:after="0" w:line="276" w:lineRule="auto"/>
              <w:ind w:left="135"/>
              <w:jc w:val="center"/>
            </w:pPr>
          </w:p>
        </w:tc>
        <w:tc>
          <w:tcPr>
            <w:tcW w:w="1811" w:type="dxa"/>
            <w:tcMar>
              <w:top w:w="50" w:type="dxa"/>
              <w:left w:w="100" w:type="dxa"/>
            </w:tcMar>
            <w:vAlign w:val="center"/>
          </w:tcPr>
          <w:p w14:paraId="28F45CA4">
            <w:pPr>
              <w:spacing w:before="0" w:after="0" w:line="276" w:lineRule="auto"/>
              <w:ind w:left="135"/>
              <w:jc w:val="center"/>
            </w:pPr>
          </w:p>
        </w:tc>
        <w:tc>
          <w:tcPr>
            <w:tcW w:w="2710" w:type="dxa"/>
            <w:tcMar>
              <w:top w:w="50" w:type="dxa"/>
              <w:left w:w="100" w:type="dxa"/>
            </w:tcMar>
            <w:vAlign w:val="center"/>
          </w:tcPr>
          <w:p w14:paraId="6A69B3C9">
            <w:pPr>
              <w:spacing w:before="0" w:after="0"/>
              <w:ind w:left="135"/>
              <w:jc w:val="left"/>
            </w:pPr>
          </w:p>
        </w:tc>
      </w:tr>
      <w:tr w14:paraId="19D9D56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236DD5E3">
            <w:pPr>
              <w:spacing w:before="0" w:after="0"/>
              <w:ind w:left="135"/>
              <w:jc w:val="left"/>
            </w:pPr>
            <w:r>
              <w:rPr>
                <w:rFonts w:ascii="Times New Roman" w:hAnsi="Times New Roman"/>
                <w:b w:val="0"/>
                <w:i w:val="0"/>
                <w:color w:val="000000"/>
                <w:sz w:val="24"/>
              </w:rPr>
              <w:t>ОБЩЕЕ КОЛИЧЕСТВО ЧАСОВ ПО ПРОГРАММЕ</w:t>
            </w:r>
          </w:p>
        </w:tc>
        <w:tc>
          <w:tcPr>
            <w:tcW w:w="1570" w:type="dxa"/>
            <w:tcMar>
              <w:top w:w="50" w:type="dxa"/>
              <w:left w:w="100" w:type="dxa"/>
            </w:tcMar>
            <w:vAlign w:val="center"/>
          </w:tcPr>
          <w:p w14:paraId="040227ED">
            <w:pPr>
              <w:spacing w:before="0" w:after="0" w:line="276" w:lineRule="auto"/>
              <w:ind w:left="135"/>
              <w:jc w:val="center"/>
            </w:pPr>
            <w:r>
              <w:rPr>
                <w:rFonts w:ascii="Times New Roman" w:hAnsi="Times New Roman"/>
                <w:b w:val="0"/>
                <w:i w:val="0"/>
                <w:color w:val="000000"/>
                <w:sz w:val="24"/>
              </w:rPr>
              <w:t xml:space="preserve"> 34 </w:t>
            </w:r>
          </w:p>
        </w:tc>
        <w:tc>
          <w:tcPr>
            <w:tcW w:w="1726" w:type="dxa"/>
            <w:tcMar>
              <w:top w:w="50" w:type="dxa"/>
              <w:left w:w="100" w:type="dxa"/>
            </w:tcMar>
            <w:vAlign w:val="center"/>
          </w:tcPr>
          <w:p w14:paraId="6D387BC4">
            <w:pPr>
              <w:spacing w:before="0" w:after="0" w:line="276" w:lineRule="auto"/>
              <w:ind w:left="135"/>
              <w:jc w:val="center"/>
            </w:pPr>
            <w:r>
              <w:rPr>
                <w:rFonts w:ascii="Times New Roman" w:hAnsi="Times New Roman"/>
                <w:b w:val="0"/>
                <w:i w:val="0"/>
                <w:color w:val="000000"/>
                <w:sz w:val="24"/>
              </w:rPr>
              <w:t xml:space="preserve"> 0 </w:t>
            </w:r>
          </w:p>
        </w:tc>
        <w:tc>
          <w:tcPr>
            <w:tcW w:w="1811" w:type="dxa"/>
            <w:tcMar>
              <w:top w:w="50" w:type="dxa"/>
              <w:left w:w="100" w:type="dxa"/>
            </w:tcMar>
            <w:vAlign w:val="center"/>
          </w:tcPr>
          <w:p w14:paraId="332B6DB1">
            <w:pPr>
              <w:spacing w:before="0" w:after="0" w:line="276" w:lineRule="auto"/>
              <w:ind w:left="135"/>
              <w:jc w:val="center"/>
            </w:pPr>
            <w:r>
              <w:rPr>
                <w:rFonts w:ascii="Times New Roman" w:hAnsi="Times New Roman"/>
                <w:b w:val="0"/>
                <w:i w:val="0"/>
                <w:color w:val="000000"/>
                <w:sz w:val="24"/>
              </w:rPr>
              <w:t xml:space="preserve"> 0 </w:t>
            </w:r>
          </w:p>
        </w:tc>
        <w:tc>
          <w:tcPr>
            <w:tcW w:w="2710" w:type="dxa"/>
            <w:tcMar>
              <w:top w:w="50" w:type="dxa"/>
              <w:left w:w="100" w:type="dxa"/>
            </w:tcMar>
            <w:vAlign w:val="center"/>
          </w:tcPr>
          <w:p w14:paraId="37FBD0E2">
            <w:pPr>
              <w:jc w:val="left"/>
            </w:pPr>
          </w:p>
        </w:tc>
      </w:tr>
    </w:tbl>
    <w:p w14:paraId="45CC09AB">
      <w:pPr>
        <w:sectPr>
          <w:pgSz w:w="16383" w:h="11906" w:orient="landscape"/>
          <w:cols w:space="720" w:num="1"/>
        </w:sectPr>
      </w:pPr>
    </w:p>
    <w:p w14:paraId="7D6DFDFA">
      <w:pPr>
        <w:sectPr>
          <w:pgSz w:w="16383" w:h="11906" w:orient="landscape"/>
          <w:cols w:space="720" w:num="1"/>
        </w:sectPr>
      </w:pPr>
      <w:bookmarkStart w:id="15" w:name="block-67550399"/>
    </w:p>
    <w:bookmarkEnd w:id="14"/>
    <w:bookmarkEnd w:id="15"/>
    <w:p w14:paraId="161695E1">
      <w:pPr>
        <w:spacing w:before="0" w:after="0"/>
        <w:ind w:left="120"/>
        <w:jc w:val="left"/>
      </w:pPr>
      <w:bookmarkStart w:id="16" w:name="block-67550400"/>
      <w:r>
        <w:rPr>
          <w:rFonts w:ascii="Times New Roman" w:hAnsi="Times New Roman"/>
          <w:b/>
          <w:i w:val="0"/>
          <w:color w:val="000000"/>
          <w:sz w:val="28"/>
        </w:rPr>
        <w:t xml:space="preserve"> ТЕМАТИЧЕСКОЕ ПЛАНИРОВАНИЕ </w:t>
      </w:r>
    </w:p>
    <w:p w14:paraId="3B06AD6B">
      <w:pPr>
        <w:spacing w:before="0" w:after="0"/>
        <w:ind w:left="120"/>
        <w:jc w:val="left"/>
      </w:pPr>
      <w:r>
        <w:rPr>
          <w:rFonts w:ascii="Times New Roman" w:hAnsi="Times New Roman"/>
          <w:b/>
          <w:i w:val="0"/>
          <w:color w:val="000000"/>
          <w:sz w:val="28"/>
        </w:rPr>
        <w:t xml:space="preserve"> МОДУЛЬ "ОСНОВЫ РЕЛИГИОЗНЫХ КУЛЬТУР НАРОДОВ РОССИИ"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673"/>
        <w:gridCol w:w="2640"/>
        <w:gridCol w:w="1416"/>
        <w:gridCol w:w="2452"/>
        <w:gridCol w:w="2575"/>
        <w:gridCol w:w="3838"/>
      </w:tblGrid>
      <w:tr w14:paraId="02E4902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vMerge w:val="restart"/>
            <w:tcMar>
              <w:top w:w="50" w:type="dxa"/>
              <w:left w:w="100" w:type="dxa"/>
            </w:tcMar>
            <w:vAlign w:val="center"/>
          </w:tcPr>
          <w:p w14:paraId="0DFA5025">
            <w:pPr>
              <w:spacing w:before="0" w:after="0"/>
              <w:ind w:left="135"/>
              <w:jc w:val="left"/>
            </w:pPr>
            <w:r>
              <w:rPr>
                <w:rFonts w:ascii="Times New Roman" w:hAnsi="Times New Roman"/>
                <w:b/>
                <w:i w:val="0"/>
                <w:color w:val="000000"/>
                <w:sz w:val="24"/>
              </w:rPr>
              <w:t xml:space="preserve">№ п/п </w:t>
            </w:r>
          </w:p>
          <w:p w14:paraId="51AB4DEC">
            <w:pPr>
              <w:spacing w:before="0" w:after="0"/>
              <w:ind w:left="135"/>
              <w:jc w:val="left"/>
            </w:pPr>
          </w:p>
        </w:tc>
        <w:tc>
          <w:tcPr>
            <w:tcW w:w="2904" w:type="dxa"/>
            <w:vMerge w:val="restart"/>
            <w:tcMar>
              <w:top w:w="50" w:type="dxa"/>
              <w:left w:w="100" w:type="dxa"/>
            </w:tcMar>
            <w:vAlign w:val="center"/>
          </w:tcPr>
          <w:p w14:paraId="3CA28421">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4034A6CA">
            <w:pPr>
              <w:spacing w:before="0" w:after="0"/>
              <w:ind w:left="135"/>
              <w:jc w:val="left"/>
            </w:pPr>
          </w:p>
        </w:tc>
        <w:tc>
          <w:tcPr>
            <w:tcW w:w="0" w:type="auto"/>
            <w:gridSpan w:val="3"/>
            <w:tcMar>
              <w:top w:w="50" w:type="dxa"/>
              <w:left w:w="100" w:type="dxa"/>
            </w:tcMar>
            <w:vAlign w:val="center"/>
          </w:tcPr>
          <w:p w14:paraId="42181D5D">
            <w:pPr>
              <w:spacing w:before="0" w:after="0"/>
              <w:ind w:left="0"/>
              <w:jc w:val="left"/>
            </w:pPr>
            <w:r>
              <w:rPr>
                <w:rFonts w:ascii="Times New Roman" w:hAnsi="Times New Roman"/>
                <w:b/>
                <w:i w:val="0"/>
                <w:color w:val="000000"/>
                <w:sz w:val="24"/>
              </w:rPr>
              <w:t>Количество часов</w:t>
            </w:r>
          </w:p>
        </w:tc>
        <w:tc>
          <w:tcPr>
            <w:tcW w:w="2686" w:type="dxa"/>
            <w:vMerge w:val="restart"/>
            <w:tcMar>
              <w:top w:w="50" w:type="dxa"/>
              <w:left w:w="100" w:type="dxa"/>
            </w:tcMar>
            <w:vAlign w:val="center"/>
          </w:tcPr>
          <w:p w14:paraId="46B8B198">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6B9245AC">
            <w:pPr>
              <w:spacing w:before="0" w:after="0"/>
              <w:ind w:left="135"/>
              <w:jc w:val="left"/>
            </w:pPr>
          </w:p>
        </w:tc>
      </w:tr>
      <w:tr w14:paraId="46C5176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235BDCF6">
            <w:pPr>
              <w:jc w:val="left"/>
            </w:pPr>
          </w:p>
        </w:tc>
        <w:tc>
          <w:tcPr>
            <w:tcW w:w="0" w:type="auto"/>
            <w:vMerge w:val="continue"/>
            <w:tcBorders>
              <w:top w:val="nil"/>
            </w:tcBorders>
            <w:tcMar>
              <w:top w:w="50" w:type="dxa"/>
              <w:left w:w="100" w:type="dxa"/>
            </w:tcMar>
          </w:tcPr>
          <w:p w14:paraId="2CEB26E6">
            <w:pPr>
              <w:jc w:val="left"/>
            </w:pPr>
          </w:p>
        </w:tc>
        <w:tc>
          <w:tcPr>
            <w:tcW w:w="991" w:type="dxa"/>
            <w:tcMar>
              <w:top w:w="50" w:type="dxa"/>
              <w:left w:w="100" w:type="dxa"/>
            </w:tcMar>
            <w:vAlign w:val="center"/>
          </w:tcPr>
          <w:p w14:paraId="5BAB5B1C">
            <w:pPr>
              <w:spacing w:before="0" w:after="0"/>
              <w:ind w:left="135"/>
              <w:jc w:val="left"/>
            </w:pPr>
            <w:r>
              <w:rPr>
                <w:rFonts w:ascii="Times New Roman" w:hAnsi="Times New Roman"/>
                <w:b/>
                <w:i w:val="0"/>
                <w:color w:val="000000"/>
                <w:sz w:val="24"/>
              </w:rPr>
              <w:t xml:space="preserve">Всего </w:t>
            </w:r>
          </w:p>
          <w:p w14:paraId="1F824C59">
            <w:pPr>
              <w:spacing w:before="0" w:after="0"/>
              <w:ind w:left="135"/>
              <w:jc w:val="left"/>
            </w:pPr>
          </w:p>
        </w:tc>
        <w:tc>
          <w:tcPr>
            <w:tcW w:w="1716" w:type="dxa"/>
            <w:tcMar>
              <w:top w:w="50" w:type="dxa"/>
              <w:left w:w="100" w:type="dxa"/>
            </w:tcMar>
            <w:vAlign w:val="center"/>
          </w:tcPr>
          <w:p w14:paraId="5266A7DC">
            <w:pPr>
              <w:spacing w:before="0" w:after="0"/>
              <w:ind w:left="135"/>
              <w:jc w:val="left"/>
            </w:pPr>
            <w:r>
              <w:rPr>
                <w:rFonts w:ascii="Times New Roman" w:hAnsi="Times New Roman"/>
                <w:b/>
                <w:i w:val="0"/>
                <w:color w:val="000000"/>
                <w:sz w:val="24"/>
              </w:rPr>
              <w:t xml:space="preserve">Контрольные работы </w:t>
            </w:r>
          </w:p>
          <w:p w14:paraId="1A175F43">
            <w:pPr>
              <w:spacing w:before="0" w:after="0"/>
              <w:ind w:left="135"/>
              <w:jc w:val="left"/>
            </w:pPr>
          </w:p>
        </w:tc>
        <w:tc>
          <w:tcPr>
            <w:tcW w:w="1802" w:type="dxa"/>
            <w:tcMar>
              <w:top w:w="50" w:type="dxa"/>
              <w:left w:w="100" w:type="dxa"/>
            </w:tcMar>
            <w:vAlign w:val="center"/>
          </w:tcPr>
          <w:p w14:paraId="3993F33A">
            <w:pPr>
              <w:spacing w:before="0" w:after="0"/>
              <w:ind w:left="135"/>
              <w:jc w:val="left"/>
            </w:pPr>
            <w:r>
              <w:rPr>
                <w:rFonts w:ascii="Times New Roman" w:hAnsi="Times New Roman"/>
                <w:b/>
                <w:i w:val="0"/>
                <w:color w:val="000000"/>
                <w:sz w:val="24"/>
              </w:rPr>
              <w:t xml:space="preserve">Практические работы </w:t>
            </w:r>
          </w:p>
          <w:p w14:paraId="5CFA8EDB">
            <w:pPr>
              <w:spacing w:before="0" w:after="0"/>
              <w:ind w:left="135"/>
              <w:jc w:val="left"/>
            </w:pPr>
          </w:p>
        </w:tc>
        <w:tc>
          <w:tcPr>
            <w:tcW w:w="0" w:type="auto"/>
            <w:vMerge w:val="continue"/>
            <w:tcBorders>
              <w:top w:val="nil"/>
            </w:tcBorders>
            <w:tcMar>
              <w:top w:w="50" w:type="dxa"/>
              <w:left w:w="100" w:type="dxa"/>
            </w:tcMar>
          </w:tcPr>
          <w:p w14:paraId="53CAAFC3">
            <w:pPr>
              <w:jc w:val="left"/>
            </w:pPr>
          </w:p>
        </w:tc>
      </w:tr>
      <w:tr w14:paraId="131AFE5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67EA77F5">
            <w:pPr>
              <w:spacing w:before="0" w:after="0"/>
              <w:ind w:left="0"/>
              <w:jc w:val="left"/>
            </w:pPr>
            <w:r>
              <w:rPr>
                <w:rFonts w:ascii="Times New Roman" w:hAnsi="Times New Roman"/>
                <w:b w:val="0"/>
                <w:i w:val="0"/>
                <w:color w:val="000000"/>
                <w:sz w:val="24"/>
              </w:rPr>
              <w:t>1</w:t>
            </w:r>
          </w:p>
        </w:tc>
        <w:tc>
          <w:tcPr>
            <w:tcW w:w="2904" w:type="dxa"/>
            <w:tcMar>
              <w:top w:w="50" w:type="dxa"/>
              <w:left w:w="100" w:type="dxa"/>
            </w:tcMar>
            <w:vAlign w:val="center"/>
          </w:tcPr>
          <w:p w14:paraId="72A6190D">
            <w:pPr>
              <w:spacing w:before="0" w:after="0"/>
              <w:ind w:left="135"/>
              <w:jc w:val="left"/>
            </w:pPr>
            <w:r>
              <w:rPr>
                <w:rFonts w:ascii="Times New Roman" w:hAnsi="Times New Roman"/>
                <w:b w:val="0"/>
                <w:i w:val="0"/>
                <w:color w:val="000000"/>
                <w:sz w:val="24"/>
              </w:rPr>
              <w:t>Россия — наша Родина</w:t>
            </w:r>
          </w:p>
        </w:tc>
        <w:tc>
          <w:tcPr>
            <w:tcW w:w="991" w:type="dxa"/>
            <w:tcMar>
              <w:top w:w="50" w:type="dxa"/>
              <w:left w:w="100" w:type="dxa"/>
            </w:tcMar>
            <w:vAlign w:val="center"/>
          </w:tcPr>
          <w:p w14:paraId="149D43FC">
            <w:pPr>
              <w:spacing w:before="0" w:after="0" w:line="276" w:lineRule="auto"/>
              <w:ind w:left="135"/>
              <w:jc w:val="center"/>
            </w:pPr>
            <w:r>
              <w:rPr>
                <w:rFonts w:ascii="Times New Roman" w:hAnsi="Times New Roman"/>
                <w:b w:val="0"/>
                <w:i w:val="0"/>
                <w:color w:val="000000"/>
                <w:sz w:val="24"/>
              </w:rPr>
              <w:t xml:space="preserve"> 1 </w:t>
            </w:r>
          </w:p>
        </w:tc>
        <w:tc>
          <w:tcPr>
            <w:tcW w:w="1716" w:type="dxa"/>
            <w:tcMar>
              <w:top w:w="50" w:type="dxa"/>
              <w:left w:w="100" w:type="dxa"/>
            </w:tcMar>
            <w:vAlign w:val="center"/>
          </w:tcPr>
          <w:p w14:paraId="32328A72">
            <w:pPr>
              <w:spacing w:before="0" w:after="0" w:line="276" w:lineRule="auto"/>
              <w:ind w:left="135"/>
              <w:jc w:val="center"/>
            </w:pPr>
          </w:p>
        </w:tc>
        <w:tc>
          <w:tcPr>
            <w:tcW w:w="1802" w:type="dxa"/>
            <w:tcMar>
              <w:top w:w="50" w:type="dxa"/>
              <w:left w:w="100" w:type="dxa"/>
            </w:tcMar>
            <w:vAlign w:val="center"/>
          </w:tcPr>
          <w:p w14:paraId="06438669">
            <w:pPr>
              <w:spacing w:before="0" w:after="0" w:line="276" w:lineRule="auto"/>
              <w:ind w:left="135"/>
              <w:jc w:val="center"/>
            </w:pPr>
          </w:p>
        </w:tc>
        <w:tc>
          <w:tcPr>
            <w:tcW w:w="2686" w:type="dxa"/>
            <w:tcMar>
              <w:top w:w="50" w:type="dxa"/>
              <w:left w:w="100" w:type="dxa"/>
            </w:tcMar>
            <w:vAlign w:val="center"/>
          </w:tcPr>
          <w:p w14:paraId="0F15415B">
            <w:pPr>
              <w:spacing w:before="0" w:after="0"/>
              <w:ind w:left="135"/>
              <w:jc w:val="left"/>
            </w:pPr>
          </w:p>
        </w:tc>
      </w:tr>
      <w:tr w14:paraId="65BCAF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3785B6E5">
            <w:pPr>
              <w:spacing w:before="0" w:after="0"/>
              <w:ind w:left="0"/>
              <w:jc w:val="left"/>
            </w:pPr>
            <w:r>
              <w:rPr>
                <w:rFonts w:ascii="Times New Roman" w:hAnsi="Times New Roman"/>
                <w:b w:val="0"/>
                <w:i w:val="0"/>
                <w:color w:val="000000"/>
                <w:sz w:val="24"/>
              </w:rPr>
              <w:t>2</w:t>
            </w:r>
          </w:p>
        </w:tc>
        <w:tc>
          <w:tcPr>
            <w:tcW w:w="2904" w:type="dxa"/>
            <w:tcMar>
              <w:top w:w="50" w:type="dxa"/>
              <w:left w:w="100" w:type="dxa"/>
            </w:tcMar>
            <w:vAlign w:val="center"/>
          </w:tcPr>
          <w:p w14:paraId="69C04B98">
            <w:pPr>
              <w:spacing w:before="0" w:after="0"/>
              <w:ind w:left="135"/>
              <w:jc w:val="left"/>
            </w:pPr>
            <w:r>
              <w:rPr>
                <w:rFonts w:ascii="Times New Roman" w:hAnsi="Times New Roman"/>
                <w:b w:val="0"/>
                <w:i w:val="0"/>
                <w:color w:val="000000"/>
                <w:sz w:val="24"/>
              </w:rPr>
              <w:t>Культура и религия. Возникновение религий. Мировые религии и иудаизм. Основатели религий мира</w:t>
            </w:r>
          </w:p>
        </w:tc>
        <w:tc>
          <w:tcPr>
            <w:tcW w:w="991" w:type="dxa"/>
            <w:tcMar>
              <w:top w:w="50" w:type="dxa"/>
              <w:left w:w="100" w:type="dxa"/>
            </w:tcMar>
            <w:vAlign w:val="center"/>
          </w:tcPr>
          <w:p w14:paraId="356ECFD4">
            <w:pPr>
              <w:spacing w:before="0" w:after="0" w:line="276" w:lineRule="auto"/>
              <w:ind w:left="135"/>
              <w:jc w:val="center"/>
            </w:pPr>
            <w:r>
              <w:rPr>
                <w:rFonts w:ascii="Times New Roman" w:hAnsi="Times New Roman"/>
                <w:b w:val="0"/>
                <w:i w:val="0"/>
                <w:color w:val="000000"/>
                <w:sz w:val="24"/>
              </w:rPr>
              <w:t xml:space="preserve"> 4 </w:t>
            </w:r>
          </w:p>
        </w:tc>
        <w:tc>
          <w:tcPr>
            <w:tcW w:w="1716" w:type="dxa"/>
            <w:tcMar>
              <w:top w:w="50" w:type="dxa"/>
              <w:left w:w="100" w:type="dxa"/>
            </w:tcMar>
            <w:vAlign w:val="center"/>
          </w:tcPr>
          <w:p w14:paraId="107151A8">
            <w:pPr>
              <w:spacing w:before="0" w:after="0" w:line="276" w:lineRule="auto"/>
              <w:ind w:left="135"/>
              <w:jc w:val="center"/>
            </w:pPr>
          </w:p>
        </w:tc>
        <w:tc>
          <w:tcPr>
            <w:tcW w:w="1802" w:type="dxa"/>
            <w:tcMar>
              <w:top w:w="50" w:type="dxa"/>
              <w:left w:w="100" w:type="dxa"/>
            </w:tcMar>
            <w:vAlign w:val="center"/>
          </w:tcPr>
          <w:p w14:paraId="5B4BDE67">
            <w:pPr>
              <w:spacing w:before="0" w:after="0" w:line="276" w:lineRule="auto"/>
              <w:ind w:left="135"/>
              <w:jc w:val="center"/>
            </w:pPr>
          </w:p>
        </w:tc>
        <w:tc>
          <w:tcPr>
            <w:tcW w:w="2686" w:type="dxa"/>
            <w:tcMar>
              <w:top w:w="50" w:type="dxa"/>
              <w:left w:w="100" w:type="dxa"/>
            </w:tcMar>
            <w:vAlign w:val="center"/>
          </w:tcPr>
          <w:p w14:paraId="7181D4EA">
            <w:pPr>
              <w:spacing w:before="0" w:after="0"/>
              <w:ind w:left="135"/>
              <w:jc w:val="left"/>
            </w:pPr>
          </w:p>
        </w:tc>
      </w:tr>
      <w:tr w14:paraId="61D17B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7C31C919">
            <w:pPr>
              <w:spacing w:before="0" w:after="0"/>
              <w:ind w:left="0"/>
              <w:jc w:val="left"/>
            </w:pPr>
            <w:r>
              <w:rPr>
                <w:rFonts w:ascii="Times New Roman" w:hAnsi="Times New Roman"/>
                <w:b w:val="0"/>
                <w:i w:val="0"/>
                <w:color w:val="000000"/>
                <w:sz w:val="24"/>
              </w:rPr>
              <w:t>3</w:t>
            </w:r>
          </w:p>
        </w:tc>
        <w:tc>
          <w:tcPr>
            <w:tcW w:w="2904" w:type="dxa"/>
            <w:tcMar>
              <w:top w:w="50" w:type="dxa"/>
              <w:left w:w="100" w:type="dxa"/>
            </w:tcMar>
            <w:vAlign w:val="center"/>
          </w:tcPr>
          <w:p w14:paraId="4A698CF9">
            <w:pPr>
              <w:spacing w:before="0" w:after="0"/>
              <w:ind w:left="135"/>
              <w:jc w:val="left"/>
            </w:pPr>
            <w:r>
              <w:rPr>
                <w:rFonts w:ascii="Times New Roman" w:hAnsi="Times New Roman"/>
                <w:b w:val="0"/>
                <w:i w:val="0"/>
                <w:color w:val="000000"/>
                <w:sz w:val="24"/>
              </w:rPr>
              <w:t>Священные книги христианства, ислама, иудаизма и буддизма</w:t>
            </w:r>
          </w:p>
        </w:tc>
        <w:tc>
          <w:tcPr>
            <w:tcW w:w="991" w:type="dxa"/>
            <w:tcMar>
              <w:top w:w="50" w:type="dxa"/>
              <w:left w:w="100" w:type="dxa"/>
            </w:tcMar>
            <w:vAlign w:val="center"/>
          </w:tcPr>
          <w:p w14:paraId="15C9367E">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7993842C">
            <w:pPr>
              <w:spacing w:before="0" w:after="0" w:line="276" w:lineRule="auto"/>
              <w:ind w:left="135"/>
              <w:jc w:val="center"/>
            </w:pPr>
          </w:p>
        </w:tc>
        <w:tc>
          <w:tcPr>
            <w:tcW w:w="1802" w:type="dxa"/>
            <w:tcMar>
              <w:top w:w="50" w:type="dxa"/>
              <w:left w:w="100" w:type="dxa"/>
            </w:tcMar>
            <w:vAlign w:val="center"/>
          </w:tcPr>
          <w:p w14:paraId="4543D376">
            <w:pPr>
              <w:spacing w:before="0" w:after="0" w:line="276" w:lineRule="auto"/>
              <w:ind w:left="135"/>
              <w:jc w:val="center"/>
            </w:pPr>
          </w:p>
        </w:tc>
        <w:tc>
          <w:tcPr>
            <w:tcW w:w="2686" w:type="dxa"/>
            <w:tcMar>
              <w:top w:w="50" w:type="dxa"/>
              <w:left w:w="100" w:type="dxa"/>
            </w:tcMar>
            <w:vAlign w:val="center"/>
          </w:tcPr>
          <w:p w14:paraId="2E8C742C">
            <w:pPr>
              <w:spacing w:before="0" w:after="0"/>
              <w:ind w:left="135"/>
              <w:jc w:val="left"/>
            </w:pPr>
          </w:p>
        </w:tc>
      </w:tr>
      <w:tr w14:paraId="3C3CBD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4C55DF6B">
            <w:pPr>
              <w:spacing w:before="0" w:after="0"/>
              <w:ind w:left="0"/>
              <w:jc w:val="left"/>
            </w:pPr>
            <w:r>
              <w:rPr>
                <w:rFonts w:ascii="Times New Roman" w:hAnsi="Times New Roman"/>
                <w:b w:val="0"/>
                <w:i w:val="0"/>
                <w:color w:val="000000"/>
                <w:sz w:val="24"/>
              </w:rPr>
              <w:t>4</w:t>
            </w:r>
          </w:p>
        </w:tc>
        <w:tc>
          <w:tcPr>
            <w:tcW w:w="2904" w:type="dxa"/>
            <w:tcMar>
              <w:top w:w="50" w:type="dxa"/>
              <w:left w:w="100" w:type="dxa"/>
            </w:tcMar>
            <w:vAlign w:val="center"/>
          </w:tcPr>
          <w:p w14:paraId="0DE7354B">
            <w:pPr>
              <w:spacing w:before="0" w:after="0"/>
              <w:ind w:left="135"/>
              <w:jc w:val="left"/>
            </w:pPr>
            <w:r>
              <w:rPr>
                <w:rFonts w:ascii="Times New Roman" w:hAnsi="Times New Roman"/>
                <w:b w:val="0"/>
                <w:i w:val="0"/>
                <w:color w:val="000000"/>
                <w:sz w:val="24"/>
              </w:rPr>
              <w:t>Хранители предания в религиях мира</w:t>
            </w:r>
          </w:p>
        </w:tc>
        <w:tc>
          <w:tcPr>
            <w:tcW w:w="991" w:type="dxa"/>
            <w:tcMar>
              <w:top w:w="50" w:type="dxa"/>
              <w:left w:w="100" w:type="dxa"/>
            </w:tcMar>
            <w:vAlign w:val="center"/>
          </w:tcPr>
          <w:p w14:paraId="3B897EF9">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5764F475">
            <w:pPr>
              <w:spacing w:before="0" w:after="0" w:line="276" w:lineRule="auto"/>
              <w:ind w:left="135"/>
              <w:jc w:val="center"/>
            </w:pPr>
          </w:p>
        </w:tc>
        <w:tc>
          <w:tcPr>
            <w:tcW w:w="1802" w:type="dxa"/>
            <w:tcMar>
              <w:top w:w="50" w:type="dxa"/>
              <w:left w:w="100" w:type="dxa"/>
            </w:tcMar>
            <w:vAlign w:val="center"/>
          </w:tcPr>
          <w:p w14:paraId="19C963D4">
            <w:pPr>
              <w:spacing w:before="0" w:after="0" w:line="276" w:lineRule="auto"/>
              <w:ind w:left="135"/>
              <w:jc w:val="center"/>
            </w:pPr>
          </w:p>
        </w:tc>
        <w:tc>
          <w:tcPr>
            <w:tcW w:w="2686" w:type="dxa"/>
            <w:tcMar>
              <w:top w:w="50" w:type="dxa"/>
              <w:left w:w="100" w:type="dxa"/>
            </w:tcMar>
            <w:vAlign w:val="center"/>
          </w:tcPr>
          <w:p w14:paraId="1B77CD88">
            <w:pPr>
              <w:spacing w:before="0" w:after="0"/>
              <w:ind w:left="135"/>
              <w:jc w:val="left"/>
            </w:pPr>
          </w:p>
        </w:tc>
      </w:tr>
      <w:tr w14:paraId="0CB5350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6B19E1B6">
            <w:pPr>
              <w:spacing w:before="0" w:after="0"/>
              <w:ind w:left="0"/>
              <w:jc w:val="left"/>
            </w:pPr>
            <w:r>
              <w:rPr>
                <w:rFonts w:ascii="Times New Roman" w:hAnsi="Times New Roman"/>
                <w:b w:val="0"/>
                <w:i w:val="0"/>
                <w:color w:val="000000"/>
                <w:sz w:val="24"/>
              </w:rPr>
              <w:t>5</w:t>
            </w:r>
          </w:p>
        </w:tc>
        <w:tc>
          <w:tcPr>
            <w:tcW w:w="2904" w:type="dxa"/>
            <w:tcMar>
              <w:top w:w="50" w:type="dxa"/>
              <w:left w:w="100" w:type="dxa"/>
            </w:tcMar>
            <w:vAlign w:val="center"/>
          </w:tcPr>
          <w:p w14:paraId="2DA6226B">
            <w:pPr>
              <w:spacing w:before="0" w:after="0"/>
              <w:ind w:left="135"/>
              <w:jc w:val="left"/>
            </w:pPr>
            <w:r>
              <w:rPr>
                <w:rFonts w:ascii="Times New Roman" w:hAnsi="Times New Roman"/>
                <w:b w:val="0"/>
                <w:i w:val="0"/>
                <w:color w:val="000000"/>
                <w:sz w:val="24"/>
              </w:rPr>
              <w:t>Добро и зло</w:t>
            </w:r>
          </w:p>
        </w:tc>
        <w:tc>
          <w:tcPr>
            <w:tcW w:w="991" w:type="dxa"/>
            <w:tcMar>
              <w:top w:w="50" w:type="dxa"/>
              <w:left w:w="100" w:type="dxa"/>
            </w:tcMar>
            <w:vAlign w:val="center"/>
          </w:tcPr>
          <w:p w14:paraId="01B75BFA">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0050D050">
            <w:pPr>
              <w:spacing w:before="0" w:after="0" w:line="276" w:lineRule="auto"/>
              <w:ind w:left="135"/>
              <w:jc w:val="center"/>
            </w:pPr>
          </w:p>
        </w:tc>
        <w:tc>
          <w:tcPr>
            <w:tcW w:w="1802" w:type="dxa"/>
            <w:tcMar>
              <w:top w:w="50" w:type="dxa"/>
              <w:left w:w="100" w:type="dxa"/>
            </w:tcMar>
            <w:vAlign w:val="center"/>
          </w:tcPr>
          <w:p w14:paraId="4A35A74C">
            <w:pPr>
              <w:spacing w:before="0" w:after="0" w:line="276" w:lineRule="auto"/>
              <w:ind w:left="135"/>
              <w:jc w:val="center"/>
            </w:pPr>
          </w:p>
        </w:tc>
        <w:tc>
          <w:tcPr>
            <w:tcW w:w="2686" w:type="dxa"/>
            <w:tcMar>
              <w:top w:w="50" w:type="dxa"/>
              <w:left w:w="100" w:type="dxa"/>
            </w:tcMar>
            <w:vAlign w:val="center"/>
          </w:tcPr>
          <w:p w14:paraId="0ECB8B68">
            <w:pPr>
              <w:spacing w:before="0" w:after="0"/>
              <w:ind w:left="135"/>
              <w:jc w:val="left"/>
            </w:pPr>
          </w:p>
        </w:tc>
      </w:tr>
      <w:tr w14:paraId="707C7A3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013FADE3">
            <w:pPr>
              <w:spacing w:before="0" w:after="0"/>
              <w:ind w:left="0"/>
              <w:jc w:val="left"/>
            </w:pPr>
            <w:r>
              <w:rPr>
                <w:rFonts w:ascii="Times New Roman" w:hAnsi="Times New Roman"/>
                <w:b w:val="0"/>
                <w:i w:val="0"/>
                <w:color w:val="000000"/>
                <w:sz w:val="24"/>
              </w:rPr>
              <w:t>6</w:t>
            </w:r>
          </w:p>
        </w:tc>
        <w:tc>
          <w:tcPr>
            <w:tcW w:w="2904" w:type="dxa"/>
            <w:tcMar>
              <w:top w:w="50" w:type="dxa"/>
              <w:left w:w="100" w:type="dxa"/>
            </w:tcMar>
            <w:vAlign w:val="center"/>
          </w:tcPr>
          <w:p w14:paraId="6FFE8CD9">
            <w:pPr>
              <w:spacing w:before="0" w:after="0"/>
              <w:ind w:left="135"/>
              <w:jc w:val="left"/>
            </w:pPr>
            <w:r>
              <w:rPr>
                <w:rFonts w:ascii="Times New Roman" w:hAnsi="Times New Roman"/>
                <w:b w:val="0"/>
                <w:i w:val="0"/>
                <w:color w:val="000000"/>
                <w:sz w:val="24"/>
              </w:rPr>
              <w:t>Человек в религиозных традициях народов России</w:t>
            </w:r>
          </w:p>
        </w:tc>
        <w:tc>
          <w:tcPr>
            <w:tcW w:w="991" w:type="dxa"/>
            <w:tcMar>
              <w:top w:w="50" w:type="dxa"/>
              <w:left w:w="100" w:type="dxa"/>
            </w:tcMar>
            <w:vAlign w:val="center"/>
          </w:tcPr>
          <w:p w14:paraId="7AC0AD70">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325CFCFC">
            <w:pPr>
              <w:spacing w:before="0" w:after="0" w:line="276" w:lineRule="auto"/>
              <w:ind w:left="135"/>
              <w:jc w:val="center"/>
            </w:pPr>
          </w:p>
        </w:tc>
        <w:tc>
          <w:tcPr>
            <w:tcW w:w="1802" w:type="dxa"/>
            <w:tcMar>
              <w:top w:w="50" w:type="dxa"/>
              <w:left w:w="100" w:type="dxa"/>
            </w:tcMar>
            <w:vAlign w:val="center"/>
          </w:tcPr>
          <w:p w14:paraId="54E427B4">
            <w:pPr>
              <w:spacing w:before="0" w:after="0" w:line="276" w:lineRule="auto"/>
              <w:ind w:left="135"/>
              <w:jc w:val="center"/>
            </w:pPr>
          </w:p>
        </w:tc>
        <w:tc>
          <w:tcPr>
            <w:tcW w:w="2686" w:type="dxa"/>
            <w:tcMar>
              <w:top w:w="50" w:type="dxa"/>
              <w:left w:w="100" w:type="dxa"/>
            </w:tcMar>
            <w:vAlign w:val="center"/>
          </w:tcPr>
          <w:p w14:paraId="394F29E4">
            <w:pPr>
              <w:spacing w:before="0" w:after="0"/>
              <w:ind w:left="135"/>
              <w:jc w:val="left"/>
            </w:pPr>
          </w:p>
        </w:tc>
      </w:tr>
      <w:tr w14:paraId="3F4E38A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09027754">
            <w:pPr>
              <w:spacing w:before="0" w:after="0"/>
              <w:ind w:left="0"/>
              <w:jc w:val="left"/>
            </w:pPr>
            <w:r>
              <w:rPr>
                <w:rFonts w:ascii="Times New Roman" w:hAnsi="Times New Roman"/>
                <w:b w:val="0"/>
                <w:i w:val="0"/>
                <w:color w:val="000000"/>
                <w:sz w:val="24"/>
              </w:rPr>
              <w:t>7</w:t>
            </w:r>
          </w:p>
        </w:tc>
        <w:tc>
          <w:tcPr>
            <w:tcW w:w="2904" w:type="dxa"/>
            <w:tcMar>
              <w:top w:w="50" w:type="dxa"/>
              <w:left w:w="100" w:type="dxa"/>
            </w:tcMar>
            <w:vAlign w:val="center"/>
          </w:tcPr>
          <w:p w14:paraId="4FE68FCC">
            <w:pPr>
              <w:spacing w:before="0" w:after="0"/>
              <w:ind w:left="135"/>
              <w:jc w:val="left"/>
            </w:pPr>
            <w:r>
              <w:rPr>
                <w:rFonts w:ascii="Times New Roman" w:hAnsi="Times New Roman"/>
                <w:b w:val="0"/>
                <w:i w:val="0"/>
                <w:color w:val="000000"/>
                <w:sz w:val="24"/>
              </w:rPr>
              <w:t>Священные сооружения</w:t>
            </w:r>
          </w:p>
        </w:tc>
        <w:tc>
          <w:tcPr>
            <w:tcW w:w="991" w:type="dxa"/>
            <w:tcMar>
              <w:top w:w="50" w:type="dxa"/>
              <w:left w:w="100" w:type="dxa"/>
            </w:tcMar>
            <w:vAlign w:val="center"/>
          </w:tcPr>
          <w:p w14:paraId="083B1EA4">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391CF782">
            <w:pPr>
              <w:spacing w:before="0" w:after="0" w:line="276" w:lineRule="auto"/>
              <w:ind w:left="135"/>
              <w:jc w:val="center"/>
            </w:pPr>
          </w:p>
        </w:tc>
        <w:tc>
          <w:tcPr>
            <w:tcW w:w="1802" w:type="dxa"/>
            <w:tcMar>
              <w:top w:w="50" w:type="dxa"/>
              <w:left w:w="100" w:type="dxa"/>
            </w:tcMar>
            <w:vAlign w:val="center"/>
          </w:tcPr>
          <w:p w14:paraId="45724B6E">
            <w:pPr>
              <w:spacing w:before="0" w:after="0" w:line="276" w:lineRule="auto"/>
              <w:ind w:left="135"/>
              <w:jc w:val="center"/>
            </w:pPr>
          </w:p>
        </w:tc>
        <w:tc>
          <w:tcPr>
            <w:tcW w:w="2686" w:type="dxa"/>
            <w:tcMar>
              <w:top w:w="50" w:type="dxa"/>
              <w:left w:w="100" w:type="dxa"/>
            </w:tcMar>
            <w:vAlign w:val="center"/>
          </w:tcPr>
          <w:p w14:paraId="3186CD9A">
            <w:pPr>
              <w:spacing w:before="0" w:after="0"/>
              <w:ind w:left="135"/>
              <w:jc w:val="left"/>
            </w:pPr>
          </w:p>
        </w:tc>
      </w:tr>
      <w:tr w14:paraId="40B667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3B4A4FA4">
            <w:pPr>
              <w:spacing w:before="0" w:after="0"/>
              <w:ind w:left="0"/>
              <w:jc w:val="left"/>
            </w:pPr>
            <w:r>
              <w:rPr>
                <w:rFonts w:ascii="Times New Roman" w:hAnsi="Times New Roman"/>
                <w:b w:val="0"/>
                <w:i w:val="0"/>
                <w:color w:val="000000"/>
                <w:sz w:val="24"/>
              </w:rPr>
              <w:t>8</w:t>
            </w:r>
          </w:p>
        </w:tc>
        <w:tc>
          <w:tcPr>
            <w:tcW w:w="2904" w:type="dxa"/>
            <w:tcMar>
              <w:top w:w="50" w:type="dxa"/>
              <w:left w:w="100" w:type="dxa"/>
            </w:tcMar>
            <w:vAlign w:val="center"/>
          </w:tcPr>
          <w:p w14:paraId="154DCF3D">
            <w:pPr>
              <w:spacing w:before="0" w:after="0"/>
              <w:ind w:left="135"/>
              <w:jc w:val="left"/>
            </w:pPr>
            <w:r>
              <w:rPr>
                <w:rFonts w:ascii="Times New Roman" w:hAnsi="Times New Roman"/>
                <w:b w:val="0"/>
                <w:i w:val="0"/>
                <w:color w:val="000000"/>
                <w:sz w:val="24"/>
              </w:rPr>
              <w:t>Искусство в религиозной культуре</w:t>
            </w:r>
          </w:p>
        </w:tc>
        <w:tc>
          <w:tcPr>
            <w:tcW w:w="991" w:type="dxa"/>
            <w:tcMar>
              <w:top w:w="50" w:type="dxa"/>
              <w:left w:w="100" w:type="dxa"/>
            </w:tcMar>
            <w:vAlign w:val="center"/>
          </w:tcPr>
          <w:p w14:paraId="380ED9E1">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4E8D718F">
            <w:pPr>
              <w:spacing w:before="0" w:after="0" w:line="276" w:lineRule="auto"/>
              <w:ind w:left="135"/>
              <w:jc w:val="center"/>
            </w:pPr>
          </w:p>
        </w:tc>
        <w:tc>
          <w:tcPr>
            <w:tcW w:w="1802" w:type="dxa"/>
            <w:tcMar>
              <w:top w:w="50" w:type="dxa"/>
              <w:left w:w="100" w:type="dxa"/>
            </w:tcMar>
            <w:vAlign w:val="center"/>
          </w:tcPr>
          <w:p w14:paraId="15458727">
            <w:pPr>
              <w:spacing w:before="0" w:after="0" w:line="276" w:lineRule="auto"/>
              <w:ind w:left="135"/>
              <w:jc w:val="center"/>
            </w:pPr>
          </w:p>
        </w:tc>
        <w:tc>
          <w:tcPr>
            <w:tcW w:w="2686" w:type="dxa"/>
            <w:tcMar>
              <w:top w:w="50" w:type="dxa"/>
              <w:left w:w="100" w:type="dxa"/>
            </w:tcMar>
            <w:vAlign w:val="center"/>
          </w:tcPr>
          <w:p w14:paraId="53D203B6">
            <w:pPr>
              <w:spacing w:before="0" w:after="0"/>
              <w:ind w:left="135"/>
              <w:jc w:val="left"/>
            </w:pPr>
          </w:p>
        </w:tc>
      </w:tr>
      <w:tr w14:paraId="33E0AC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2DD982FC">
            <w:pPr>
              <w:spacing w:before="0" w:after="0"/>
              <w:ind w:left="0"/>
              <w:jc w:val="left"/>
            </w:pPr>
            <w:r>
              <w:rPr>
                <w:rFonts w:ascii="Times New Roman" w:hAnsi="Times New Roman"/>
                <w:b w:val="0"/>
                <w:i w:val="0"/>
                <w:color w:val="000000"/>
                <w:sz w:val="24"/>
              </w:rPr>
              <w:t>9</w:t>
            </w:r>
          </w:p>
        </w:tc>
        <w:tc>
          <w:tcPr>
            <w:tcW w:w="2904" w:type="dxa"/>
            <w:tcMar>
              <w:top w:w="50" w:type="dxa"/>
              <w:left w:w="100" w:type="dxa"/>
            </w:tcMar>
            <w:vAlign w:val="center"/>
          </w:tcPr>
          <w:p w14:paraId="1663E4F4">
            <w:pPr>
              <w:spacing w:before="0" w:after="0"/>
              <w:ind w:left="135"/>
              <w:jc w:val="left"/>
            </w:pPr>
            <w:r>
              <w:rPr>
                <w:rFonts w:ascii="Times New Roman" w:hAnsi="Times New Roman"/>
                <w:b w:val="0"/>
                <w:i w:val="0"/>
                <w:color w:val="000000"/>
                <w:sz w:val="24"/>
              </w:rPr>
              <w:t>Творческие работы учащихся</w:t>
            </w:r>
          </w:p>
        </w:tc>
        <w:tc>
          <w:tcPr>
            <w:tcW w:w="991" w:type="dxa"/>
            <w:tcMar>
              <w:top w:w="50" w:type="dxa"/>
              <w:left w:w="100" w:type="dxa"/>
            </w:tcMar>
            <w:vAlign w:val="center"/>
          </w:tcPr>
          <w:p w14:paraId="6AD1EEAA">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48750F4C">
            <w:pPr>
              <w:spacing w:before="0" w:after="0" w:line="276" w:lineRule="auto"/>
              <w:ind w:left="135"/>
              <w:jc w:val="center"/>
            </w:pPr>
          </w:p>
        </w:tc>
        <w:tc>
          <w:tcPr>
            <w:tcW w:w="1802" w:type="dxa"/>
            <w:tcMar>
              <w:top w:w="50" w:type="dxa"/>
              <w:left w:w="100" w:type="dxa"/>
            </w:tcMar>
            <w:vAlign w:val="center"/>
          </w:tcPr>
          <w:p w14:paraId="05FA0321">
            <w:pPr>
              <w:spacing w:before="0" w:after="0" w:line="276" w:lineRule="auto"/>
              <w:ind w:left="135"/>
              <w:jc w:val="center"/>
            </w:pPr>
          </w:p>
        </w:tc>
        <w:tc>
          <w:tcPr>
            <w:tcW w:w="2686" w:type="dxa"/>
            <w:tcMar>
              <w:top w:w="50" w:type="dxa"/>
              <w:left w:w="100" w:type="dxa"/>
            </w:tcMar>
            <w:vAlign w:val="center"/>
          </w:tcPr>
          <w:p w14:paraId="48B42878">
            <w:pPr>
              <w:spacing w:before="0" w:after="0"/>
              <w:ind w:left="135"/>
              <w:jc w:val="left"/>
            </w:pPr>
          </w:p>
        </w:tc>
      </w:tr>
      <w:tr w14:paraId="1985BE2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039E0126">
            <w:pPr>
              <w:spacing w:before="0" w:after="0"/>
              <w:ind w:left="0"/>
              <w:jc w:val="left"/>
            </w:pPr>
            <w:r>
              <w:rPr>
                <w:rFonts w:ascii="Times New Roman" w:hAnsi="Times New Roman"/>
                <w:b w:val="0"/>
                <w:i w:val="0"/>
                <w:color w:val="000000"/>
                <w:sz w:val="24"/>
              </w:rPr>
              <w:t>10</w:t>
            </w:r>
          </w:p>
        </w:tc>
        <w:tc>
          <w:tcPr>
            <w:tcW w:w="2904" w:type="dxa"/>
            <w:tcMar>
              <w:top w:w="50" w:type="dxa"/>
              <w:left w:w="100" w:type="dxa"/>
            </w:tcMar>
            <w:vAlign w:val="center"/>
          </w:tcPr>
          <w:p w14:paraId="17FCC3BB">
            <w:pPr>
              <w:spacing w:before="0" w:after="0"/>
              <w:ind w:left="135"/>
              <w:jc w:val="left"/>
            </w:pPr>
            <w:r>
              <w:rPr>
                <w:rFonts w:ascii="Times New Roman" w:hAnsi="Times New Roman"/>
                <w:b w:val="0"/>
                <w:i w:val="0"/>
                <w:color w:val="000000"/>
                <w:sz w:val="24"/>
              </w:rPr>
              <w:t>Религиозная культура народов России</w:t>
            </w:r>
          </w:p>
        </w:tc>
        <w:tc>
          <w:tcPr>
            <w:tcW w:w="991" w:type="dxa"/>
            <w:tcMar>
              <w:top w:w="50" w:type="dxa"/>
              <w:left w:w="100" w:type="dxa"/>
            </w:tcMar>
            <w:vAlign w:val="center"/>
          </w:tcPr>
          <w:p w14:paraId="431CEA18">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11C5E5DD">
            <w:pPr>
              <w:spacing w:before="0" w:after="0" w:line="276" w:lineRule="auto"/>
              <w:ind w:left="135"/>
              <w:jc w:val="center"/>
            </w:pPr>
          </w:p>
        </w:tc>
        <w:tc>
          <w:tcPr>
            <w:tcW w:w="1802" w:type="dxa"/>
            <w:tcMar>
              <w:top w:w="50" w:type="dxa"/>
              <w:left w:w="100" w:type="dxa"/>
            </w:tcMar>
            <w:vAlign w:val="center"/>
          </w:tcPr>
          <w:p w14:paraId="4F850803">
            <w:pPr>
              <w:spacing w:before="0" w:after="0" w:line="276" w:lineRule="auto"/>
              <w:ind w:left="135"/>
              <w:jc w:val="center"/>
            </w:pPr>
          </w:p>
        </w:tc>
        <w:tc>
          <w:tcPr>
            <w:tcW w:w="2686" w:type="dxa"/>
            <w:tcMar>
              <w:top w:w="50" w:type="dxa"/>
              <w:left w:w="100" w:type="dxa"/>
            </w:tcMar>
            <w:vAlign w:val="center"/>
          </w:tcPr>
          <w:p w14:paraId="10D0F571">
            <w:pPr>
              <w:spacing w:before="0" w:after="0"/>
              <w:ind w:left="135"/>
              <w:jc w:val="left"/>
            </w:pPr>
          </w:p>
        </w:tc>
      </w:tr>
      <w:tr w14:paraId="714872D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68757E67">
            <w:pPr>
              <w:spacing w:before="0" w:after="0"/>
              <w:ind w:left="0"/>
              <w:jc w:val="left"/>
            </w:pPr>
            <w:r>
              <w:rPr>
                <w:rFonts w:ascii="Times New Roman" w:hAnsi="Times New Roman"/>
                <w:b w:val="0"/>
                <w:i w:val="0"/>
                <w:color w:val="000000"/>
                <w:sz w:val="24"/>
              </w:rPr>
              <w:t>11</w:t>
            </w:r>
          </w:p>
        </w:tc>
        <w:tc>
          <w:tcPr>
            <w:tcW w:w="2904" w:type="dxa"/>
            <w:tcMar>
              <w:top w:w="50" w:type="dxa"/>
              <w:left w:w="100" w:type="dxa"/>
            </w:tcMar>
            <w:vAlign w:val="center"/>
          </w:tcPr>
          <w:p w14:paraId="532EC0A4">
            <w:pPr>
              <w:spacing w:before="0" w:after="0"/>
              <w:ind w:left="135"/>
              <w:jc w:val="left"/>
            </w:pPr>
            <w:r>
              <w:rPr>
                <w:rFonts w:ascii="Times New Roman" w:hAnsi="Times New Roman"/>
                <w:b w:val="0"/>
                <w:i w:val="0"/>
                <w:color w:val="000000"/>
                <w:sz w:val="24"/>
              </w:rPr>
              <w:t>Религиозные ритуалы. Обычаи и обряды</w:t>
            </w:r>
          </w:p>
        </w:tc>
        <w:tc>
          <w:tcPr>
            <w:tcW w:w="991" w:type="dxa"/>
            <w:tcMar>
              <w:top w:w="50" w:type="dxa"/>
              <w:left w:w="100" w:type="dxa"/>
            </w:tcMar>
            <w:vAlign w:val="center"/>
          </w:tcPr>
          <w:p w14:paraId="2FBF7F6B">
            <w:pPr>
              <w:spacing w:before="0" w:after="0" w:line="276" w:lineRule="auto"/>
              <w:ind w:left="135"/>
              <w:jc w:val="center"/>
            </w:pPr>
            <w:r>
              <w:rPr>
                <w:rFonts w:ascii="Times New Roman" w:hAnsi="Times New Roman"/>
                <w:b w:val="0"/>
                <w:i w:val="0"/>
                <w:color w:val="000000"/>
                <w:sz w:val="24"/>
              </w:rPr>
              <w:t xml:space="preserve"> 4 </w:t>
            </w:r>
          </w:p>
        </w:tc>
        <w:tc>
          <w:tcPr>
            <w:tcW w:w="1716" w:type="dxa"/>
            <w:tcMar>
              <w:top w:w="50" w:type="dxa"/>
              <w:left w:w="100" w:type="dxa"/>
            </w:tcMar>
            <w:vAlign w:val="center"/>
          </w:tcPr>
          <w:p w14:paraId="0DC3AA30">
            <w:pPr>
              <w:spacing w:before="0" w:after="0" w:line="276" w:lineRule="auto"/>
              <w:ind w:left="135"/>
              <w:jc w:val="center"/>
            </w:pPr>
          </w:p>
        </w:tc>
        <w:tc>
          <w:tcPr>
            <w:tcW w:w="1802" w:type="dxa"/>
            <w:tcMar>
              <w:top w:w="50" w:type="dxa"/>
              <w:left w:w="100" w:type="dxa"/>
            </w:tcMar>
            <w:vAlign w:val="center"/>
          </w:tcPr>
          <w:p w14:paraId="224BAD11">
            <w:pPr>
              <w:spacing w:before="0" w:after="0" w:line="276" w:lineRule="auto"/>
              <w:ind w:left="135"/>
              <w:jc w:val="center"/>
            </w:pPr>
          </w:p>
        </w:tc>
        <w:tc>
          <w:tcPr>
            <w:tcW w:w="2686" w:type="dxa"/>
            <w:tcMar>
              <w:top w:w="50" w:type="dxa"/>
              <w:left w:w="100" w:type="dxa"/>
            </w:tcMar>
            <w:vAlign w:val="center"/>
          </w:tcPr>
          <w:p w14:paraId="3967C275">
            <w:pPr>
              <w:spacing w:before="0" w:after="0"/>
              <w:ind w:left="135"/>
              <w:jc w:val="left"/>
            </w:pPr>
          </w:p>
        </w:tc>
      </w:tr>
      <w:tr w14:paraId="19C9C2F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54C528CD">
            <w:pPr>
              <w:spacing w:before="0" w:after="0"/>
              <w:ind w:left="0"/>
              <w:jc w:val="left"/>
            </w:pPr>
            <w:r>
              <w:rPr>
                <w:rFonts w:ascii="Times New Roman" w:hAnsi="Times New Roman"/>
                <w:b w:val="0"/>
                <w:i w:val="0"/>
                <w:color w:val="000000"/>
                <w:sz w:val="24"/>
              </w:rPr>
              <w:t>12</w:t>
            </w:r>
          </w:p>
        </w:tc>
        <w:tc>
          <w:tcPr>
            <w:tcW w:w="2904" w:type="dxa"/>
            <w:tcMar>
              <w:top w:w="50" w:type="dxa"/>
              <w:left w:w="100" w:type="dxa"/>
            </w:tcMar>
            <w:vAlign w:val="center"/>
          </w:tcPr>
          <w:p w14:paraId="381E13AC">
            <w:pPr>
              <w:spacing w:before="0" w:after="0"/>
              <w:ind w:left="135"/>
              <w:jc w:val="left"/>
            </w:pPr>
            <w:r>
              <w:rPr>
                <w:rFonts w:ascii="Times New Roman" w:hAnsi="Times New Roman"/>
                <w:b w:val="0"/>
                <w:i w:val="0"/>
                <w:color w:val="000000"/>
                <w:sz w:val="24"/>
              </w:rPr>
              <w:t>Праздники и календари</w:t>
            </w:r>
          </w:p>
        </w:tc>
        <w:tc>
          <w:tcPr>
            <w:tcW w:w="991" w:type="dxa"/>
            <w:tcMar>
              <w:top w:w="50" w:type="dxa"/>
              <w:left w:w="100" w:type="dxa"/>
            </w:tcMar>
            <w:vAlign w:val="center"/>
          </w:tcPr>
          <w:p w14:paraId="3535F823">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58D732E1">
            <w:pPr>
              <w:spacing w:before="0" w:after="0" w:line="276" w:lineRule="auto"/>
              <w:ind w:left="135"/>
              <w:jc w:val="center"/>
            </w:pPr>
          </w:p>
        </w:tc>
        <w:tc>
          <w:tcPr>
            <w:tcW w:w="1802" w:type="dxa"/>
            <w:tcMar>
              <w:top w:w="50" w:type="dxa"/>
              <w:left w:w="100" w:type="dxa"/>
            </w:tcMar>
            <w:vAlign w:val="center"/>
          </w:tcPr>
          <w:p w14:paraId="65A2F59D">
            <w:pPr>
              <w:spacing w:before="0" w:after="0" w:line="276" w:lineRule="auto"/>
              <w:ind w:left="135"/>
              <w:jc w:val="center"/>
            </w:pPr>
          </w:p>
        </w:tc>
        <w:tc>
          <w:tcPr>
            <w:tcW w:w="2686" w:type="dxa"/>
            <w:tcMar>
              <w:top w:w="50" w:type="dxa"/>
              <w:left w:w="100" w:type="dxa"/>
            </w:tcMar>
            <w:vAlign w:val="center"/>
          </w:tcPr>
          <w:p w14:paraId="59528E9E">
            <w:pPr>
              <w:spacing w:before="0" w:after="0"/>
              <w:ind w:left="135"/>
              <w:jc w:val="left"/>
            </w:pPr>
          </w:p>
        </w:tc>
      </w:tr>
      <w:tr w14:paraId="668A377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4BED701E">
            <w:pPr>
              <w:spacing w:before="0" w:after="0"/>
              <w:ind w:left="0"/>
              <w:jc w:val="left"/>
            </w:pPr>
            <w:r>
              <w:rPr>
                <w:rFonts w:ascii="Times New Roman" w:hAnsi="Times New Roman"/>
                <w:b w:val="0"/>
                <w:i w:val="0"/>
                <w:color w:val="000000"/>
                <w:sz w:val="24"/>
              </w:rPr>
              <w:t>13</w:t>
            </w:r>
          </w:p>
        </w:tc>
        <w:tc>
          <w:tcPr>
            <w:tcW w:w="2904" w:type="dxa"/>
            <w:tcMar>
              <w:top w:w="50" w:type="dxa"/>
              <w:left w:w="100" w:type="dxa"/>
            </w:tcMar>
            <w:vAlign w:val="center"/>
          </w:tcPr>
          <w:p w14:paraId="673BFD89">
            <w:pPr>
              <w:spacing w:before="0" w:after="0"/>
              <w:ind w:left="135"/>
              <w:jc w:val="left"/>
            </w:pPr>
            <w:r>
              <w:rPr>
                <w:rFonts w:ascii="Times New Roman" w:hAnsi="Times New Roman"/>
                <w:b w:val="0"/>
                <w:i w:val="0"/>
                <w:color w:val="000000"/>
                <w:sz w:val="24"/>
              </w:rPr>
              <w:t>Религия и мораль. Нравственные заповеди в христианстве, исламе, буддизме и иудаизме</w:t>
            </w:r>
          </w:p>
        </w:tc>
        <w:tc>
          <w:tcPr>
            <w:tcW w:w="991" w:type="dxa"/>
            <w:tcMar>
              <w:top w:w="50" w:type="dxa"/>
              <w:left w:w="100" w:type="dxa"/>
            </w:tcMar>
            <w:vAlign w:val="center"/>
          </w:tcPr>
          <w:p w14:paraId="1F6DAE79">
            <w:pPr>
              <w:spacing w:before="0" w:after="0" w:line="276" w:lineRule="auto"/>
              <w:ind w:left="135"/>
              <w:jc w:val="center"/>
            </w:pPr>
            <w:r>
              <w:rPr>
                <w:rFonts w:ascii="Times New Roman" w:hAnsi="Times New Roman"/>
                <w:b w:val="0"/>
                <w:i w:val="0"/>
                <w:color w:val="000000"/>
                <w:sz w:val="24"/>
              </w:rPr>
              <w:t xml:space="preserve"> 2 </w:t>
            </w:r>
          </w:p>
        </w:tc>
        <w:tc>
          <w:tcPr>
            <w:tcW w:w="1716" w:type="dxa"/>
            <w:tcMar>
              <w:top w:w="50" w:type="dxa"/>
              <w:left w:w="100" w:type="dxa"/>
            </w:tcMar>
            <w:vAlign w:val="center"/>
          </w:tcPr>
          <w:p w14:paraId="25C58161">
            <w:pPr>
              <w:spacing w:before="0" w:after="0" w:line="276" w:lineRule="auto"/>
              <w:ind w:left="135"/>
              <w:jc w:val="center"/>
            </w:pPr>
          </w:p>
        </w:tc>
        <w:tc>
          <w:tcPr>
            <w:tcW w:w="1802" w:type="dxa"/>
            <w:tcMar>
              <w:top w:w="50" w:type="dxa"/>
              <w:left w:w="100" w:type="dxa"/>
            </w:tcMar>
            <w:vAlign w:val="center"/>
          </w:tcPr>
          <w:p w14:paraId="3285A111">
            <w:pPr>
              <w:spacing w:before="0" w:after="0" w:line="276" w:lineRule="auto"/>
              <w:ind w:left="135"/>
              <w:jc w:val="center"/>
            </w:pPr>
          </w:p>
        </w:tc>
        <w:tc>
          <w:tcPr>
            <w:tcW w:w="2686" w:type="dxa"/>
            <w:tcMar>
              <w:top w:w="50" w:type="dxa"/>
              <w:left w:w="100" w:type="dxa"/>
            </w:tcMar>
            <w:vAlign w:val="center"/>
          </w:tcPr>
          <w:p w14:paraId="2E3705A4">
            <w:pPr>
              <w:spacing w:before="0" w:after="0"/>
              <w:ind w:left="135"/>
              <w:jc w:val="left"/>
            </w:pPr>
          </w:p>
        </w:tc>
      </w:tr>
      <w:tr w14:paraId="23BBC94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76BB143A">
            <w:pPr>
              <w:spacing w:before="0" w:after="0"/>
              <w:ind w:left="0"/>
              <w:jc w:val="left"/>
            </w:pPr>
            <w:r>
              <w:rPr>
                <w:rFonts w:ascii="Times New Roman" w:hAnsi="Times New Roman"/>
                <w:b w:val="0"/>
                <w:i w:val="0"/>
                <w:color w:val="000000"/>
                <w:sz w:val="24"/>
              </w:rPr>
              <w:t>14</w:t>
            </w:r>
          </w:p>
        </w:tc>
        <w:tc>
          <w:tcPr>
            <w:tcW w:w="2904" w:type="dxa"/>
            <w:tcMar>
              <w:top w:w="50" w:type="dxa"/>
              <w:left w:w="100" w:type="dxa"/>
            </w:tcMar>
            <w:vAlign w:val="center"/>
          </w:tcPr>
          <w:p w14:paraId="1116E84C">
            <w:pPr>
              <w:spacing w:before="0" w:after="0"/>
              <w:ind w:left="135"/>
              <w:jc w:val="left"/>
            </w:pPr>
            <w:r>
              <w:rPr>
                <w:rFonts w:ascii="Times New Roman" w:hAnsi="Times New Roman"/>
                <w:b w:val="0"/>
                <w:i w:val="0"/>
                <w:color w:val="000000"/>
                <w:sz w:val="24"/>
              </w:rPr>
              <w:t>Милосердие, забота о слабых, взаимопомощь</w:t>
            </w:r>
          </w:p>
        </w:tc>
        <w:tc>
          <w:tcPr>
            <w:tcW w:w="991" w:type="dxa"/>
            <w:tcMar>
              <w:top w:w="50" w:type="dxa"/>
              <w:left w:w="100" w:type="dxa"/>
            </w:tcMar>
            <w:vAlign w:val="center"/>
          </w:tcPr>
          <w:p w14:paraId="134D2D4E">
            <w:pPr>
              <w:spacing w:before="0" w:after="0" w:line="276" w:lineRule="auto"/>
              <w:ind w:left="135"/>
              <w:jc w:val="center"/>
            </w:pPr>
            <w:r>
              <w:rPr>
                <w:rFonts w:ascii="Times New Roman" w:hAnsi="Times New Roman"/>
                <w:b w:val="0"/>
                <w:i w:val="0"/>
                <w:color w:val="000000"/>
                <w:sz w:val="24"/>
              </w:rPr>
              <w:t xml:space="preserve"> 1 </w:t>
            </w:r>
          </w:p>
        </w:tc>
        <w:tc>
          <w:tcPr>
            <w:tcW w:w="1716" w:type="dxa"/>
            <w:tcMar>
              <w:top w:w="50" w:type="dxa"/>
              <w:left w:w="100" w:type="dxa"/>
            </w:tcMar>
            <w:vAlign w:val="center"/>
          </w:tcPr>
          <w:p w14:paraId="6DA7DD8E">
            <w:pPr>
              <w:spacing w:before="0" w:after="0" w:line="276" w:lineRule="auto"/>
              <w:ind w:left="135"/>
              <w:jc w:val="center"/>
            </w:pPr>
          </w:p>
        </w:tc>
        <w:tc>
          <w:tcPr>
            <w:tcW w:w="1802" w:type="dxa"/>
            <w:tcMar>
              <w:top w:w="50" w:type="dxa"/>
              <w:left w:w="100" w:type="dxa"/>
            </w:tcMar>
            <w:vAlign w:val="center"/>
          </w:tcPr>
          <w:p w14:paraId="7FBFAB92">
            <w:pPr>
              <w:spacing w:before="0" w:after="0" w:line="276" w:lineRule="auto"/>
              <w:ind w:left="135"/>
              <w:jc w:val="center"/>
            </w:pPr>
          </w:p>
        </w:tc>
        <w:tc>
          <w:tcPr>
            <w:tcW w:w="2686" w:type="dxa"/>
            <w:tcMar>
              <w:top w:w="50" w:type="dxa"/>
              <w:left w:w="100" w:type="dxa"/>
            </w:tcMar>
            <w:vAlign w:val="center"/>
          </w:tcPr>
          <w:p w14:paraId="092333A3">
            <w:pPr>
              <w:spacing w:before="0" w:after="0"/>
              <w:ind w:left="135"/>
              <w:jc w:val="left"/>
            </w:pPr>
          </w:p>
        </w:tc>
      </w:tr>
      <w:tr w14:paraId="0476AF8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29ADBC85">
            <w:pPr>
              <w:spacing w:before="0" w:after="0"/>
              <w:ind w:left="0"/>
              <w:jc w:val="left"/>
            </w:pPr>
            <w:r>
              <w:rPr>
                <w:rFonts w:ascii="Times New Roman" w:hAnsi="Times New Roman"/>
                <w:b w:val="0"/>
                <w:i w:val="0"/>
                <w:color w:val="000000"/>
                <w:sz w:val="24"/>
              </w:rPr>
              <w:t>15</w:t>
            </w:r>
          </w:p>
        </w:tc>
        <w:tc>
          <w:tcPr>
            <w:tcW w:w="2904" w:type="dxa"/>
            <w:tcMar>
              <w:top w:w="50" w:type="dxa"/>
              <w:left w:w="100" w:type="dxa"/>
            </w:tcMar>
            <w:vAlign w:val="center"/>
          </w:tcPr>
          <w:p w14:paraId="22AB28F0">
            <w:pPr>
              <w:spacing w:before="0" w:after="0"/>
              <w:ind w:left="135"/>
              <w:jc w:val="left"/>
            </w:pPr>
            <w:r>
              <w:rPr>
                <w:rFonts w:ascii="Times New Roman" w:hAnsi="Times New Roman"/>
                <w:b w:val="0"/>
                <w:i w:val="0"/>
                <w:color w:val="000000"/>
                <w:sz w:val="24"/>
              </w:rPr>
              <w:t>Семья и семейные ценности</w:t>
            </w:r>
          </w:p>
        </w:tc>
        <w:tc>
          <w:tcPr>
            <w:tcW w:w="991" w:type="dxa"/>
            <w:tcMar>
              <w:top w:w="50" w:type="dxa"/>
              <w:left w:w="100" w:type="dxa"/>
            </w:tcMar>
            <w:vAlign w:val="center"/>
          </w:tcPr>
          <w:p w14:paraId="101F4E9A">
            <w:pPr>
              <w:spacing w:before="0" w:after="0" w:line="276" w:lineRule="auto"/>
              <w:ind w:left="135"/>
              <w:jc w:val="center"/>
            </w:pPr>
            <w:r>
              <w:rPr>
                <w:rFonts w:ascii="Times New Roman" w:hAnsi="Times New Roman"/>
                <w:b w:val="0"/>
                <w:i w:val="0"/>
                <w:color w:val="000000"/>
                <w:sz w:val="24"/>
              </w:rPr>
              <w:t xml:space="preserve"> 1 </w:t>
            </w:r>
          </w:p>
        </w:tc>
        <w:tc>
          <w:tcPr>
            <w:tcW w:w="1716" w:type="dxa"/>
            <w:tcMar>
              <w:top w:w="50" w:type="dxa"/>
              <w:left w:w="100" w:type="dxa"/>
            </w:tcMar>
            <w:vAlign w:val="center"/>
          </w:tcPr>
          <w:p w14:paraId="60BDB981">
            <w:pPr>
              <w:spacing w:before="0" w:after="0" w:line="276" w:lineRule="auto"/>
              <w:ind w:left="135"/>
              <w:jc w:val="center"/>
            </w:pPr>
          </w:p>
        </w:tc>
        <w:tc>
          <w:tcPr>
            <w:tcW w:w="1802" w:type="dxa"/>
            <w:tcMar>
              <w:top w:w="50" w:type="dxa"/>
              <w:left w:w="100" w:type="dxa"/>
            </w:tcMar>
            <w:vAlign w:val="center"/>
          </w:tcPr>
          <w:p w14:paraId="2966BDCE">
            <w:pPr>
              <w:spacing w:before="0" w:after="0" w:line="276" w:lineRule="auto"/>
              <w:ind w:left="135"/>
              <w:jc w:val="center"/>
            </w:pPr>
          </w:p>
        </w:tc>
        <w:tc>
          <w:tcPr>
            <w:tcW w:w="2686" w:type="dxa"/>
            <w:tcMar>
              <w:top w:w="50" w:type="dxa"/>
              <w:left w:w="100" w:type="dxa"/>
            </w:tcMar>
            <w:vAlign w:val="center"/>
          </w:tcPr>
          <w:p w14:paraId="1A20BA36">
            <w:pPr>
              <w:spacing w:before="0" w:after="0"/>
              <w:ind w:left="135"/>
              <w:jc w:val="left"/>
            </w:pPr>
          </w:p>
        </w:tc>
      </w:tr>
      <w:tr w14:paraId="6C35A80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163270BA">
            <w:pPr>
              <w:spacing w:before="0" w:after="0"/>
              <w:ind w:left="0"/>
              <w:jc w:val="left"/>
            </w:pPr>
            <w:r>
              <w:rPr>
                <w:rFonts w:ascii="Times New Roman" w:hAnsi="Times New Roman"/>
                <w:b w:val="0"/>
                <w:i w:val="0"/>
                <w:color w:val="000000"/>
                <w:sz w:val="24"/>
              </w:rPr>
              <w:t>16</w:t>
            </w:r>
          </w:p>
        </w:tc>
        <w:tc>
          <w:tcPr>
            <w:tcW w:w="2904" w:type="dxa"/>
            <w:tcMar>
              <w:top w:w="50" w:type="dxa"/>
              <w:left w:w="100" w:type="dxa"/>
            </w:tcMar>
            <w:vAlign w:val="center"/>
          </w:tcPr>
          <w:p w14:paraId="77066085">
            <w:pPr>
              <w:spacing w:before="0" w:after="0"/>
              <w:ind w:left="135"/>
              <w:jc w:val="left"/>
            </w:pPr>
            <w:r>
              <w:rPr>
                <w:rFonts w:ascii="Times New Roman" w:hAnsi="Times New Roman"/>
                <w:b w:val="0"/>
                <w:i w:val="0"/>
                <w:color w:val="000000"/>
                <w:sz w:val="24"/>
              </w:rPr>
              <w:t>Долг, свобода, ответственность, труд</w:t>
            </w:r>
          </w:p>
        </w:tc>
        <w:tc>
          <w:tcPr>
            <w:tcW w:w="991" w:type="dxa"/>
            <w:tcMar>
              <w:top w:w="50" w:type="dxa"/>
              <w:left w:w="100" w:type="dxa"/>
            </w:tcMar>
            <w:vAlign w:val="center"/>
          </w:tcPr>
          <w:p w14:paraId="08CFBD45">
            <w:pPr>
              <w:spacing w:before="0" w:after="0" w:line="276" w:lineRule="auto"/>
              <w:ind w:left="135"/>
              <w:jc w:val="center"/>
            </w:pPr>
            <w:r>
              <w:rPr>
                <w:rFonts w:ascii="Times New Roman" w:hAnsi="Times New Roman"/>
                <w:b w:val="0"/>
                <w:i w:val="0"/>
                <w:color w:val="000000"/>
                <w:sz w:val="24"/>
              </w:rPr>
              <w:t xml:space="preserve"> 1 </w:t>
            </w:r>
          </w:p>
        </w:tc>
        <w:tc>
          <w:tcPr>
            <w:tcW w:w="1716" w:type="dxa"/>
            <w:tcMar>
              <w:top w:w="50" w:type="dxa"/>
              <w:left w:w="100" w:type="dxa"/>
            </w:tcMar>
            <w:vAlign w:val="center"/>
          </w:tcPr>
          <w:p w14:paraId="1BD2BFCA">
            <w:pPr>
              <w:spacing w:before="0" w:after="0" w:line="276" w:lineRule="auto"/>
              <w:ind w:left="135"/>
              <w:jc w:val="center"/>
            </w:pPr>
          </w:p>
        </w:tc>
        <w:tc>
          <w:tcPr>
            <w:tcW w:w="1802" w:type="dxa"/>
            <w:tcMar>
              <w:top w:w="50" w:type="dxa"/>
              <w:left w:w="100" w:type="dxa"/>
            </w:tcMar>
            <w:vAlign w:val="center"/>
          </w:tcPr>
          <w:p w14:paraId="1DA3C439">
            <w:pPr>
              <w:spacing w:before="0" w:after="0" w:line="276" w:lineRule="auto"/>
              <w:ind w:left="135"/>
              <w:jc w:val="center"/>
            </w:pPr>
          </w:p>
        </w:tc>
        <w:tc>
          <w:tcPr>
            <w:tcW w:w="2686" w:type="dxa"/>
            <w:tcMar>
              <w:top w:w="50" w:type="dxa"/>
              <w:left w:w="100" w:type="dxa"/>
            </w:tcMar>
            <w:vAlign w:val="center"/>
          </w:tcPr>
          <w:p w14:paraId="761A8B96">
            <w:pPr>
              <w:spacing w:before="0" w:after="0"/>
              <w:ind w:left="135"/>
              <w:jc w:val="left"/>
            </w:pPr>
          </w:p>
        </w:tc>
      </w:tr>
      <w:tr w14:paraId="69CEE82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6EFB128D">
            <w:pPr>
              <w:spacing w:before="0" w:after="0"/>
              <w:ind w:left="0"/>
              <w:jc w:val="left"/>
            </w:pPr>
            <w:r>
              <w:rPr>
                <w:rFonts w:ascii="Times New Roman" w:hAnsi="Times New Roman"/>
                <w:b w:val="0"/>
                <w:i w:val="0"/>
                <w:color w:val="000000"/>
                <w:sz w:val="24"/>
              </w:rPr>
              <w:t>17</w:t>
            </w:r>
          </w:p>
        </w:tc>
        <w:tc>
          <w:tcPr>
            <w:tcW w:w="2904" w:type="dxa"/>
            <w:tcMar>
              <w:top w:w="50" w:type="dxa"/>
              <w:left w:w="100" w:type="dxa"/>
            </w:tcMar>
            <w:vAlign w:val="center"/>
          </w:tcPr>
          <w:p w14:paraId="5B543FEA">
            <w:pPr>
              <w:spacing w:before="0" w:after="0"/>
              <w:ind w:left="135"/>
              <w:jc w:val="left"/>
            </w:pPr>
            <w:r>
              <w:rPr>
                <w:rFonts w:ascii="Times New Roman" w:hAnsi="Times New Roman"/>
                <w:b w:val="0"/>
                <w:i w:val="0"/>
                <w:color w:val="000000"/>
                <w:sz w:val="24"/>
              </w:rPr>
              <w:t>Любовь и уважение к Отечеству</w:t>
            </w:r>
          </w:p>
        </w:tc>
        <w:tc>
          <w:tcPr>
            <w:tcW w:w="991" w:type="dxa"/>
            <w:tcMar>
              <w:top w:w="50" w:type="dxa"/>
              <w:left w:w="100" w:type="dxa"/>
            </w:tcMar>
            <w:vAlign w:val="center"/>
          </w:tcPr>
          <w:p w14:paraId="736E38EA">
            <w:pPr>
              <w:spacing w:before="0" w:after="0" w:line="276" w:lineRule="auto"/>
              <w:ind w:left="135"/>
              <w:jc w:val="center"/>
            </w:pPr>
            <w:r>
              <w:rPr>
                <w:rFonts w:ascii="Times New Roman" w:hAnsi="Times New Roman"/>
                <w:b w:val="0"/>
                <w:i w:val="0"/>
                <w:color w:val="000000"/>
                <w:sz w:val="24"/>
              </w:rPr>
              <w:t xml:space="preserve"> 1 </w:t>
            </w:r>
          </w:p>
        </w:tc>
        <w:tc>
          <w:tcPr>
            <w:tcW w:w="1716" w:type="dxa"/>
            <w:tcMar>
              <w:top w:w="50" w:type="dxa"/>
              <w:left w:w="100" w:type="dxa"/>
            </w:tcMar>
            <w:vAlign w:val="center"/>
          </w:tcPr>
          <w:p w14:paraId="49CEA9C2">
            <w:pPr>
              <w:spacing w:before="0" w:after="0" w:line="276" w:lineRule="auto"/>
              <w:ind w:left="135"/>
              <w:jc w:val="center"/>
            </w:pPr>
          </w:p>
        </w:tc>
        <w:tc>
          <w:tcPr>
            <w:tcW w:w="1802" w:type="dxa"/>
            <w:tcMar>
              <w:top w:w="50" w:type="dxa"/>
              <w:left w:w="100" w:type="dxa"/>
            </w:tcMar>
            <w:vAlign w:val="center"/>
          </w:tcPr>
          <w:p w14:paraId="2C9637EF">
            <w:pPr>
              <w:spacing w:before="0" w:after="0" w:line="276" w:lineRule="auto"/>
              <w:ind w:left="135"/>
              <w:jc w:val="center"/>
            </w:pPr>
          </w:p>
        </w:tc>
        <w:tc>
          <w:tcPr>
            <w:tcW w:w="2686" w:type="dxa"/>
            <w:tcMar>
              <w:top w:w="50" w:type="dxa"/>
              <w:left w:w="100" w:type="dxa"/>
            </w:tcMar>
            <w:vAlign w:val="center"/>
          </w:tcPr>
          <w:p w14:paraId="0CA7AC45">
            <w:pPr>
              <w:spacing w:before="0" w:after="0"/>
              <w:ind w:left="135"/>
              <w:jc w:val="left"/>
            </w:pPr>
          </w:p>
        </w:tc>
      </w:tr>
      <w:tr w14:paraId="626097A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71" w:type="dxa"/>
            <w:tcMar>
              <w:top w:w="50" w:type="dxa"/>
              <w:left w:w="100" w:type="dxa"/>
            </w:tcMar>
            <w:vAlign w:val="center"/>
          </w:tcPr>
          <w:p w14:paraId="65184D45">
            <w:pPr>
              <w:spacing w:before="0" w:after="0"/>
              <w:ind w:left="0"/>
              <w:jc w:val="left"/>
            </w:pPr>
            <w:r>
              <w:rPr>
                <w:rFonts w:ascii="Times New Roman" w:hAnsi="Times New Roman"/>
                <w:b w:val="0"/>
                <w:i w:val="0"/>
                <w:color w:val="000000"/>
                <w:sz w:val="24"/>
              </w:rPr>
              <w:t>18</w:t>
            </w:r>
          </w:p>
        </w:tc>
        <w:tc>
          <w:tcPr>
            <w:tcW w:w="2904" w:type="dxa"/>
            <w:tcMar>
              <w:top w:w="50" w:type="dxa"/>
              <w:left w:w="100" w:type="dxa"/>
            </w:tcMar>
            <w:vAlign w:val="center"/>
          </w:tcPr>
          <w:p w14:paraId="6F611DB1">
            <w:pPr>
              <w:spacing w:before="0" w:after="0"/>
              <w:ind w:left="135"/>
              <w:jc w:val="left"/>
            </w:pPr>
            <w:r>
              <w:rPr>
                <w:rFonts w:ascii="Times New Roman" w:hAnsi="Times New Roman"/>
                <w:b w:val="0"/>
                <w:i w:val="0"/>
                <w:color w:val="000000"/>
                <w:sz w:val="24"/>
              </w:rPr>
              <w:t>Обобщающий урок. Подведение итогов</w:t>
            </w:r>
          </w:p>
        </w:tc>
        <w:tc>
          <w:tcPr>
            <w:tcW w:w="991" w:type="dxa"/>
            <w:tcMar>
              <w:top w:w="50" w:type="dxa"/>
              <w:left w:w="100" w:type="dxa"/>
            </w:tcMar>
            <w:vAlign w:val="center"/>
          </w:tcPr>
          <w:p w14:paraId="5BEE7821">
            <w:pPr>
              <w:spacing w:before="0" w:after="0" w:line="276" w:lineRule="auto"/>
              <w:ind w:left="135"/>
              <w:jc w:val="center"/>
            </w:pPr>
            <w:r>
              <w:rPr>
                <w:rFonts w:ascii="Times New Roman" w:hAnsi="Times New Roman"/>
                <w:b w:val="0"/>
                <w:i w:val="0"/>
                <w:color w:val="000000"/>
                <w:sz w:val="24"/>
              </w:rPr>
              <w:t xml:space="preserve"> 1 </w:t>
            </w:r>
          </w:p>
        </w:tc>
        <w:tc>
          <w:tcPr>
            <w:tcW w:w="1716" w:type="dxa"/>
            <w:tcMar>
              <w:top w:w="50" w:type="dxa"/>
              <w:left w:w="100" w:type="dxa"/>
            </w:tcMar>
            <w:vAlign w:val="center"/>
          </w:tcPr>
          <w:p w14:paraId="555D93BD">
            <w:pPr>
              <w:spacing w:before="0" w:after="0" w:line="276" w:lineRule="auto"/>
              <w:ind w:left="135"/>
              <w:jc w:val="center"/>
            </w:pPr>
          </w:p>
        </w:tc>
        <w:tc>
          <w:tcPr>
            <w:tcW w:w="1802" w:type="dxa"/>
            <w:tcMar>
              <w:top w:w="50" w:type="dxa"/>
              <w:left w:w="100" w:type="dxa"/>
            </w:tcMar>
            <w:vAlign w:val="center"/>
          </w:tcPr>
          <w:p w14:paraId="50CB09AE">
            <w:pPr>
              <w:spacing w:before="0" w:after="0" w:line="276" w:lineRule="auto"/>
              <w:ind w:left="135"/>
              <w:jc w:val="center"/>
            </w:pPr>
          </w:p>
        </w:tc>
        <w:tc>
          <w:tcPr>
            <w:tcW w:w="2686" w:type="dxa"/>
            <w:tcMar>
              <w:top w:w="50" w:type="dxa"/>
              <w:left w:w="100" w:type="dxa"/>
            </w:tcMar>
            <w:vAlign w:val="center"/>
          </w:tcPr>
          <w:p w14:paraId="5C349ABD">
            <w:pPr>
              <w:spacing w:before="0" w:after="0"/>
              <w:ind w:left="135"/>
              <w:jc w:val="left"/>
            </w:pPr>
          </w:p>
        </w:tc>
      </w:tr>
      <w:tr w14:paraId="404508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31B17DE4">
            <w:pPr>
              <w:spacing w:before="0" w:after="0"/>
              <w:ind w:left="135"/>
              <w:jc w:val="left"/>
            </w:pPr>
            <w:r>
              <w:rPr>
                <w:rFonts w:ascii="Times New Roman" w:hAnsi="Times New Roman"/>
                <w:b w:val="0"/>
                <w:i w:val="0"/>
                <w:color w:val="000000"/>
                <w:sz w:val="24"/>
              </w:rPr>
              <w:t>ОБЩЕЕ КОЛИЧЕСТВО ЧАСОВ ПО ПРОГРАММЕ</w:t>
            </w:r>
          </w:p>
        </w:tc>
        <w:tc>
          <w:tcPr>
            <w:tcW w:w="1557" w:type="dxa"/>
            <w:tcMar>
              <w:top w:w="50" w:type="dxa"/>
              <w:left w:w="100" w:type="dxa"/>
            </w:tcMar>
            <w:vAlign w:val="center"/>
          </w:tcPr>
          <w:p w14:paraId="7E9FBFE1">
            <w:pPr>
              <w:spacing w:before="0" w:after="0" w:line="276" w:lineRule="auto"/>
              <w:ind w:left="135"/>
              <w:jc w:val="center"/>
            </w:pPr>
            <w:r>
              <w:rPr>
                <w:rFonts w:ascii="Times New Roman" w:hAnsi="Times New Roman"/>
                <w:b w:val="0"/>
                <w:i w:val="0"/>
                <w:color w:val="000000"/>
                <w:sz w:val="24"/>
              </w:rPr>
              <w:t xml:space="preserve"> 34 </w:t>
            </w:r>
          </w:p>
        </w:tc>
        <w:tc>
          <w:tcPr>
            <w:tcW w:w="1716" w:type="dxa"/>
            <w:tcMar>
              <w:top w:w="50" w:type="dxa"/>
              <w:left w:w="100" w:type="dxa"/>
            </w:tcMar>
            <w:vAlign w:val="center"/>
          </w:tcPr>
          <w:p w14:paraId="46DF26D5">
            <w:pPr>
              <w:spacing w:before="0" w:after="0" w:line="276" w:lineRule="auto"/>
              <w:ind w:left="135"/>
              <w:jc w:val="center"/>
            </w:pPr>
            <w:r>
              <w:rPr>
                <w:rFonts w:ascii="Times New Roman" w:hAnsi="Times New Roman"/>
                <w:b w:val="0"/>
                <w:i w:val="0"/>
                <w:color w:val="000000"/>
                <w:sz w:val="24"/>
              </w:rPr>
              <w:t xml:space="preserve"> 0 </w:t>
            </w:r>
          </w:p>
        </w:tc>
        <w:tc>
          <w:tcPr>
            <w:tcW w:w="1802" w:type="dxa"/>
            <w:tcMar>
              <w:top w:w="50" w:type="dxa"/>
              <w:left w:w="100" w:type="dxa"/>
            </w:tcMar>
            <w:vAlign w:val="center"/>
          </w:tcPr>
          <w:p w14:paraId="64233CBF">
            <w:pPr>
              <w:spacing w:before="0" w:after="0" w:line="276" w:lineRule="auto"/>
              <w:ind w:left="135"/>
              <w:jc w:val="center"/>
            </w:pPr>
            <w:r>
              <w:rPr>
                <w:rFonts w:ascii="Times New Roman" w:hAnsi="Times New Roman"/>
                <w:b w:val="0"/>
                <w:i w:val="0"/>
                <w:color w:val="000000"/>
                <w:sz w:val="24"/>
              </w:rPr>
              <w:t xml:space="preserve"> 0 </w:t>
            </w:r>
          </w:p>
        </w:tc>
        <w:tc>
          <w:tcPr>
            <w:tcW w:w="2686" w:type="dxa"/>
            <w:tcMar>
              <w:top w:w="50" w:type="dxa"/>
              <w:left w:w="100" w:type="dxa"/>
            </w:tcMar>
            <w:vAlign w:val="center"/>
          </w:tcPr>
          <w:p w14:paraId="617B284D">
            <w:pPr>
              <w:jc w:val="left"/>
            </w:pPr>
          </w:p>
        </w:tc>
      </w:tr>
    </w:tbl>
    <w:p w14:paraId="0B9CA357">
      <w:pPr>
        <w:sectPr>
          <w:pgSz w:w="16383" w:h="11906" w:orient="landscape"/>
          <w:cols w:space="720" w:num="1"/>
        </w:sectPr>
      </w:pPr>
    </w:p>
    <w:p w14:paraId="64E3CCED">
      <w:pPr>
        <w:sectPr>
          <w:pgSz w:w="16383" w:h="11906" w:orient="landscape"/>
          <w:cols w:space="720" w:num="1"/>
        </w:sectPr>
      </w:pPr>
      <w:bookmarkStart w:id="17" w:name="block-67550400"/>
    </w:p>
    <w:bookmarkEnd w:id="16"/>
    <w:bookmarkEnd w:id="17"/>
    <w:p w14:paraId="671C249E">
      <w:pPr>
        <w:spacing w:before="0" w:after="0"/>
        <w:ind w:left="120"/>
        <w:jc w:val="left"/>
      </w:pPr>
      <w:bookmarkStart w:id="18" w:name="block-67550401"/>
      <w:r>
        <w:rPr>
          <w:rFonts w:ascii="Times New Roman" w:hAnsi="Times New Roman"/>
          <w:b/>
          <w:i w:val="0"/>
          <w:color w:val="000000"/>
          <w:sz w:val="28"/>
        </w:rPr>
        <w:t xml:space="preserve"> ТЕМАТИЧЕСКОЕ ПЛАНИРОВАНИЕ </w:t>
      </w:r>
    </w:p>
    <w:p w14:paraId="12F2CFB3">
      <w:pPr>
        <w:spacing w:before="0" w:after="0"/>
        <w:ind w:left="120"/>
        <w:jc w:val="left"/>
      </w:pPr>
      <w:r>
        <w:rPr>
          <w:rFonts w:ascii="Times New Roman" w:hAnsi="Times New Roman"/>
          <w:b/>
          <w:i w:val="0"/>
          <w:color w:val="000000"/>
          <w:sz w:val="28"/>
        </w:rPr>
        <w:t xml:space="preserve"> МОДУЛЬ "ОСНОВЫ СВЕТСКОЙ ЭТИКИ"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582"/>
        <w:gridCol w:w="3680"/>
        <w:gridCol w:w="1259"/>
        <w:gridCol w:w="2269"/>
        <w:gridCol w:w="2405"/>
        <w:gridCol w:w="3399"/>
      </w:tblGrid>
      <w:tr w14:paraId="1EA6DF5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vMerge w:val="restart"/>
            <w:tcMar>
              <w:top w:w="50" w:type="dxa"/>
              <w:left w:w="100" w:type="dxa"/>
            </w:tcMar>
            <w:vAlign w:val="center"/>
          </w:tcPr>
          <w:p w14:paraId="43695073">
            <w:pPr>
              <w:spacing w:before="0" w:after="0"/>
              <w:ind w:left="135"/>
              <w:jc w:val="left"/>
            </w:pPr>
            <w:r>
              <w:rPr>
                <w:rFonts w:ascii="Times New Roman" w:hAnsi="Times New Roman"/>
                <w:b/>
                <w:i w:val="0"/>
                <w:color w:val="000000"/>
                <w:sz w:val="24"/>
              </w:rPr>
              <w:t xml:space="preserve">№ п/п </w:t>
            </w:r>
          </w:p>
          <w:p w14:paraId="5F727DA4">
            <w:pPr>
              <w:spacing w:before="0" w:after="0"/>
              <w:ind w:left="135"/>
              <w:jc w:val="left"/>
            </w:pPr>
          </w:p>
        </w:tc>
        <w:tc>
          <w:tcPr>
            <w:tcW w:w="4048" w:type="dxa"/>
            <w:vMerge w:val="restart"/>
            <w:tcMar>
              <w:top w:w="50" w:type="dxa"/>
              <w:left w:w="100" w:type="dxa"/>
            </w:tcMar>
            <w:vAlign w:val="center"/>
          </w:tcPr>
          <w:p w14:paraId="207F97B5">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6DC6E5DF">
            <w:pPr>
              <w:spacing w:before="0" w:after="0"/>
              <w:ind w:left="135"/>
              <w:jc w:val="left"/>
            </w:pPr>
          </w:p>
        </w:tc>
        <w:tc>
          <w:tcPr>
            <w:tcW w:w="0" w:type="auto"/>
            <w:gridSpan w:val="3"/>
            <w:tcMar>
              <w:top w:w="50" w:type="dxa"/>
              <w:left w:w="100" w:type="dxa"/>
            </w:tcMar>
            <w:vAlign w:val="center"/>
          </w:tcPr>
          <w:p w14:paraId="496A2EFE">
            <w:pPr>
              <w:spacing w:before="0" w:after="0"/>
              <w:ind w:left="0"/>
              <w:jc w:val="left"/>
            </w:pPr>
            <w:r>
              <w:rPr>
                <w:rFonts w:ascii="Times New Roman" w:hAnsi="Times New Roman"/>
                <w:b/>
                <w:i w:val="0"/>
                <w:color w:val="000000"/>
                <w:sz w:val="24"/>
              </w:rPr>
              <w:t>Количество часов</w:t>
            </w:r>
          </w:p>
        </w:tc>
        <w:tc>
          <w:tcPr>
            <w:tcW w:w="2379" w:type="dxa"/>
            <w:vMerge w:val="restart"/>
            <w:tcMar>
              <w:top w:w="50" w:type="dxa"/>
              <w:left w:w="100" w:type="dxa"/>
            </w:tcMar>
            <w:vAlign w:val="center"/>
          </w:tcPr>
          <w:p w14:paraId="712D1AA4">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07104EA4">
            <w:pPr>
              <w:spacing w:before="0" w:after="0"/>
              <w:ind w:left="135"/>
              <w:jc w:val="left"/>
            </w:pPr>
          </w:p>
        </w:tc>
      </w:tr>
      <w:tr w14:paraId="1C6A75C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03210295">
            <w:pPr>
              <w:jc w:val="left"/>
            </w:pPr>
          </w:p>
        </w:tc>
        <w:tc>
          <w:tcPr>
            <w:tcW w:w="0" w:type="auto"/>
            <w:vMerge w:val="continue"/>
            <w:tcBorders>
              <w:top w:val="nil"/>
            </w:tcBorders>
            <w:tcMar>
              <w:top w:w="50" w:type="dxa"/>
              <w:left w:w="100" w:type="dxa"/>
            </w:tcMar>
          </w:tcPr>
          <w:p w14:paraId="55A11F07">
            <w:pPr>
              <w:jc w:val="left"/>
            </w:pPr>
          </w:p>
        </w:tc>
        <w:tc>
          <w:tcPr>
            <w:tcW w:w="881" w:type="dxa"/>
            <w:tcMar>
              <w:top w:w="50" w:type="dxa"/>
              <w:left w:w="100" w:type="dxa"/>
            </w:tcMar>
            <w:vAlign w:val="center"/>
          </w:tcPr>
          <w:p w14:paraId="65EFADBA">
            <w:pPr>
              <w:spacing w:before="0" w:after="0"/>
              <w:ind w:left="135"/>
              <w:jc w:val="left"/>
            </w:pPr>
            <w:r>
              <w:rPr>
                <w:rFonts w:ascii="Times New Roman" w:hAnsi="Times New Roman"/>
                <w:b/>
                <w:i w:val="0"/>
                <w:color w:val="000000"/>
                <w:sz w:val="24"/>
              </w:rPr>
              <w:t xml:space="preserve">Всего </w:t>
            </w:r>
          </w:p>
          <w:p w14:paraId="0912B89F">
            <w:pPr>
              <w:spacing w:before="0" w:after="0"/>
              <w:ind w:left="135"/>
              <w:jc w:val="left"/>
            </w:pPr>
          </w:p>
        </w:tc>
        <w:tc>
          <w:tcPr>
            <w:tcW w:w="1588" w:type="dxa"/>
            <w:tcMar>
              <w:top w:w="50" w:type="dxa"/>
              <w:left w:w="100" w:type="dxa"/>
            </w:tcMar>
            <w:vAlign w:val="center"/>
          </w:tcPr>
          <w:p w14:paraId="0041810D">
            <w:pPr>
              <w:spacing w:before="0" w:after="0"/>
              <w:ind w:left="135"/>
              <w:jc w:val="left"/>
            </w:pPr>
            <w:r>
              <w:rPr>
                <w:rFonts w:ascii="Times New Roman" w:hAnsi="Times New Roman"/>
                <w:b/>
                <w:i w:val="0"/>
                <w:color w:val="000000"/>
                <w:sz w:val="24"/>
              </w:rPr>
              <w:t xml:space="preserve">Контрольные работы </w:t>
            </w:r>
          </w:p>
          <w:p w14:paraId="7B3BD720">
            <w:pPr>
              <w:spacing w:before="0" w:after="0"/>
              <w:ind w:left="135"/>
              <w:jc w:val="left"/>
            </w:pPr>
          </w:p>
        </w:tc>
        <w:tc>
          <w:tcPr>
            <w:tcW w:w="1683" w:type="dxa"/>
            <w:tcMar>
              <w:top w:w="50" w:type="dxa"/>
              <w:left w:w="100" w:type="dxa"/>
            </w:tcMar>
            <w:vAlign w:val="center"/>
          </w:tcPr>
          <w:p w14:paraId="6F3F0843">
            <w:pPr>
              <w:spacing w:before="0" w:after="0"/>
              <w:ind w:left="135"/>
              <w:jc w:val="left"/>
            </w:pPr>
            <w:r>
              <w:rPr>
                <w:rFonts w:ascii="Times New Roman" w:hAnsi="Times New Roman"/>
                <w:b/>
                <w:i w:val="0"/>
                <w:color w:val="000000"/>
                <w:sz w:val="24"/>
              </w:rPr>
              <w:t xml:space="preserve">Практические работы </w:t>
            </w:r>
          </w:p>
          <w:p w14:paraId="0BE44CEA">
            <w:pPr>
              <w:spacing w:before="0" w:after="0"/>
              <w:ind w:left="135"/>
              <w:jc w:val="left"/>
            </w:pPr>
          </w:p>
        </w:tc>
        <w:tc>
          <w:tcPr>
            <w:tcW w:w="0" w:type="auto"/>
            <w:vMerge w:val="continue"/>
            <w:tcBorders>
              <w:top w:val="nil"/>
            </w:tcBorders>
            <w:tcMar>
              <w:top w:w="50" w:type="dxa"/>
              <w:left w:w="100" w:type="dxa"/>
            </w:tcMar>
          </w:tcPr>
          <w:p w14:paraId="188DD53A">
            <w:pPr>
              <w:jc w:val="left"/>
            </w:pPr>
          </w:p>
        </w:tc>
      </w:tr>
      <w:tr w14:paraId="2460D75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58E6EC06">
            <w:pPr>
              <w:spacing w:before="0" w:after="0"/>
              <w:ind w:left="0"/>
              <w:jc w:val="left"/>
            </w:pPr>
            <w:r>
              <w:rPr>
                <w:rFonts w:ascii="Times New Roman" w:hAnsi="Times New Roman"/>
                <w:b w:val="0"/>
                <w:i w:val="0"/>
                <w:color w:val="000000"/>
                <w:sz w:val="24"/>
              </w:rPr>
              <w:t>1</w:t>
            </w:r>
          </w:p>
        </w:tc>
        <w:tc>
          <w:tcPr>
            <w:tcW w:w="4048" w:type="dxa"/>
            <w:tcMar>
              <w:top w:w="50" w:type="dxa"/>
              <w:left w:w="100" w:type="dxa"/>
            </w:tcMar>
            <w:vAlign w:val="center"/>
          </w:tcPr>
          <w:p w14:paraId="0D1CF3D3">
            <w:pPr>
              <w:spacing w:before="0" w:after="0"/>
              <w:ind w:left="135"/>
              <w:jc w:val="left"/>
            </w:pPr>
            <w:r>
              <w:rPr>
                <w:rFonts w:ascii="Times New Roman" w:hAnsi="Times New Roman"/>
                <w:b w:val="0"/>
                <w:i w:val="0"/>
                <w:color w:val="000000"/>
                <w:sz w:val="24"/>
              </w:rPr>
              <w:t>Россия — наша Родина</w:t>
            </w:r>
          </w:p>
        </w:tc>
        <w:tc>
          <w:tcPr>
            <w:tcW w:w="881" w:type="dxa"/>
            <w:tcMar>
              <w:top w:w="50" w:type="dxa"/>
              <w:left w:w="100" w:type="dxa"/>
            </w:tcMar>
            <w:vAlign w:val="center"/>
          </w:tcPr>
          <w:p w14:paraId="27EF3398">
            <w:pPr>
              <w:spacing w:before="0" w:after="0" w:line="276" w:lineRule="auto"/>
              <w:ind w:left="135"/>
              <w:jc w:val="center"/>
            </w:pPr>
            <w:r>
              <w:rPr>
                <w:rFonts w:ascii="Times New Roman" w:hAnsi="Times New Roman"/>
                <w:b w:val="0"/>
                <w:i w:val="0"/>
                <w:color w:val="000000"/>
                <w:sz w:val="24"/>
              </w:rPr>
              <w:t xml:space="preserve"> 1 </w:t>
            </w:r>
          </w:p>
        </w:tc>
        <w:tc>
          <w:tcPr>
            <w:tcW w:w="1588" w:type="dxa"/>
            <w:tcMar>
              <w:top w:w="50" w:type="dxa"/>
              <w:left w:w="100" w:type="dxa"/>
            </w:tcMar>
            <w:vAlign w:val="center"/>
          </w:tcPr>
          <w:p w14:paraId="7BDC3CCC">
            <w:pPr>
              <w:spacing w:before="0" w:after="0" w:line="276" w:lineRule="auto"/>
              <w:ind w:left="135"/>
              <w:jc w:val="center"/>
            </w:pPr>
          </w:p>
        </w:tc>
        <w:tc>
          <w:tcPr>
            <w:tcW w:w="1683" w:type="dxa"/>
            <w:tcMar>
              <w:top w:w="50" w:type="dxa"/>
              <w:left w:w="100" w:type="dxa"/>
            </w:tcMar>
            <w:vAlign w:val="center"/>
          </w:tcPr>
          <w:p w14:paraId="289934A4">
            <w:pPr>
              <w:spacing w:before="0" w:after="0" w:line="276" w:lineRule="auto"/>
              <w:ind w:left="135"/>
              <w:jc w:val="center"/>
            </w:pPr>
          </w:p>
        </w:tc>
        <w:tc>
          <w:tcPr>
            <w:tcW w:w="2379" w:type="dxa"/>
            <w:tcMar>
              <w:top w:w="50" w:type="dxa"/>
              <w:left w:w="100" w:type="dxa"/>
            </w:tcMar>
            <w:vAlign w:val="center"/>
          </w:tcPr>
          <w:p w14:paraId="3D9E557A">
            <w:pPr>
              <w:spacing w:before="0" w:after="0"/>
              <w:ind w:left="135"/>
              <w:jc w:val="left"/>
            </w:pPr>
          </w:p>
        </w:tc>
      </w:tr>
      <w:tr w14:paraId="4DE6D8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40B5C567">
            <w:pPr>
              <w:spacing w:before="0" w:after="0"/>
              <w:ind w:left="0"/>
              <w:jc w:val="left"/>
            </w:pPr>
            <w:r>
              <w:rPr>
                <w:rFonts w:ascii="Times New Roman" w:hAnsi="Times New Roman"/>
                <w:b w:val="0"/>
                <w:i w:val="0"/>
                <w:color w:val="000000"/>
                <w:sz w:val="24"/>
              </w:rPr>
              <w:t>2</w:t>
            </w:r>
          </w:p>
        </w:tc>
        <w:tc>
          <w:tcPr>
            <w:tcW w:w="4048" w:type="dxa"/>
            <w:tcMar>
              <w:top w:w="50" w:type="dxa"/>
              <w:left w:w="100" w:type="dxa"/>
            </w:tcMar>
            <w:vAlign w:val="center"/>
          </w:tcPr>
          <w:p w14:paraId="4D547F60">
            <w:pPr>
              <w:spacing w:before="0" w:after="0"/>
              <w:ind w:left="135"/>
              <w:jc w:val="left"/>
            </w:pPr>
            <w:r>
              <w:rPr>
                <w:rFonts w:ascii="Times New Roman" w:hAnsi="Times New Roman"/>
                <w:b w:val="0"/>
                <w:i w:val="0"/>
                <w:color w:val="000000"/>
                <w:sz w:val="24"/>
              </w:rPr>
              <w:t>Этика и её значение в жизни человека. Нормы морали. Нравственные ценности, идеалы, принципы</w:t>
            </w:r>
          </w:p>
        </w:tc>
        <w:tc>
          <w:tcPr>
            <w:tcW w:w="881" w:type="dxa"/>
            <w:tcMar>
              <w:top w:w="50" w:type="dxa"/>
              <w:left w:w="100" w:type="dxa"/>
            </w:tcMar>
            <w:vAlign w:val="center"/>
          </w:tcPr>
          <w:p w14:paraId="368D30C9">
            <w:pPr>
              <w:spacing w:before="0" w:after="0" w:line="276" w:lineRule="auto"/>
              <w:ind w:left="135"/>
              <w:jc w:val="center"/>
            </w:pPr>
            <w:r>
              <w:rPr>
                <w:rFonts w:ascii="Times New Roman" w:hAnsi="Times New Roman"/>
                <w:b w:val="0"/>
                <w:i w:val="0"/>
                <w:color w:val="000000"/>
                <w:sz w:val="24"/>
              </w:rPr>
              <w:t xml:space="preserve"> 8 </w:t>
            </w:r>
          </w:p>
        </w:tc>
        <w:tc>
          <w:tcPr>
            <w:tcW w:w="1588" w:type="dxa"/>
            <w:tcMar>
              <w:top w:w="50" w:type="dxa"/>
              <w:left w:w="100" w:type="dxa"/>
            </w:tcMar>
            <w:vAlign w:val="center"/>
          </w:tcPr>
          <w:p w14:paraId="0DC854CD">
            <w:pPr>
              <w:spacing w:before="0" w:after="0" w:line="276" w:lineRule="auto"/>
              <w:ind w:left="135"/>
              <w:jc w:val="center"/>
            </w:pPr>
          </w:p>
        </w:tc>
        <w:tc>
          <w:tcPr>
            <w:tcW w:w="1683" w:type="dxa"/>
            <w:tcMar>
              <w:top w:w="50" w:type="dxa"/>
              <w:left w:w="100" w:type="dxa"/>
            </w:tcMar>
            <w:vAlign w:val="center"/>
          </w:tcPr>
          <w:p w14:paraId="1182ADB5">
            <w:pPr>
              <w:spacing w:before="0" w:after="0" w:line="276" w:lineRule="auto"/>
              <w:ind w:left="135"/>
              <w:jc w:val="center"/>
            </w:pPr>
          </w:p>
        </w:tc>
        <w:tc>
          <w:tcPr>
            <w:tcW w:w="2379" w:type="dxa"/>
            <w:tcMar>
              <w:top w:w="50" w:type="dxa"/>
              <w:left w:w="100" w:type="dxa"/>
            </w:tcMar>
            <w:vAlign w:val="center"/>
          </w:tcPr>
          <w:p w14:paraId="712D0C30">
            <w:pPr>
              <w:spacing w:before="0" w:after="0"/>
              <w:ind w:left="135"/>
              <w:jc w:val="left"/>
            </w:pPr>
          </w:p>
        </w:tc>
      </w:tr>
      <w:tr w14:paraId="0614393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701BB66B">
            <w:pPr>
              <w:spacing w:before="0" w:after="0"/>
              <w:ind w:left="0"/>
              <w:jc w:val="left"/>
            </w:pPr>
            <w:r>
              <w:rPr>
                <w:rFonts w:ascii="Times New Roman" w:hAnsi="Times New Roman"/>
                <w:b w:val="0"/>
                <w:i w:val="0"/>
                <w:color w:val="000000"/>
                <w:sz w:val="24"/>
              </w:rPr>
              <w:t>3</w:t>
            </w:r>
          </w:p>
        </w:tc>
        <w:tc>
          <w:tcPr>
            <w:tcW w:w="4048" w:type="dxa"/>
            <w:tcMar>
              <w:top w:w="50" w:type="dxa"/>
              <w:left w:w="100" w:type="dxa"/>
            </w:tcMar>
            <w:vAlign w:val="center"/>
          </w:tcPr>
          <w:p w14:paraId="08D604A8">
            <w:pPr>
              <w:spacing w:before="0" w:after="0"/>
              <w:ind w:left="135"/>
              <w:jc w:val="left"/>
            </w:pPr>
            <w:r>
              <w:rPr>
                <w:rFonts w:ascii="Times New Roman" w:hAnsi="Times New Roman"/>
                <w:b w:val="0"/>
                <w:i w:val="0"/>
                <w:color w:val="000000"/>
                <w:sz w:val="24"/>
              </w:rPr>
              <w:t>Государство и мораль гражданина. Основной Закон (Конституция) в государстве как источник российской гражданской этики</w:t>
            </w:r>
          </w:p>
        </w:tc>
        <w:tc>
          <w:tcPr>
            <w:tcW w:w="881" w:type="dxa"/>
            <w:tcMar>
              <w:top w:w="50" w:type="dxa"/>
              <w:left w:w="100" w:type="dxa"/>
            </w:tcMar>
            <w:vAlign w:val="center"/>
          </w:tcPr>
          <w:p w14:paraId="1B0A5FE3">
            <w:pPr>
              <w:spacing w:before="0" w:after="0" w:line="276" w:lineRule="auto"/>
              <w:ind w:left="135"/>
              <w:jc w:val="center"/>
            </w:pPr>
            <w:r>
              <w:rPr>
                <w:rFonts w:ascii="Times New Roman" w:hAnsi="Times New Roman"/>
                <w:b w:val="0"/>
                <w:i w:val="0"/>
                <w:color w:val="000000"/>
                <w:sz w:val="24"/>
              </w:rPr>
              <w:t xml:space="preserve"> 1 </w:t>
            </w:r>
          </w:p>
        </w:tc>
        <w:tc>
          <w:tcPr>
            <w:tcW w:w="1588" w:type="dxa"/>
            <w:tcMar>
              <w:top w:w="50" w:type="dxa"/>
              <w:left w:w="100" w:type="dxa"/>
            </w:tcMar>
            <w:vAlign w:val="center"/>
          </w:tcPr>
          <w:p w14:paraId="1E6FF61C">
            <w:pPr>
              <w:spacing w:before="0" w:after="0" w:line="276" w:lineRule="auto"/>
              <w:ind w:left="135"/>
              <w:jc w:val="center"/>
            </w:pPr>
          </w:p>
        </w:tc>
        <w:tc>
          <w:tcPr>
            <w:tcW w:w="1683" w:type="dxa"/>
            <w:tcMar>
              <w:top w:w="50" w:type="dxa"/>
              <w:left w:w="100" w:type="dxa"/>
            </w:tcMar>
            <w:vAlign w:val="center"/>
          </w:tcPr>
          <w:p w14:paraId="0D2E237A">
            <w:pPr>
              <w:spacing w:before="0" w:after="0" w:line="276" w:lineRule="auto"/>
              <w:ind w:left="135"/>
              <w:jc w:val="center"/>
            </w:pPr>
          </w:p>
        </w:tc>
        <w:tc>
          <w:tcPr>
            <w:tcW w:w="2379" w:type="dxa"/>
            <w:tcMar>
              <w:top w:w="50" w:type="dxa"/>
              <w:left w:w="100" w:type="dxa"/>
            </w:tcMar>
            <w:vAlign w:val="center"/>
          </w:tcPr>
          <w:p w14:paraId="5565A4E4">
            <w:pPr>
              <w:spacing w:before="0" w:after="0"/>
              <w:ind w:left="135"/>
              <w:jc w:val="left"/>
            </w:pPr>
          </w:p>
        </w:tc>
      </w:tr>
      <w:tr w14:paraId="4AE1C10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728BCEC7">
            <w:pPr>
              <w:spacing w:before="0" w:after="0"/>
              <w:ind w:left="0"/>
              <w:jc w:val="left"/>
            </w:pPr>
            <w:r>
              <w:rPr>
                <w:rFonts w:ascii="Times New Roman" w:hAnsi="Times New Roman"/>
                <w:b w:val="0"/>
                <w:i w:val="0"/>
                <w:color w:val="000000"/>
                <w:sz w:val="24"/>
              </w:rPr>
              <w:t>4</w:t>
            </w:r>
          </w:p>
        </w:tc>
        <w:tc>
          <w:tcPr>
            <w:tcW w:w="4048" w:type="dxa"/>
            <w:tcMar>
              <w:top w:w="50" w:type="dxa"/>
              <w:left w:w="100" w:type="dxa"/>
            </w:tcMar>
            <w:vAlign w:val="center"/>
          </w:tcPr>
          <w:p w14:paraId="3FEA9A19">
            <w:pPr>
              <w:spacing w:before="0" w:after="0"/>
              <w:ind w:left="135"/>
              <w:jc w:val="left"/>
            </w:pPr>
            <w:r>
              <w:rPr>
                <w:rFonts w:ascii="Times New Roman" w:hAnsi="Times New Roman"/>
                <w:b w:val="0"/>
                <w:i w:val="0"/>
                <w:color w:val="000000"/>
                <w:sz w:val="24"/>
              </w:rPr>
              <w:t>Образцы нравственности в культуре Отечества, народов России. Природа и человек</w:t>
            </w:r>
          </w:p>
        </w:tc>
        <w:tc>
          <w:tcPr>
            <w:tcW w:w="881" w:type="dxa"/>
            <w:tcMar>
              <w:top w:w="50" w:type="dxa"/>
              <w:left w:w="100" w:type="dxa"/>
            </w:tcMar>
            <w:vAlign w:val="center"/>
          </w:tcPr>
          <w:p w14:paraId="7C4EBBE3">
            <w:pPr>
              <w:spacing w:before="0" w:after="0" w:line="276" w:lineRule="auto"/>
              <w:ind w:left="135"/>
              <w:jc w:val="center"/>
            </w:pPr>
            <w:r>
              <w:rPr>
                <w:rFonts w:ascii="Times New Roman" w:hAnsi="Times New Roman"/>
                <w:b w:val="0"/>
                <w:i w:val="0"/>
                <w:color w:val="000000"/>
                <w:sz w:val="24"/>
              </w:rPr>
              <w:t xml:space="preserve"> 8 </w:t>
            </w:r>
          </w:p>
        </w:tc>
        <w:tc>
          <w:tcPr>
            <w:tcW w:w="1588" w:type="dxa"/>
            <w:tcMar>
              <w:top w:w="50" w:type="dxa"/>
              <w:left w:w="100" w:type="dxa"/>
            </w:tcMar>
            <w:vAlign w:val="center"/>
          </w:tcPr>
          <w:p w14:paraId="71E998C4">
            <w:pPr>
              <w:spacing w:before="0" w:after="0" w:line="276" w:lineRule="auto"/>
              <w:ind w:left="135"/>
              <w:jc w:val="center"/>
            </w:pPr>
          </w:p>
        </w:tc>
        <w:tc>
          <w:tcPr>
            <w:tcW w:w="1683" w:type="dxa"/>
            <w:tcMar>
              <w:top w:w="50" w:type="dxa"/>
              <w:left w:w="100" w:type="dxa"/>
            </w:tcMar>
            <w:vAlign w:val="center"/>
          </w:tcPr>
          <w:p w14:paraId="689E7D4C">
            <w:pPr>
              <w:spacing w:before="0" w:after="0" w:line="276" w:lineRule="auto"/>
              <w:ind w:left="135"/>
              <w:jc w:val="center"/>
            </w:pPr>
          </w:p>
        </w:tc>
        <w:tc>
          <w:tcPr>
            <w:tcW w:w="2379" w:type="dxa"/>
            <w:tcMar>
              <w:top w:w="50" w:type="dxa"/>
              <w:left w:w="100" w:type="dxa"/>
            </w:tcMar>
            <w:vAlign w:val="center"/>
          </w:tcPr>
          <w:p w14:paraId="11477F0C">
            <w:pPr>
              <w:spacing w:before="0" w:after="0"/>
              <w:ind w:left="135"/>
              <w:jc w:val="left"/>
            </w:pPr>
          </w:p>
        </w:tc>
      </w:tr>
      <w:tr w14:paraId="3CC1D2F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075FD020">
            <w:pPr>
              <w:spacing w:before="0" w:after="0"/>
              <w:ind w:left="0"/>
              <w:jc w:val="left"/>
            </w:pPr>
            <w:r>
              <w:rPr>
                <w:rFonts w:ascii="Times New Roman" w:hAnsi="Times New Roman"/>
                <w:b w:val="0"/>
                <w:i w:val="0"/>
                <w:color w:val="000000"/>
                <w:sz w:val="24"/>
              </w:rPr>
              <w:t>5</w:t>
            </w:r>
          </w:p>
        </w:tc>
        <w:tc>
          <w:tcPr>
            <w:tcW w:w="4048" w:type="dxa"/>
            <w:tcMar>
              <w:top w:w="50" w:type="dxa"/>
              <w:left w:w="100" w:type="dxa"/>
            </w:tcMar>
            <w:vAlign w:val="center"/>
          </w:tcPr>
          <w:p w14:paraId="3F94A8BE">
            <w:pPr>
              <w:spacing w:before="0" w:after="0"/>
              <w:ind w:left="135"/>
              <w:jc w:val="left"/>
            </w:pPr>
            <w:r>
              <w:rPr>
                <w:rFonts w:ascii="Times New Roman" w:hAnsi="Times New Roman"/>
                <w:b w:val="0"/>
                <w:i w:val="0"/>
                <w:color w:val="000000"/>
                <w:sz w:val="24"/>
              </w:rPr>
              <w:t>Праздники как одна из форм исторической памяти</w:t>
            </w:r>
          </w:p>
        </w:tc>
        <w:tc>
          <w:tcPr>
            <w:tcW w:w="881" w:type="dxa"/>
            <w:tcMar>
              <w:top w:w="50" w:type="dxa"/>
              <w:left w:w="100" w:type="dxa"/>
            </w:tcMar>
            <w:vAlign w:val="center"/>
          </w:tcPr>
          <w:p w14:paraId="416AF6B4">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61CE4857">
            <w:pPr>
              <w:spacing w:before="0" w:after="0" w:line="276" w:lineRule="auto"/>
              <w:ind w:left="135"/>
              <w:jc w:val="center"/>
            </w:pPr>
          </w:p>
        </w:tc>
        <w:tc>
          <w:tcPr>
            <w:tcW w:w="1683" w:type="dxa"/>
            <w:tcMar>
              <w:top w:w="50" w:type="dxa"/>
              <w:left w:w="100" w:type="dxa"/>
            </w:tcMar>
            <w:vAlign w:val="center"/>
          </w:tcPr>
          <w:p w14:paraId="58D81E43">
            <w:pPr>
              <w:spacing w:before="0" w:after="0" w:line="276" w:lineRule="auto"/>
              <w:ind w:left="135"/>
              <w:jc w:val="center"/>
            </w:pPr>
          </w:p>
        </w:tc>
        <w:tc>
          <w:tcPr>
            <w:tcW w:w="2379" w:type="dxa"/>
            <w:tcMar>
              <w:top w:w="50" w:type="dxa"/>
              <w:left w:w="100" w:type="dxa"/>
            </w:tcMar>
            <w:vAlign w:val="center"/>
          </w:tcPr>
          <w:p w14:paraId="1BC0B520">
            <w:pPr>
              <w:spacing w:before="0" w:after="0"/>
              <w:ind w:left="135"/>
              <w:jc w:val="left"/>
            </w:pPr>
          </w:p>
        </w:tc>
      </w:tr>
      <w:tr w14:paraId="79BE556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38AB0E0F">
            <w:pPr>
              <w:spacing w:before="0" w:after="0"/>
              <w:ind w:left="0"/>
              <w:jc w:val="left"/>
            </w:pPr>
            <w:r>
              <w:rPr>
                <w:rFonts w:ascii="Times New Roman" w:hAnsi="Times New Roman"/>
                <w:b w:val="0"/>
                <w:i w:val="0"/>
                <w:color w:val="000000"/>
                <w:sz w:val="24"/>
              </w:rPr>
              <w:t>6</w:t>
            </w:r>
          </w:p>
        </w:tc>
        <w:tc>
          <w:tcPr>
            <w:tcW w:w="4048" w:type="dxa"/>
            <w:tcMar>
              <w:top w:w="50" w:type="dxa"/>
              <w:left w:w="100" w:type="dxa"/>
            </w:tcMar>
            <w:vAlign w:val="center"/>
          </w:tcPr>
          <w:p w14:paraId="3A5066C3">
            <w:pPr>
              <w:spacing w:before="0" w:after="0"/>
              <w:ind w:left="135"/>
              <w:jc w:val="left"/>
            </w:pPr>
            <w:r>
              <w:rPr>
                <w:rFonts w:ascii="Times New Roman" w:hAnsi="Times New Roman"/>
                <w:b w:val="0"/>
                <w:i w:val="0"/>
                <w:color w:val="000000"/>
                <w:sz w:val="24"/>
              </w:rPr>
              <w:t>Семейные ценности. Этика семейных отношений</w:t>
            </w:r>
          </w:p>
        </w:tc>
        <w:tc>
          <w:tcPr>
            <w:tcW w:w="881" w:type="dxa"/>
            <w:tcMar>
              <w:top w:w="50" w:type="dxa"/>
              <w:left w:w="100" w:type="dxa"/>
            </w:tcMar>
            <w:vAlign w:val="center"/>
          </w:tcPr>
          <w:p w14:paraId="1F1EAD94">
            <w:pPr>
              <w:spacing w:before="0" w:after="0" w:line="276" w:lineRule="auto"/>
              <w:ind w:left="135"/>
              <w:jc w:val="center"/>
            </w:pPr>
            <w:r>
              <w:rPr>
                <w:rFonts w:ascii="Times New Roman" w:hAnsi="Times New Roman"/>
                <w:b w:val="0"/>
                <w:i w:val="0"/>
                <w:color w:val="000000"/>
                <w:sz w:val="24"/>
              </w:rPr>
              <w:t xml:space="preserve"> 1 </w:t>
            </w:r>
          </w:p>
        </w:tc>
        <w:tc>
          <w:tcPr>
            <w:tcW w:w="1588" w:type="dxa"/>
            <w:tcMar>
              <w:top w:w="50" w:type="dxa"/>
              <w:left w:w="100" w:type="dxa"/>
            </w:tcMar>
            <w:vAlign w:val="center"/>
          </w:tcPr>
          <w:p w14:paraId="2BD2D4DC">
            <w:pPr>
              <w:spacing w:before="0" w:after="0" w:line="276" w:lineRule="auto"/>
              <w:ind w:left="135"/>
              <w:jc w:val="center"/>
            </w:pPr>
          </w:p>
        </w:tc>
        <w:tc>
          <w:tcPr>
            <w:tcW w:w="1683" w:type="dxa"/>
            <w:tcMar>
              <w:top w:w="50" w:type="dxa"/>
              <w:left w:w="100" w:type="dxa"/>
            </w:tcMar>
            <w:vAlign w:val="center"/>
          </w:tcPr>
          <w:p w14:paraId="20E96AF4">
            <w:pPr>
              <w:spacing w:before="0" w:after="0" w:line="276" w:lineRule="auto"/>
              <w:ind w:left="135"/>
              <w:jc w:val="center"/>
            </w:pPr>
          </w:p>
        </w:tc>
        <w:tc>
          <w:tcPr>
            <w:tcW w:w="2379" w:type="dxa"/>
            <w:tcMar>
              <w:top w:w="50" w:type="dxa"/>
              <w:left w:w="100" w:type="dxa"/>
            </w:tcMar>
            <w:vAlign w:val="center"/>
          </w:tcPr>
          <w:p w14:paraId="6A3851E4">
            <w:pPr>
              <w:spacing w:before="0" w:after="0"/>
              <w:ind w:left="135"/>
              <w:jc w:val="left"/>
            </w:pPr>
          </w:p>
        </w:tc>
      </w:tr>
      <w:tr w14:paraId="64A48E9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78219A6A">
            <w:pPr>
              <w:spacing w:before="0" w:after="0"/>
              <w:ind w:left="0"/>
              <w:jc w:val="left"/>
            </w:pPr>
            <w:r>
              <w:rPr>
                <w:rFonts w:ascii="Times New Roman" w:hAnsi="Times New Roman"/>
                <w:b w:val="0"/>
                <w:i w:val="0"/>
                <w:color w:val="000000"/>
                <w:sz w:val="24"/>
              </w:rPr>
              <w:t>7</w:t>
            </w:r>
          </w:p>
        </w:tc>
        <w:tc>
          <w:tcPr>
            <w:tcW w:w="4048" w:type="dxa"/>
            <w:tcMar>
              <w:top w:w="50" w:type="dxa"/>
              <w:left w:w="100" w:type="dxa"/>
            </w:tcMar>
            <w:vAlign w:val="center"/>
          </w:tcPr>
          <w:p w14:paraId="2A603176">
            <w:pPr>
              <w:spacing w:before="0" w:after="0"/>
              <w:ind w:left="135"/>
              <w:jc w:val="left"/>
            </w:pPr>
            <w:r>
              <w:rPr>
                <w:rFonts w:ascii="Times New Roman" w:hAnsi="Times New Roman"/>
                <w:b w:val="0"/>
                <w:i w:val="0"/>
                <w:color w:val="000000"/>
                <w:sz w:val="24"/>
              </w:rPr>
              <w:t>Трудовая мораль. Нравственные традиции предпринимательства</w:t>
            </w:r>
          </w:p>
        </w:tc>
        <w:tc>
          <w:tcPr>
            <w:tcW w:w="881" w:type="dxa"/>
            <w:tcMar>
              <w:top w:w="50" w:type="dxa"/>
              <w:left w:w="100" w:type="dxa"/>
            </w:tcMar>
            <w:vAlign w:val="center"/>
          </w:tcPr>
          <w:p w14:paraId="47ECC291">
            <w:pPr>
              <w:spacing w:before="0" w:after="0" w:line="276" w:lineRule="auto"/>
              <w:ind w:left="135"/>
              <w:jc w:val="center"/>
            </w:pPr>
            <w:r>
              <w:rPr>
                <w:rFonts w:ascii="Times New Roman" w:hAnsi="Times New Roman"/>
                <w:b w:val="0"/>
                <w:i w:val="0"/>
                <w:color w:val="000000"/>
                <w:sz w:val="24"/>
              </w:rPr>
              <w:t xml:space="preserve"> 3 </w:t>
            </w:r>
          </w:p>
        </w:tc>
        <w:tc>
          <w:tcPr>
            <w:tcW w:w="1588" w:type="dxa"/>
            <w:tcMar>
              <w:top w:w="50" w:type="dxa"/>
              <w:left w:w="100" w:type="dxa"/>
            </w:tcMar>
            <w:vAlign w:val="center"/>
          </w:tcPr>
          <w:p w14:paraId="63C5C097">
            <w:pPr>
              <w:spacing w:before="0" w:after="0" w:line="276" w:lineRule="auto"/>
              <w:ind w:left="135"/>
              <w:jc w:val="center"/>
            </w:pPr>
          </w:p>
        </w:tc>
        <w:tc>
          <w:tcPr>
            <w:tcW w:w="1683" w:type="dxa"/>
            <w:tcMar>
              <w:top w:w="50" w:type="dxa"/>
              <w:left w:w="100" w:type="dxa"/>
            </w:tcMar>
            <w:vAlign w:val="center"/>
          </w:tcPr>
          <w:p w14:paraId="12E54D6C">
            <w:pPr>
              <w:spacing w:before="0" w:after="0" w:line="276" w:lineRule="auto"/>
              <w:ind w:left="135"/>
              <w:jc w:val="center"/>
            </w:pPr>
          </w:p>
        </w:tc>
        <w:tc>
          <w:tcPr>
            <w:tcW w:w="2379" w:type="dxa"/>
            <w:tcMar>
              <w:top w:w="50" w:type="dxa"/>
              <w:left w:w="100" w:type="dxa"/>
            </w:tcMar>
            <w:vAlign w:val="center"/>
          </w:tcPr>
          <w:p w14:paraId="514197FC">
            <w:pPr>
              <w:spacing w:before="0" w:after="0"/>
              <w:ind w:left="135"/>
              <w:jc w:val="left"/>
            </w:pPr>
          </w:p>
        </w:tc>
      </w:tr>
      <w:tr w14:paraId="53EE6D3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69F1FD83">
            <w:pPr>
              <w:spacing w:before="0" w:after="0"/>
              <w:ind w:left="0"/>
              <w:jc w:val="left"/>
            </w:pPr>
            <w:r>
              <w:rPr>
                <w:rFonts w:ascii="Times New Roman" w:hAnsi="Times New Roman"/>
                <w:b w:val="0"/>
                <w:i w:val="0"/>
                <w:color w:val="000000"/>
                <w:sz w:val="24"/>
              </w:rPr>
              <w:t>8</w:t>
            </w:r>
          </w:p>
        </w:tc>
        <w:tc>
          <w:tcPr>
            <w:tcW w:w="4048" w:type="dxa"/>
            <w:tcMar>
              <w:top w:w="50" w:type="dxa"/>
              <w:left w:w="100" w:type="dxa"/>
            </w:tcMar>
            <w:vAlign w:val="center"/>
          </w:tcPr>
          <w:p w14:paraId="73378DD4">
            <w:pPr>
              <w:spacing w:before="0" w:after="0"/>
              <w:ind w:left="135"/>
              <w:jc w:val="left"/>
            </w:pPr>
            <w:r>
              <w:rPr>
                <w:rFonts w:ascii="Times New Roman" w:hAnsi="Times New Roman"/>
                <w:b w:val="0"/>
                <w:i w:val="0"/>
                <w:color w:val="000000"/>
                <w:sz w:val="24"/>
              </w:rPr>
              <w:t>Что значит быть нравственным в наше время. Методы нравственного самосовершенствования</w:t>
            </w:r>
          </w:p>
        </w:tc>
        <w:tc>
          <w:tcPr>
            <w:tcW w:w="881" w:type="dxa"/>
            <w:tcMar>
              <w:top w:w="50" w:type="dxa"/>
              <w:left w:w="100" w:type="dxa"/>
            </w:tcMar>
            <w:vAlign w:val="center"/>
          </w:tcPr>
          <w:p w14:paraId="53215B78">
            <w:pPr>
              <w:spacing w:before="0" w:after="0" w:line="276" w:lineRule="auto"/>
              <w:ind w:left="135"/>
              <w:jc w:val="center"/>
            </w:pPr>
            <w:r>
              <w:rPr>
                <w:rFonts w:ascii="Times New Roman" w:hAnsi="Times New Roman"/>
                <w:b w:val="0"/>
                <w:i w:val="0"/>
                <w:color w:val="000000"/>
                <w:sz w:val="24"/>
              </w:rPr>
              <w:t xml:space="preserve"> 6 </w:t>
            </w:r>
          </w:p>
        </w:tc>
        <w:tc>
          <w:tcPr>
            <w:tcW w:w="1588" w:type="dxa"/>
            <w:tcMar>
              <w:top w:w="50" w:type="dxa"/>
              <w:left w:w="100" w:type="dxa"/>
            </w:tcMar>
            <w:vAlign w:val="center"/>
          </w:tcPr>
          <w:p w14:paraId="1C9EBF09">
            <w:pPr>
              <w:spacing w:before="0" w:after="0" w:line="276" w:lineRule="auto"/>
              <w:ind w:left="135"/>
              <w:jc w:val="center"/>
            </w:pPr>
          </w:p>
        </w:tc>
        <w:tc>
          <w:tcPr>
            <w:tcW w:w="1683" w:type="dxa"/>
            <w:tcMar>
              <w:top w:w="50" w:type="dxa"/>
              <w:left w:w="100" w:type="dxa"/>
            </w:tcMar>
            <w:vAlign w:val="center"/>
          </w:tcPr>
          <w:p w14:paraId="3099BC71">
            <w:pPr>
              <w:spacing w:before="0" w:after="0" w:line="276" w:lineRule="auto"/>
              <w:ind w:left="135"/>
              <w:jc w:val="center"/>
            </w:pPr>
          </w:p>
        </w:tc>
        <w:tc>
          <w:tcPr>
            <w:tcW w:w="2379" w:type="dxa"/>
            <w:tcMar>
              <w:top w:w="50" w:type="dxa"/>
              <w:left w:w="100" w:type="dxa"/>
            </w:tcMar>
            <w:vAlign w:val="center"/>
          </w:tcPr>
          <w:p w14:paraId="11D55D9C">
            <w:pPr>
              <w:spacing w:before="0" w:after="0"/>
              <w:ind w:left="135"/>
              <w:jc w:val="left"/>
            </w:pPr>
          </w:p>
        </w:tc>
      </w:tr>
      <w:tr w14:paraId="2F030D1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2DBA3D39">
            <w:pPr>
              <w:spacing w:before="0" w:after="0"/>
              <w:ind w:left="0"/>
              <w:jc w:val="left"/>
            </w:pPr>
            <w:r>
              <w:rPr>
                <w:rFonts w:ascii="Times New Roman" w:hAnsi="Times New Roman"/>
                <w:b w:val="0"/>
                <w:i w:val="0"/>
                <w:color w:val="000000"/>
                <w:sz w:val="24"/>
              </w:rPr>
              <w:t>9</w:t>
            </w:r>
          </w:p>
        </w:tc>
        <w:tc>
          <w:tcPr>
            <w:tcW w:w="4048" w:type="dxa"/>
            <w:tcMar>
              <w:top w:w="50" w:type="dxa"/>
              <w:left w:w="100" w:type="dxa"/>
            </w:tcMar>
            <w:vAlign w:val="center"/>
          </w:tcPr>
          <w:p w14:paraId="4A2A5DB2">
            <w:pPr>
              <w:spacing w:before="0" w:after="0"/>
              <w:ind w:left="135"/>
              <w:jc w:val="left"/>
            </w:pPr>
            <w:r>
              <w:rPr>
                <w:rFonts w:ascii="Times New Roman" w:hAnsi="Times New Roman"/>
                <w:b w:val="0"/>
                <w:i w:val="0"/>
                <w:color w:val="000000"/>
                <w:sz w:val="24"/>
              </w:rPr>
              <w:t>Этикет</w:t>
            </w:r>
          </w:p>
        </w:tc>
        <w:tc>
          <w:tcPr>
            <w:tcW w:w="881" w:type="dxa"/>
            <w:tcMar>
              <w:top w:w="50" w:type="dxa"/>
              <w:left w:w="100" w:type="dxa"/>
            </w:tcMar>
            <w:vAlign w:val="center"/>
          </w:tcPr>
          <w:p w14:paraId="5D8C3D24">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7232C93D">
            <w:pPr>
              <w:spacing w:before="0" w:after="0" w:line="276" w:lineRule="auto"/>
              <w:ind w:left="135"/>
              <w:jc w:val="center"/>
            </w:pPr>
          </w:p>
        </w:tc>
        <w:tc>
          <w:tcPr>
            <w:tcW w:w="1683" w:type="dxa"/>
            <w:tcMar>
              <w:top w:w="50" w:type="dxa"/>
              <w:left w:w="100" w:type="dxa"/>
            </w:tcMar>
            <w:vAlign w:val="center"/>
          </w:tcPr>
          <w:p w14:paraId="40B8DEB3">
            <w:pPr>
              <w:spacing w:before="0" w:after="0" w:line="276" w:lineRule="auto"/>
              <w:ind w:left="135"/>
              <w:jc w:val="center"/>
            </w:pPr>
          </w:p>
        </w:tc>
        <w:tc>
          <w:tcPr>
            <w:tcW w:w="2379" w:type="dxa"/>
            <w:tcMar>
              <w:top w:w="50" w:type="dxa"/>
              <w:left w:w="100" w:type="dxa"/>
            </w:tcMar>
            <w:vAlign w:val="center"/>
          </w:tcPr>
          <w:p w14:paraId="41B307B8">
            <w:pPr>
              <w:spacing w:before="0" w:after="0"/>
              <w:ind w:left="135"/>
              <w:jc w:val="left"/>
            </w:pPr>
          </w:p>
        </w:tc>
      </w:tr>
      <w:tr w14:paraId="481E4E3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39BBBB46">
            <w:pPr>
              <w:spacing w:before="0" w:after="0"/>
              <w:ind w:left="0"/>
              <w:jc w:val="left"/>
            </w:pPr>
            <w:r>
              <w:rPr>
                <w:rFonts w:ascii="Times New Roman" w:hAnsi="Times New Roman"/>
                <w:b w:val="0"/>
                <w:i w:val="0"/>
                <w:color w:val="000000"/>
                <w:sz w:val="24"/>
              </w:rPr>
              <w:t>10</w:t>
            </w:r>
          </w:p>
        </w:tc>
        <w:tc>
          <w:tcPr>
            <w:tcW w:w="4048" w:type="dxa"/>
            <w:tcMar>
              <w:top w:w="50" w:type="dxa"/>
              <w:left w:w="100" w:type="dxa"/>
            </w:tcMar>
            <w:vAlign w:val="center"/>
          </w:tcPr>
          <w:p w14:paraId="69F7D962">
            <w:pPr>
              <w:spacing w:before="0" w:after="0"/>
              <w:ind w:left="135"/>
              <w:jc w:val="left"/>
            </w:pPr>
            <w:r>
              <w:rPr>
                <w:rFonts w:ascii="Times New Roman" w:hAnsi="Times New Roman"/>
                <w:b w:val="0"/>
                <w:i w:val="0"/>
                <w:color w:val="000000"/>
                <w:sz w:val="24"/>
              </w:rPr>
              <w:t>Любовь и уважение к Отечеству. Патриотизм многонационального и многоконфессионального народа России</w:t>
            </w:r>
          </w:p>
        </w:tc>
        <w:tc>
          <w:tcPr>
            <w:tcW w:w="881" w:type="dxa"/>
            <w:tcMar>
              <w:top w:w="50" w:type="dxa"/>
              <w:left w:w="100" w:type="dxa"/>
            </w:tcMar>
            <w:vAlign w:val="center"/>
          </w:tcPr>
          <w:p w14:paraId="468DCE96">
            <w:pPr>
              <w:spacing w:before="0" w:after="0" w:line="276" w:lineRule="auto"/>
              <w:ind w:left="135"/>
              <w:jc w:val="center"/>
            </w:pPr>
            <w:r>
              <w:rPr>
                <w:rFonts w:ascii="Times New Roman" w:hAnsi="Times New Roman"/>
                <w:b w:val="0"/>
                <w:i w:val="0"/>
                <w:color w:val="000000"/>
                <w:sz w:val="24"/>
              </w:rPr>
              <w:t xml:space="preserve"> 2 </w:t>
            </w:r>
          </w:p>
        </w:tc>
        <w:tc>
          <w:tcPr>
            <w:tcW w:w="1588" w:type="dxa"/>
            <w:tcMar>
              <w:top w:w="50" w:type="dxa"/>
              <w:left w:w="100" w:type="dxa"/>
            </w:tcMar>
            <w:vAlign w:val="center"/>
          </w:tcPr>
          <w:p w14:paraId="49736126">
            <w:pPr>
              <w:spacing w:before="0" w:after="0" w:line="276" w:lineRule="auto"/>
              <w:ind w:left="135"/>
              <w:jc w:val="center"/>
            </w:pPr>
          </w:p>
        </w:tc>
        <w:tc>
          <w:tcPr>
            <w:tcW w:w="1683" w:type="dxa"/>
            <w:tcMar>
              <w:top w:w="50" w:type="dxa"/>
              <w:left w:w="100" w:type="dxa"/>
            </w:tcMar>
            <w:vAlign w:val="center"/>
          </w:tcPr>
          <w:p w14:paraId="2C35CA22">
            <w:pPr>
              <w:spacing w:before="0" w:after="0" w:line="276" w:lineRule="auto"/>
              <w:ind w:left="135"/>
              <w:jc w:val="center"/>
            </w:pPr>
          </w:p>
        </w:tc>
        <w:tc>
          <w:tcPr>
            <w:tcW w:w="2379" w:type="dxa"/>
            <w:tcMar>
              <w:top w:w="50" w:type="dxa"/>
              <w:left w:w="100" w:type="dxa"/>
            </w:tcMar>
            <w:vAlign w:val="center"/>
          </w:tcPr>
          <w:p w14:paraId="78C334BA">
            <w:pPr>
              <w:spacing w:before="0" w:after="0"/>
              <w:ind w:left="135"/>
              <w:jc w:val="left"/>
            </w:pPr>
          </w:p>
        </w:tc>
      </w:tr>
      <w:tr w14:paraId="682736A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9490AF0">
            <w:pPr>
              <w:spacing w:before="0" w:after="0"/>
              <w:ind w:left="135"/>
              <w:jc w:val="left"/>
            </w:pPr>
            <w:r>
              <w:rPr>
                <w:rFonts w:ascii="Times New Roman" w:hAnsi="Times New Roman"/>
                <w:b w:val="0"/>
                <w:i w:val="0"/>
                <w:color w:val="000000"/>
                <w:sz w:val="24"/>
              </w:rPr>
              <w:t>ОБЩЕЕ КОЛИЧЕСТВО ЧАСОВ ПО ПРОГРАММЕ</w:t>
            </w:r>
          </w:p>
        </w:tc>
        <w:tc>
          <w:tcPr>
            <w:tcW w:w="1384" w:type="dxa"/>
            <w:tcMar>
              <w:top w:w="50" w:type="dxa"/>
              <w:left w:w="100" w:type="dxa"/>
            </w:tcMar>
            <w:vAlign w:val="center"/>
          </w:tcPr>
          <w:p w14:paraId="5215DDC4">
            <w:pPr>
              <w:spacing w:before="0" w:after="0" w:line="276" w:lineRule="auto"/>
              <w:ind w:left="135"/>
              <w:jc w:val="center"/>
            </w:pPr>
            <w:r>
              <w:rPr>
                <w:rFonts w:ascii="Times New Roman" w:hAnsi="Times New Roman"/>
                <w:b w:val="0"/>
                <w:i w:val="0"/>
                <w:color w:val="000000"/>
                <w:sz w:val="24"/>
              </w:rPr>
              <w:t xml:space="preserve"> 34 </w:t>
            </w:r>
          </w:p>
        </w:tc>
        <w:tc>
          <w:tcPr>
            <w:tcW w:w="1588" w:type="dxa"/>
            <w:tcMar>
              <w:top w:w="50" w:type="dxa"/>
              <w:left w:w="100" w:type="dxa"/>
            </w:tcMar>
            <w:vAlign w:val="center"/>
          </w:tcPr>
          <w:p w14:paraId="6D7AC4B7">
            <w:pPr>
              <w:spacing w:before="0" w:after="0" w:line="276" w:lineRule="auto"/>
              <w:ind w:left="135"/>
              <w:jc w:val="center"/>
            </w:pPr>
            <w:r>
              <w:rPr>
                <w:rFonts w:ascii="Times New Roman" w:hAnsi="Times New Roman"/>
                <w:b w:val="0"/>
                <w:i w:val="0"/>
                <w:color w:val="000000"/>
                <w:sz w:val="24"/>
              </w:rPr>
              <w:t xml:space="preserve"> 0 </w:t>
            </w:r>
          </w:p>
        </w:tc>
        <w:tc>
          <w:tcPr>
            <w:tcW w:w="1683" w:type="dxa"/>
            <w:tcMar>
              <w:top w:w="50" w:type="dxa"/>
              <w:left w:w="100" w:type="dxa"/>
            </w:tcMar>
            <w:vAlign w:val="center"/>
          </w:tcPr>
          <w:p w14:paraId="45785FA0">
            <w:pPr>
              <w:spacing w:before="0" w:after="0" w:line="276" w:lineRule="auto"/>
              <w:ind w:left="135"/>
              <w:jc w:val="center"/>
            </w:pPr>
            <w:r>
              <w:rPr>
                <w:rFonts w:ascii="Times New Roman" w:hAnsi="Times New Roman"/>
                <w:b w:val="0"/>
                <w:i w:val="0"/>
                <w:color w:val="000000"/>
                <w:sz w:val="24"/>
              </w:rPr>
              <w:t xml:space="preserve"> 0 </w:t>
            </w:r>
          </w:p>
        </w:tc>
        <w:tc>
          <w:tcPr>
            <w:tcW w:w="2379" w:type="dxa"/>
            <w:tcMar>
              <w:top w:w="50" w:type="dxa"/>
              <w:left w:w="100" w:type="dxa"/>
            </w:tcMar>
            <w:vAlign w:val="center"/>
          </w:tcPr>
          <w:p w14:paraId="7BA1AA35">
            <w:pPr>
              <w:jc w:val="left"/>
            </w:pPr>
          </w:p>
        </w:tc>
      </w:tr>
    </w:tbl>
    <w:p w14:paraId="0AEA3536">
      <w:pPr>
        <w:sectPr>
          <w:pgSz w:w="16383" w:h="11906" w:orient="landscape"/>
          <w:cols w:space="720" w:num="1"/>
        </w:sectPr>
      </w:pPr>
    </w:p>
    <w:p w14:paraId="473CDE8B">
      <w:pPr>
        <w:sectPr>
          <w:pgSz w:w="16383" w:h="11906" w:orient="landscape"/>
          <w:cols w:space="720" w:num="1"/>
        </w:sectPr>
      </w:pPr>
      <w:bookmarkStart w:id="19" w:name="block-67550401"/>
    </w:p>
    <w:bookmarkEnd w:id="18"/>
    <w:bookmarkEnd w:id="19"/>
    <w:p w14:paraId="6A3CA7AE">
      <w:pPr>
        <w:spacing w:before="0" w:after="0"/>
        <w:ind w:left="120"/>
        <w:jc w:val="left"/>
      </w:pPr>
      <w:bookmarkStart w:id="20" w:name="block-67550396"/>
      <w:r>
        <w:rPr>
          <w:rFonts w:ascii="Times New Roman" w:hAnsi="Times New Roman"/>
          <w:b/>
          <w:i w:val="0"/>
          <w:color w:val="000000"/>
          <w:sz w:val="28"/>
        </w:rPr>
        <w:t xml:space="preserve"> ПОУРОЧНОЕ ПЛАНИРОВАНИЕ </w:t>
      </w:r>
    </w:p>
    <w:p w14:paraId="34067420">
      <w:pPr>
        <w:spacing w:before="0" w:after="0"/>
        <w:ind w:left="120"/>
        <w:jc w:val="left"/>
      </w:pPr>
      <w:r>
        <w:rPr>
          <w:rFonts w:ascii="Times New Roman" w:hAnsi="Times New Roman"/>
          <w:b/>
          <w:i w:val="0"/>
          <w:color w:val="000000"/>
          <w:sz w:val="28"/>
        </w:rPr>
        <w:t xml:space="preserve"> 4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590"/>
        <w:gridCol w:w="2240"/>
        <w:gridCol w:w="1273"/>
        <w:gridCol w:w="2284"/>
        <w:gridCol w:w="2419"/>
        <w:gridCol w:w="1863"/>
        <w:gridCol w:w="2925"/>
      </w:tblGrid>
      <w:tr w14:paraId="3668BE1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vMerge w:val="restart"/>
            <w:tcMar>
              <w:top w:w="50" w:type="dxa"/>
              <w:left w:w="100" w:type="dxa"/>
            </w:tcMar>
            <w:vAlign w:val="center"/>
          </w:tcPr>
          <w:p w14:paraId="642BE104">
            <w:pPr>
              <w:spacing w:before="0" w:after="0"/>
              <w:ind w:left="135"/>
              <w:jc w:val="left"/>
            </w:pPr>
            <w:r>
              <w:rPr>
                <w:rFonts w:ascii="Times New Roman" w:hAnsi="Times New Roman"/>
                <w:b/>
                <w:i w:val="0"/>
                <w:color w:val="000000"/>
                <w:sz w:val="24"/>
              </w:rPr>
              <w:t xml:space="preserve">№ п/п </w:t>
            </w:r>
          </w:p>
          <w:p w14:paraId="4BC32B22">
            <w:pPr>
              <w:spacing w:before="0" w:after="0"/>
              <w:ind w:left="135"/>
              <w:jc w:val="left"/>
            </w:pPr>
          </w:p>
        </w:tc>
        <w:tc>
          <w:tcPr>
            <w:tcW w:w="2464" w:type="dxa"/>
            <w:vMerge w:val="restart"/>
            <w:tcMar>
              <w:top w:w="50" w:type="dxa"/>
              <w:left w:w="100" w:type="dxa"/>
            </w:tcMar>
            <w:vAlign w:val="center"/>
          </w:tcPr>
          <w:p w14:paraId="5B3A0794">
            <w:pPr>
              <w:spacing w:before="0" w:after="0"/>
              <w:ind w:left="135"/>
              <w:jc w:val="left"/>
            </w:pPr>
            <w:r>
              <w:rPr>
                <w:rFonts w:ascii="Times New Roman" w:hAnsi="Times New Roman"/>
                <w:b/>
                <w:i w:val="0"/>
                <w:color w:val="000000"/>
                <w:sz w:val="24"/>
              </w:rPr>
              <w:t xml:space="preserve">Тема урока </w:t>
            </w:r>
          </w:p>
          <w:p w14:paraId="14409913">
            <w:pPr>
              <w:spacing w:before="0" w:after="0"/>
              <w:ind w:left="135"/>
              <w:jc w:val="left"/>
            </w:pPr>
          </w:p>
        </w:tc>
        <w:tc>
          <w:tcPr>
            <w:tcW w:w="0" w:type="auto"/>
            <w:gridSpan w:val="3"/>
            <w:tcMar>
              <w:top w:w="50" w:type="dxa"/>
              <w:left w:w="100" w:type="dxa"/>
            </w:tcMar>
            <w:vAlign w:val="center"/>
          </w:tcPr>
          <w:p w14:paraId="3292E18A">
            <w:pPr>
              <w:spacing w:before="0" w:after="0"/>
              <w:ind w:left="0"/>
              <w:jc w:val="left"/>
            </w:pPr>
            <w:r>
              <w:rPr>
                <w:rFonts w:ascii="Times New Roman" w:hAnsi="Times New Roman"/>
                <w:b/>
                <w:i w:val="0"/>
                <w:color w:val="000000"/>
                <w:sz w:val="24"/>
              </w:rPr>
              <w:t>Количество часов</w:t>
            </w:r>
          </w:p>
        </w:tc>
        <w:tc>
          <w:tcPr>
            <w:tcW w:w="1304" w:type="dxa"/>
            <w:vMerge w:val="restart"/>
            <w:tcMar>
              <w:top w:w="50" w:type="dxa"/>
              <w:left w:w="100" w:type="dxa"/>
            </w:tcMar>
            <w:vAlign w:val="center"/>
          </w:tcPr>
          <w:p w14:paraId="662A04C9">
            <w:pPr>
              <w:spacing w:before="0" w:after="0"/>
              <w:ind w:left="135"/>
              <w:jc w:val="left"/>
            </w:pPr>
            <w:r>
              <w:rPr>
                <w:rFonts w:ascii="Times New Roman" w:hAnsi="Times New Roman"/>
                <w:b/>
                <w:i w:val="0"/>
                <w:color w:val="000000"/>
                <w:sz w:val="24"/>
              </w:rPr>
              <w:t xml:space="preserve">Дата изучения </w:t>
            </w:r>
          </w:p>
          <w:p w14:paraId="390EACB8">
            <w:pPr>
              <w:spacing w:before="0" w:after="0"/>
              <w:ind w:left="135"/>
              <w:jc w:val="left"/>
            </w:pPr>
          </w:p>
        </w:tc>
        <w:tc>
          <w:tcPr>
            <w:tcW w:w="2047" w:type="dxa"/>
            <w:vMerge w:val="restart"/>
            <w:tcMar>
              <w:top w:w="50" w:type="dxa"/>
              <w:left w:w="100" w:type="dxa"/>
            </w:tcMar>
            <w:vAlign w:val="center"/>
          </w:tcPr>
          <w:p w14:paraId="6AC9B17E">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6410DDAF">
            <w:pPr>
              <w:spacing w:before="0" w:after="0"/>
              <w:ind w:left="135"/>
              <w:jc w:val="left"/>
            </w:pPr>
          </w:p>
        </w:tc>
      </w:tr>
      <w:tr w14:paraId="110B4F7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37E0BA42">
            <w:pPr>
              <w:jc w:val="left"/>
            </w:pPr>
          </w:p>
        </w:tc>
        <w:tc>
          <w:tcPr>
            <w:tcW w:w="0" w:type="auto"/>
            <w:vMerge w:val="continue"/>
            <w:tcBorders>
              <w:top w:val="nil"/>
            </w:tcBorders>
            <w:tcMar>
              <w:top w:w="50" w:type="dxa"/>
              <w:left w:w="100" w:type="dxa"/>
            </w:tcMar>
          </w:tcPr>
          <w:p w14:paraId="50767D59">
            <w:pPr>
              <w:jc w:val="left"/>
            </w:pPr>
          </w:p>
        </w:tc>
        <w:tc>
          <w:tcPr>
            <w:tcW w:w="891" w:type="dxa"/>
            <w:tcMar>
              <w:top w:w="50" w:type="dxa"/>
              <w:left w:w="100" w:type="dxa"/>
            </w:tcMar>
            <w:vAlign w:val="center"/>
          </w:tcPr>
          <w:p w14:paraId="3381AE3C">
            <w:pPr>
              <w:spacing w:before="0" w:after="0"/>
              <w:ind w:left="135"/>
              <w:jc w:val="left"/>
            </w:pPr>
            <w:r>
              <w:rPr>
                <w:rFonts w:ascii="Times New Roman" w:hAnsi="Times New Roman"/>
                <w:b/>
                <w:i w:val="0"/>
                <w:color w:val="000000"/>
                <w:sz w:val="24"/>
              </w:rPr>
              <w:t xml:space="preserve">Всего </w:t>
            </w:r>
          </w:p>
          <w:p w14:paraId="5DFE0782">
            <w:pPr>
              <w:spacing w:before="0" w:after="0"/>
              <w:ind w:left="135"/>
              <w:jc w:val="left"/>
            </w:pPr>
          </w:p>
        </w:tc>
        <w:tc>
          <w:tcPr>
            <w:tcW w:w="1598" w:type="dxa"/>
            <w:tcMar>
              <w:top w:w="50" w:type="dxa"/>
              <w:left w:w="100" w:type="dxa"/>
            </w:tcMar>
            <w:vAlign w:val="center"/>
          </w:tcPr>
          <w:p w14:paraId="777C21F2">
            <w:pPr>
              <w:spacing w:before="0" w:after="0"/>
              <w:ind w:left="135"/>
              <w:jc w:val="left"/>
            </w:pPr>
            <w:r>
              <w:rPr>
                <w:rFonts w:ascii="Times New Roman" w:hAnsi="Times New Roman"/>
                <w:b/>
                <w:i w:val="0"/>
                <w:color w:val="000000"/>
                <w:sz w:val="24"/>
              </w:rPr>
              <w:t xml:space="preserve">Контрольные работы </w:t>
            </w:r>
          </w:p>
          <w:p w14:paraId="37ECB5E4">
            <w:pPr>
              <w:spacing w:before="0" w:after="0"/>
              <w:ind w:left="135"/>
              <w:jc w:val="left"/>
            </w:pPr>
          </w:p>
        </w:tc>
        <w:tc>
          <w:tcPr>
            <w:tcW w:w="1693" w:type="dxa"/>
            <w:tcMar>
              <w:top w:w="50" w:type="dxa"/>
              <w:left w:w="100" w:type="dxa"/>
            </w:tcMar>
            <w:vAlign w:val="center"/>
          </w:tcPr>
          <w:p w14:paraId="42C537AA">
            <w:pPr>
              <w:spacing w:before="0" w:after="0"/>
              <w:ind w:left="135"/>
              <w:jc w:val="left"/>
            </w:pPr>
            <w:r>
              <w:rPr>
                <w:rFonts w:ascii="Times New Roman" w:hAnsi="Times New Roman"/>
                <w:b/>
                <w:i w:val="0"/>
                <w:color w:val="000000"/>
                <w:sz w:val="24"/>
              </w:rPr>
              <w:t xml:space="preserve">Практические работы </w:t>
            </w:r>
          </w:p>
          <w:p w14:paraId="5B54E6B5">
            <w:pPr>
              <w:spacing w:before="0" w:after="0"/>
              <w:ind w:left="135"/>
              <w:jc w:val="left"/>
            </w:pPr>
          </w:p>
        </w:tc>
        <w:tc>
          <w:tcPr>
            <w:tcW w:w="0" w:type="auto"/>
            <w:vMerge w:val="continue"/>
            <w:tcBorders>
              <w:top w:val="nil"/>
            </w:tcBorders>
            <w:tcMar>
              <w:top w:w="50" w:type="dxa"/>
              <w:left w:w="100" w:type="dxa"/>
            </w:tcMar>
          </w:tcPr>
          <w:p w14:paraId="77EC3D56">
            <w:pPr>
              <w:jc w:val="left"/>
            </w:pPr>
          </w:p>
        </w:tc>
        <w:tc>
          <w:tcPr>
            <w:tcW w:w="0" w:type="auto"/>
            <w:vMerge w:val="continue"/>
            <w:tcBorders>
              <w:top w:val="nil"/>
            </w:tcBorders>
            <w:tcMar>
              <w:top w:w="50" w:type="dxa"/>
              <w:left w:w="100" w:type="dxa"/>
            </w:tcMar>
          </w:tcPr>
          <w:p w14:paraId="765EAE49">
            <w:pPr>
              <w:jc w:val="left"/>
            </w:pPr>
          </w:p>
        </w:tc>
      </w:tr>
      <w:tr w14:paraId="26A76A9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5F20F8B4">
            <w:pPr>
              <w:spacing w:before="0" w:after="0"/>
              <w:ind w:left="0"/>
              <w:jc w:val="left"/>
            </w:pPr>
            <w:r>
              <w:rPr>
                <w:rFonts w:ascii="Times New Roman" w:hAnsi="Times New Roman"/>
                <w:b w:val="0"/>
                <w:i w:val="0"/>
                <w:color w:val="000000"/>
                <w:sz w:val="24"/>
              </w:rPr>
              <w:t>1</w:t>
            </w:r>
          </w:p>
        </w:tc>
        <w:tc>
          <w:tcPr>
            <w:tcW w:w="2464" w:type="dxa"/>
            <w:tcMar>
              <w:top w:w="50" w:type="dxa"/>
              <w:left w:w="100" w:type="dxa"/>
            </w:tcMar>
            <w:vAlign w:val="center"/>
          </w:tcPr>
          <w:p w14:paraId="09EB4BF7">
            <w:pPr>
              <w:spacing w:before="0" w:after="0"/>
              <w:ind w:left="135"/>
              <w:jc w:val="left"/>
            </w:pPr>
            <w:r>
              <w:rPr>
                <w:rFonts w:ascii="Times New Roman" w:hAnsi="Times New Roman"/>
                <w:b w:val="0"/>
                <w:i w:val="0"/>
                <w:color w:val="000000"/>
                <w:sz w:val="24"/>
              </w:rPr>
              <w:t>Этика — наука о нравственной жизни человека</w:t>
            </w:r>
          </w:p>
        </w:tc>
        <w:tc>
          <w:tcPr>
            <w:tcW w:w="891" w:type="dxa"/>
            <w:tcMar>
              <w:top w:w="50" w:type="dxa"/>
              <w:left w:w="100" w:type="dxa"/>
            </w:tcMar>
            <w:vAlign w:val="center"/>
          </w:tcPr>
          <w:p w14:paraId="374BC40E">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2459C143">
            <w:pPr>
              <w:spacing w:before="0" w:after="0" w:line="276" w:lineRule="auto"/>
              <w:ind w:left="135"/>
              <w:jc w:val="center"/>
            </w:pPr>
          </w:p>
        </w:tc>
        <w:tc>
          <w:tcPr>
            <w:tcW w:w="1693" w:type="dxa"/>
            <w:tcMar>
              <w:top w:w="50" w:type="dxa"/>
              <w:left w:w="100" w:type="dxa"/>
            </w:tcMar>
            <w:vAlign w:val="center"/>
          </w:tcPr>
          <w:p w14:paraId="0545C3D8">
            <w:pPr>
              <w:spacing w:before="0" w:after="0" w:line="276" w:lineRule="auto"/>
              <w:ind w:left="135"/>
              <w:jc w:val="center"/>
            </w:pPr>
          </w:p>
        </w:tc>
        <w:tc>
          <w:tcPr>
            <w:tcW w:w="1304" w:type="dxa"/>
            <w:tcMar>
              <w:top w:w="50" w:type="dxa"/>
              <w:left w:w="100" w:type="dxa"/>
            </w:tcMar>
            <w:vAlign w:val="center"/>
          </w:tcPr>
          <w:p w14:paraId="4DD328A9">
            <w:pPr>
              <w:spacing w:before="0" w:after="0"/>
              <w:ind w:left="135"/>
              <w:jc w:val="left"/>
            </w:pPr>
            <w:r>
              <w:rPr>
                <w:rFonts w:ascii="Times New Roman" w:hAnsi="Times New Roman"/>
                <w:b w:val="0"/>
                <w:i w:val="0"/>
                <w:color w:val="000000"/>
                <w:sz w:val="24"/>
              </w:rPr>
              <w:t xml:space="preserve"> 05.09.2025 </w:t>
            </w:r>
          </w:p>
        </w:tc>
        <w:tc>
          <w:tcPr>
            <w:tcW w:w="2047" w:type="dxa"/>
            <w:tcMar>
              <w:top w:w="50" w:type="dxa"/>
              <w:left w:w="100" w:type="dxa"/>
            </w:tcMar>
            <w:vAlign w:val="center"/>
          </w:tcPr>
          <w:p w14:paraId="1321302C">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32F58D6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EE5F68B">
            <w:pPr>
              <w:spacing w:before="0" w:after="0"/>
              <w:ind w:left="0"/>
              <w:jc w:val="left"/>
            </w:pPr>
            <w:r>
              <w:rPr>
                <w:rFonts w:ascii="Times New Roman" w:hAnsi="Times New Roman"/>
                <w:b w:val="0"/>
                <w:i w:val="0"/>
                <w:color w:val="000000"/>
                <w:sz w:val="24"/>
              </w:rPr>
              <w:t>2</w:t>
            </w:r>
          </w:p>
        </w:tc>
        <w:tc>
          <w:tcPr>
            <w:tcW w:w="2464" w:type="dxa"/>
            <w:tcMar>
              <w:top w:w="50" w:type="dxa"/>
              <w:left w:w="100" w:type="dxa"/>
            </w:tcMar>
            <w:vAlign w:val="center"/>
          </w:tcPr>
          <w:p w14:paraId="09DE0395">
            <w:pPr>
              <w:spacing w:before="0" w:after="0"/>
              <w:ind w:left="135"/>
              <w:jc w:val="left"/>
            </w:pPr>
            <w:r>
              <w:rPr>
                <w:rFonts w:ascii="Times New Roman" w:hAnsi="Times New Roman"/>
                <w:b w:val="0"/>
                <w:i w:val="0"/>
                <w:color w:val="000000"/>
                <w:sz w:val="24"/>
              </w:rPr>
              <w:t>Добрым жить на белом свете веселей</w:t>
            </w:r>
          </w:p>
        </w:tc>
        <w:tc>
          <w:tcPr>
            <w:tcW w:w="891" w:type="dxa"/>
            <w:tcMar>
              <w:top w:w="50" w:type="dxa"/>
              <w:left w:w="100" w:type="dxa"/>
            </w:tcMar>
            <w:vAlign w:val="center"/>
          </w:tcPr>
          <w:p w14:paraId="323FFB14">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6EFE814B">
            <w:pPr>
              <w:spacing w:before="0" w:after="0" w:line="276" w:lineRule="auto"/>
              <w:ind w:left="135"/>
              <w:jc w:val="center"/>
            </w:pPr>
          </w:p>
        </w:tc>
        <w:tc>
          <w:tcPr>
            <w:tcW w:w="1693" w:type="dxa"/>
            <w:tcMar>
              <w:top w:w="50" w:type="dxa"/>
              <w:left w:w="100" w:type="dxa"/>
            </w:tcMar>
            <w:vAlign w:val="center"/>
          </w:tcPr>
          <w:p w14:paraId="296C5E92">
            <w:pPr>
              <w:spacing w:before="0" w:after="0" w:line="276" w:lineRule="auto"/>
              <w:ind w:left="135"/>
              <w:jc w:val="center"/>
            </w:pPr>
          </w:p>
        </w:tc>
        <w:tc>
          <w:tcPr>
            <w:tcW w:w="1304" w:type="dxa"/>
            <w:tcMar>
              <w:top w:w="50" w:type="dxa"/>
              <w:left w:w="100" w:type="dxa"/>
            </w:tcMar>
            <w:vAlign w:val="center"/>
          </w:tcPr>
          <w:p w14:paraId="1B3DD97D">
            <w:pPr>
              <w:spacing w:before="0" w:after="0"/>
              <w:ind w:left="135"/>
              <w:jc w:val="left"/>
            </w:pPr>
            <w:r>
              <w:rPr>
                <w:rFonts w:ascii="Times New Roman" w:hAnsi="Times New Roman"/>
                <w:b w:val="0"/>
                <w:i w:val="0"/>
                <w:color w:val="000000"/>
                <w:sz w:val="24"/>
              </w:rPr>
              <w:t xml:space="preserve"> 12.09.2025 </w:t>
            </w:r>
          </w:p>
        </w:tc>
        <w:tc>
          <w:tcPr>
            <w:tcW w:w="2047" w:type="dxa"/>
            <w:tcMar>
              <w:top w:w="50" w:type="dxa"/>
              <w:left w:w="100" w:type="dxa"/>
            </w:tcMar>
            <w:vAlign w:val="center"/>
          </w:tcPr>
          <w:p w14:paraId="27EA7305">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7DB2AA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3C67A03E">
            <w:pPr>
              <w:spacing w:before="0" w:after="0"/>
              <w:ind w:left="0"/>
              <w:jc w:val="left"/>
            </w:pPr>
            <w:r>
              <w:rPr>
                <w:rFonts w:ascii="Times New Roman" w:hAnsi="Times New Roman"/>
                <w:b w:val="0"/>
                <w:i w:val="0"/>
                <w:color w:val="000000"/>
                <w:sz w:val="24"/>
              </w:rPr>
              <w:t>3</w:t>
            </w:r>
          </w:p>
        </w:tc>
        <w:tc>
          <w:tcPr>
            <w:tcW w:w="2464" w:type="dxa"/>
            <w:tcMar>
              <w:top w:w="50" w:type="dxa"/>
              <w:left w:w="100" w:type="dxa"/>
            </w:tcMar>
            <w:vAlign w:val="center"/>
          </w:tcPr>
          <w:p w14:paraId="3CFE245B">
            <w:pPr>
              <w:spacing w:before="0" w:after="0"/>
              <w:ind w:left="135"/>
              <w:jc w:val="left"/>
            </w:pPr>
            <w:r>
              <w:rPr>
                <w:rFonts w:ascii="Times New Roman" w:hAnsi="Times New Roman"/>
                <w:b w:val="0"/>
                <w:i w:val="0"/>
                <w:color w:val="000000"/>
                <w:sz w:val="24"/>
              </w:rPr>
              <w:t>Правила общения для всех</w:t>
            </w:r>
          </w:p>
        </w:tc>
        <w:tc>
          <w:tcPr>
            <w:tcW w:w="891" w:type="dxa"/>
            <w:tcMar>
              <w:top w:w="50" w:type="dxa"/>
              <w:left w:w="100" w:type="dxa"/>
            </w:tcMar>
            <w:vAlign w:val="center"/>
          </w:tcPr>
          <w:p w14:paraId="4E6182DE">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94A9AAE">
            <w:pPr>
              <w:spacing w:before="0" w:after="0" w:line="276" w:lineRule="auto"/>
              <w:ind w:left="135"/>
              <w:jc w:val="center"/>
            </w:pPr>
          </w:p>
        </w:tc>
        <w:tc>
          <w:tcPr>
            <w:tcW w:w="1693" w:type="dxa"/>
            <w:tcMar>
              <w:top w:w="50" w:type="dxa"/>
              <w:left w:w="100" w:type="dxa"/>
            </w:tcMar>
            <w:vAlign w:val="center"/>
          </w:tcPr>
          <w:p w14:paraId="30EB50BA">
            <w:pPr>
              <w:spacing w:before="0" w:after="0" w:line="276" w:lineRule="auto"/>
              <w:ind w:left="135"/>
              <w:jc w:val="center"/>
            </w:pPr>
          </w:p>
        </w:tc>
        <w:tc>
          <w:tcPr>
            <w:tcW w:w="1304" w:type="dxa"/>
            <w:tcMar>
              <w:top w:w="50" w:type="dxa"/>
              <w:left w:w="100" w:type="dxa"/>
            </w:tcMar>
            <w:vAlign w:val="center"/>
          </w:tcPr>
          <w:p w14:paraId="1050E33D">
            <w:pPr>
              <w:spacing w:before="0" w:after="0"/>
              <w:ind w:left="135"/>
              <w:jc w:val="left"/>
            </w:pPr>
            <w:r>
              <w:rPr>
                <w:rFonts w:ascii="Times New Roman" w:hAnsi="Times New Roman"/>
                <w:b w:val="0"/>
                <w:i w:val="0"/>
                <w:color w:val="000000"/>
                <w:sz w:val="24"/>
              </w:rPr>
              <w:t xml:space="preserve"> 19.09.2025 </w:t>
            </w:r>
          </w:p>
        </w:tc>
        <w:tc>
          <w:tcPr>
            <w:tcW w:w="2047" w:type="dxa"/>
            <w:tcMar>
              <w:top w:w="50" w:type="dxa"/>
              <w:left w:w="100" w:type="dxa"/>
            </w:tcMar>
            <w:vAlign w:val="center"/>
          </w:tcPr>
          <w:p w14:paraId="3B256E66">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025F5C1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38416503">
            <w:pPr>
              <w:spacing w:before="0" w:after="0"/>
              <w:ind w:left="0"/>
              <w:jc w:val="left"/>
            </w:pPr>
            <w:r>
              <w:rPr>
                <w:rFonts w:ascii="Times New Roman" w:hAnsi="Times New Roman"/>
                <w:b w:val="0"/>
                <w:i w:val="0"/>
                <w:color w:val="000000"/>
                <w:sz w:val="24"/>
              </w:rPr>
              <w:t>4</w:t>
            </w:r>
          </w:p>
        </w:tc>
        <w:tc>
          <w:tcPr>
            <w:tcW w:w="2464" w:type="dxa"/>
            <w:tcMar>
              <w:top w:w="50" w:type="dxa"/>
              <w:left w:w="100" w:type="dxa"/>
            </w:tcMar>
            <w:vAlign w:val="center"/>
          </w:tcPr>
          <w:p w14:paraId="61A5CE42">
            <w:pPr>
              <w:spacing w:before="0" w:after="0"/>
              <w:ind w:left="135"/>
              <w:jc w:val="left"/>
            </w:pPr>
            <w:r>
              <w:rPr>
                <w:rFonts w:ascii="Times New Roman" w:hAnsi="Times New Roman"/>
                <w:b w:val="0"/>
                <w:i w:val="0"/>
                <w:color w:val="000000"/>
                <w:sz w:val="24"/>
              </w:rPr>
              <w:t>От добрых правил — добрые слова и поступки</w:t>
            </w:r>
          </w:p>
        </w:tc>
        <w:tc>
          <w:tcPr>
            <w:tcW w:w="891" w:type="dxa"/>
            <w:tcMar>
              <w:top w:w="50" w:type="dxa"/>
              <w:left w:w="100" w:type="dxa"/>
            </w:tcMar>
            <w:vAlign w:val="center"/>
          </w:tcPr>
          <w:p w14:paraId="2E78C2CD">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4C31F85">
            <w:pPr>
              <w:spacing w:before="0" w:after="0" w:line="276" w:lineRule="auto"/>
              <w:ind w:left="135"/>
              <w:jc w:val="center"/>
            </w:pPr>
          </w:p>
        </w:tc>
        <w:tc>
          <w:tcPr>
            <w:tcW w:w="1693" w:type="dxa"/>
            <w:tcMar>
              <w:top w:w="50" w:type="dxa"/>
              <w:left w:w="100" w:type="dxa"/>
            </w:tcMar>
            <w:vAlign w:val="center"/>
          </w:tcPr>
          <w:p w14:paraId="6B43CDA7">
            <w:pPr>
              <w:spacing w:before="0" w:after="0" w:line="276" w:lineRule="auto"/>
              <w:ind w:left="135"/>
              <w:jc w:val="center"/>
            </w:pPr>
          </w:p>
        </w:tc>
        <w:tc>
          <w:tcPr>
            <w:tcW w:w="1304" w:type="dxa"/>
            <w:tcMar>
              <w:top w:w="50" w:type="dxa"/>
              <w:left w:w="100" w:type="dxa"/>
            </w:tcMar>
            <w:vAlign w:val="center"/>
          </w:tcPr>
          <w:p w14:paraId="69E43C18">
            <w:pPr>
              <w:spacing w:before="0" w:after="0"/>
              <w:ind w:left="135"/>
              <w:jc w:val="left"/>
            </w:pPr>
            <w:r>
              <w:rPr>
                <w:rFonts w:ascii="Times New Roman" w:hAnsi="Times New Roman"/>
                <w:b w:val="0"/>
                <w:i w:val="0"/>
                <w:color w:val="000000"/>
                <w:sz w:val="24"/>
              </w:rPr>
              <w:t xml:space="preserve"> 26.09.2025 </w:t>
            </w:r>
          </w:p>
        </w:tc>
        <w:tc>
          <w:tcPr>
            <w:tcW w:w="2047" w:type="dxa"/>
            <w:tcMar>
              <w:top w:w="50" w:type="dxa"/>
              <w:left w:w="100" w:type="dxa"/>
            </w:tcMar>
            <w:vAlign w:val="center"/>
          </w:tcPr>
          <w:p w14:paraId="7E1C965C">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43E19F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2EB2105">
            <w:pPr>
              <w:spacing w:before="0" w:after="0"/>
              <w:ind w:left="0"/>
              <w:jc w:val="left"/>
            </w:pPr>
            <w:r>
              <w:rPr>
                <w:rFonts w:ascii="Times New Roman" w:hAnsi="Times New Roman"/>
                <w:b w:val="0"/>
                <w:i w:val="0"/>
                <w:color w:val="000000"/>
                <w:sz w:val="24"/>
              </w:rPr>
              <w:t>5</w:t>
            </w:r>
          </w:p>
        </w:tc>
        <w:tc>
          <w:tcPr>
            <w:tcW w:w="2464" w:type="dxa"/>
            <w:tcMar>
              <w:top w:w="50" w:type="dxa"/>
              <w:left w:w="100" w:type="dxa"/>
            </w:tcMar>
            <w:vAlign w:val="center"/>
          </w:tcPr>
          <w:p w14:paraId="7C6232CD">
            <w:pPr>
              <w:spacing w:before="0" w:after="0"/>
              <w:ind w:left="135"/>
              <w:jc w:val="left"/>
            </w:pPr>
            <w:r>
              <w:rPr>
                <w:rFonts w:ascii="Times New Roman" w:hAnsi="Times New Roman"/>
                <w:b w:val="0"/>
                <w:i w:val="0"/>
                <w:color w:val="000000"/>
                <w:sz w:val="24"/>
              </w:rPr>
              <w:t>Каждый интересен</w:t>
            </w:r>
          </w:p>
        </w:tc>
        <w:tc>
          <w:tcPr>
            <w:tcW w:w="891" w:type="dxa"/>
            <w:tcMar>
              <w:top w:w="50" w:type="dxa"/>
              <w:left w:w="100" w:type="dxa"/>
            </w:tcMar>
            <w:vAlign w:val="center"/>
          </w:tcPr>
          <w:p w14:paraId="0BC10100">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44748F6">
            <w:pPr>
              <w:spacing w:before="0" w:after="0" w:line="276" w:lineRule="auto"/>
              <w:ind w:left="135"/>
              <w:jc w:val="center"/>
            </w:pPr>
          </w:p>
        </w:tc>
        <w:tc>
          <w:tcPr>
            <w:tcW w:w="1693" w:type="dxa"/>
            <w:tcMar>
              <w:top w:w="50" w:type="dxa"/>
              <w:left w:w="100" w:type="dxa"/>
            </w:tcMar>
            <w:vAlign w:val="center"/>
          </w:tcPr>
          <w:p w14:paraId="7392F5B9">
            <w:pPr>
              <w:spacing w:before="0" w:after="0" w:line="276" w:lineRule="auto"/>
              <w:ind w:left="135"/>
              <w:jc w:val="center"/>
            </w:pPr>
          </w:p>
        </w:tc>
        <w:tc>
          <w:tcPr>
            <w:tcW w:w="1304" w:type="dxa"/>
            <w:tcMar>
              <w:top w:w="50" w:type="dxa"/>
              <w:left w:w="100" w:type="dxa"/>
            </w:tcMar>
            <w:vAlign w:val="center"/>
          </w:tcPr>
          <w:p w14:paraId="3425F7A5">
            <w:pPr>
              <w:spacing w:before="0" w:after="0"/>
              <w:ind w:left="135"/>
              <w:jc w:val="left"/>
            </w:pPr>
            <w:r>
              <w:rPr>
                <w:rFonts w:ascii="Times New Roman" w:hAnsi="Times New Roman"/>
                <w:b w:val="0"/>
                <w:i w:val="0"/>
                <w:color w:val="000000"/>
                <w:sz w:val="24"/>
              </w:rPr>
              <w:t xml:space="preserve"> 03.10.2025 </w:t>
            </w:r>
          </w:p>
        </w:tc>
        <w:tc>
          <w:tcPr>
            <w:tcW w:w="2047" w:type="dxa"/>
            <w:tcMar>
              <w:top w:w="50" w:type="dxa"/>
              <w:left w:w="100" w:type="dxa"/>
            </w:tcMar>
            <w:vAlign w:val="center"/>
          </w:tcPr>
          <w:p w14:paraId="30B36BF7">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0996F24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298E43B9">
            <w:pPr>
              <w:spacing w:before="0" w:after="0"/>
              <w:ind w:left="0"/>
              <w:jc w:val="left"/>
            </w:pPr>
            <w:r>
              <w:rPr>
                <w:rFonts w:ascii="Times New Roman" w:hAnsi="Times New Roman"/>
                <w:b w:val="0"/>
                <w:i w:val="0"/>
                <w:color w:val="000000"/>
                <w:sz w:val="24"/>
              </w:rPr>
              <w:t>6</w:t>
            </w:r>
          </w:p>
        </w:tc>
        <w:tc>
          <w:tcPr>
            <w:tcW w:w="2464" w:type="dxa"/>
            <w:tcMar>
              <w:top w:w="50" w:type="dxa"/>
              <w:left w:w="100" w:type="dxa"/>
            </w:tcMar>
            <w:vAlign w:val="center"/>
          </w:tcPr>
          <w:p w14:paraId="57B2B39C">
            <w:pPr>
              <w:spacing w:before="0" w:after="0"/>
              <w:ind w:left="135"/>
              <w:jc w:val="left"/>
            </w:pPr>
            <w:r>
              <w:rPr>
                <w:rFonts w:ascii="Times New Roman" w:hAnsi="Times New Roman"/>
                <w:b w:val="0"/>
                <w:i w:val="0"/>
                <w:color w:val="000000"/>
                <w:sz w:val="24"/>
              </w:rPr>
              <w:t>Премудрости этикета</w:t>
            </w:r>
          </w:p>
        </w:tc>
        <w:tc>
          <w:tcPr>
            <w:tcW w:w="891" w:type="dxa"/>
            <w:tcMar>
              <w:top w:w="50" w:type="dxa"/>
              <w:left w:w="100" w:type="dxa"/>
            </w:tcMar>
            <w:vAlign w:val="center"/>
          </w:tcPr>
          <w:p w14:paraId="01ACF2F2">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394459F4">
            <w:pPr>
              <w:spacing w:before="0" w:after="0" w:line="276" w:lineRule="auto"/>
              <w:ind w:left="135"/>
              <w:jc w:val="center"/>
            </w:pPr>
          </w:p>
        </w:tc>
        <w:tc>
          <w:tcPr>
            <w:tcW w:w="1693" w:type="dxa"/>
            <w:tcMar>
              <w:top w:w="50" w:type="dxa"/>
              <w:left w:w="100" w:type="dxa"/>
            </w:tcMar>
            <w:vAlign w:val="center"/>
          </w:tcPr>
          <w:p w14:paraId="3E452450">
            <w:pPr>
              <w:spacing w:before="0" w:after="0" w:line="276" w:lineRule="auto"/>
              <w:ind w:left="135"/>
              <w:jc w:val="center"/>
            </w:pPr>
          </w:p>
        </w:tc>
        <w:tc>
          <w:tcPr>
            <w:tcW w:w="1304" w:type="dxa"/>
            <w:tcMar>
              <w:top w:w="50" w:type="dxa"/>
              <w:left w:w="100" w:type="dxa"/>
            </w:tcMar>
            <w:vAlign w:val="center"/>
          </w:tcPr>
          <w:p w14:paraId="298C64EC">
            <w:pPr>
              <w:spacing w:before="0" w:after="0"/>
              <w:ind w:left="135"/>
              <w:jc w:val="left"/>
            </w:pPr>
            <w:r>
              <w:rPr>
                <w:rFonts w:ascii="Times New Roman" w:hAnsi="Times New Roman"/>
                <w:b w:val="0"/>
                <w:i w:val="0"/>
                <w:color w:val="000000"/>
                <w:sz w:val="24"/>
              </w:rPr>
              <w:t xml:space="preserve"> 10.10.2025 </w:t>
            </w:r>
          </w:p>
        </w:tc>
        <w:tc>
          <w:tcPr>
            <w:tcW w:w="2047" w:type="dxa"/>
            <w:tcMar>
              <w:top w:w="50" w:type="dxa"/>
              <w:left w:w="100" w:type="dxa"/>
            </w:tcMar>
            <w:vAlign w:val="center"/>
          </w:tcPr>
          <w:p w14:paraId="65F228BD">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1F53DDD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2EF610EB">
            <w:pPr>
              <w:spacing w:before="0" w:after="0"/>
              <w:ind w:left="0"/>
              <w:jc w:val="left"/>
            </w:pPr>
            <w:r>
              <w:rPr>
                <w:rFonts w:ascii="Times New Roman" w:hAnsi="Times New Roman"/>
                <w:b w:val="0"/>
                <w:i w:val="0"/>
                <w:color w:val="000000"/>
                <w:sz w:val="24"/>
              </w:rPr>
              <w:t>7</w:t>
            </w:r>
          </w:p>
        </w:tc>
        <w:tc>
          <w:tcPr>
            <w:tcW w:w="2464" w:type="dxa"/>
            <w:tcMar>
              <w:top w:w="50" w:type="dxa"/>
              <w:left w:w="100" w:type="dxa"/>
            </w:tcMar>
            <w:vAlign w:val="center"/>
          </w:tcPr>
          <w:p w14:paraId="547E87E1">
            <w:pPr>
              <w:spacing w:before="0" w:after="0"/>
              <w:ind w:left="135"/>
              <w:jc w:val="left"/>
            </w:pPr>
            <w:r>
              <w:rPr>
                <w:rFonts w:ascii="Times New Roman" w:hAnsi="Times New Roman"/>
                <w:b w:val="0"/>
                <w:i w:val="0"/>
                <w:color w:val="000000"/>
                <w:sz w:val="24"/>
              </w:rPr>
              <w:t>Красота этикета</w:t>
            </w:r>
          </w:p>
        </w:tc>
        <w:tc>
          <w:tcPr>
            <w:tcW w:w="891" w:type="dxa"/>
            <w:tcMar>
              <w:top w:w="50" w:type="dxa"/>
              <w:left w:w="100" w:type="dxa"/>
            </w:tcMar>
            <w:vAlign w:val="center"/>
          </w:tcPr>
          <w:p w14:paraId="2A29F2EA">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3B0C75D2">
            <w:pPr>
              <w:spacing w:before="0" w:after="0" w:line="276" w:lineRule="auto"/>
              <w:ind w:left="135"/>
              <w:jc w:val="center"/>
            </w:pPr>
          </w:p>
        </w:tc>
        <w:tc>
          <w:tcPr>
            <w:tcW w:w="1693" w:type="dxa"/>
            <w:tcMar>
              <w:top w:w="50" w:type="dxa"/>
              <w:left w:w="100" w:type="dxa"/>
            </w:tcMar>
            <w:vAlign w:val="center"/>
          </w:tcPr>
          <w:p w14:paraId="3942FB2F">
            <w:pPr>
              <w:spacing w:before="0" w:after="0" w:line="276" w:lineRule="auto"/>
              <w:ind w:left="135"/>
              <w:jc w:val="center"/>
            </w:pPr>
          </w:p>
        </w:tc>
        <w:tc>
          <w:tcPr>
            <w:tcW w:w="1304" w:type="dxa"/>
            <w:tcMar>
              <w:top w:w="50" w:type="dxa"/>
              <w:left w:w="100" w:type="dxa"/>
            </w:tcMar>
            <w:vAlign w:val="center"/>
          </w:tcPr>
          <w:p w14:paraId="7CDCD8BF">
            <w:pPr>
              <w:spacing w:before="0" w:after="0"/>
              <w:ind w:left="135"/>
              <w:jc w:val="left"/>
            </w:pPr>
            <w:r>
              <w:rPr>
                <w:rFonts w:ascii="Times New Roman" w:hAnsi="Times New Roman"/>
                <w:b w:val="0"/>
                <w:i w:val="0"/>
                <w:color w:val="000000"/>
                <w:sz w:val="24"/>
              </w:rPr>
              <w:t xml:space="preserve"> 17.10.2025 </w:t>
            </w:r>
          </w:p>
        </w:tc>
        <w:tc>
          <w:tcPr>
            <w:tcW w:w="2047" w:type="dxa"/>
            <w:tcMar>
              <w:top w:w="50" w:type="dxa"/>
              <w:left w:w="100" w:type="dxa"/>
            </w:tcMar>
            <w:vAlign w:val="center"/>
          </w:tcPr>
          <w:p w14:paraId="24BFAC9F">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7CCAE9D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56B4DC6B">
            <w:pPr>
              <w:spacing w:before="0" w:after="0"/>
              <w:ind w:left="0"/>
              <w:jc w:val="left"/>
            </w:pPr>
            <w:r>
              <w:rPr>
                <w:rFonts w:ascii="Times New Roman" w:hAnsi="Times New Roman"/>
                <w:b w:val="0"/>
                <w:i w:val="0"/>
                <w:color w:val="000000"/>
                <w:sz w:val="24"/>
              </w:rPr>
              <w:t>8</w:t>
            </w:r>
          </w:p>
        </w:tc>
        <w:tc>
          <w:tcPr>
            <w:tcW w:w="2464" w:type="dxa"/>
            <w:tcMar>
              <w:top w:w="50" w:type="dxa"/>
              <w:left w:w="100" w:type="dxa"/>
            </w:tcMar>
            <w:vAlign w:val="center"/>
          </w:tcPr>
          <w:p w14:paraId="7560D8FC">
            <w:pPr>
              <w:spacing w:before="0" w:after="0"/>
              <w:ind w:left="135"/>
              <w:jc w:val="left"/>
            </w:pPr>
            <w:r>
              <w:rPr>
                <w:rFonts w:ascii="Times New Roman" w:hAnsi="Times New Roman"/>
                <w:b w:val="0"/>
                <w:i w:val="0"/>
                <w:color w:val="000000"/>
                <w:sz w:val="24"/>
              </w:rPr>
              <w:t>Простые школьные и домашние правила этикета</w:t>
            </w:r>
          </w:p>
        </w:tc>
        <w:tc>
          <w:tcPr>
            <w:tcW w:w="891" w:type="dxa"/>
            <w:tcMar>
              <w:top w:w="50" w:type="dxa"/>
              <w:left w:w="100" w:type="dxa"/>
            </w:tcMar>
            <w:vAlign w:val="center"/>
          </w:tcPr>
          <w:p w14:paraId="2ADA3A90">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00915AA9">
            <w:pPr>
              <w:spacing w:before="0" w:after="0" w:line="276" w:lineRule="auto"/>
              <w:ind w:left="135"/>
              <w:jc w:val="center"/>
            </w:pPr>
          </w:p>
        </w:tc>
        <w:tc>
          <w:tcPr>
            <w:tcW w:w="1693" w:type="dxa"/>
            <w:tcMar>
              <w:top w:w="50" w:type="dxa"/>
              <w:left w:w="100" w:type="dxa"/>
            </w:tcMar>
            <w:vAlign w:val="center"/>
          </w:tcPr>
          <w:p w14:paraId="6563C35F">
            <w:pPr>
              <w:spacing w:before="0" w:after="0" w:line="276" w:lineRule="auto"/>
              <w:ind w:left="135"/>
              <w:jc w:val="center"/>
            </w:pPr>
          </w:p>
        </w:tc>
        <w:tc>
          <w:tcPr>
            <w:tcW w:w="1304" w:type="dxa"/>
            <w:tcMar>
              <w:top w:w="50" w:type="dxa"/>
              <w:left w:w="100" w:type="dxa"/>
            </w:tcMar>
            <w:vAlign w:val="center"/>
          </w:tcPr>
          <w:p w14:paraId="7AD37A58">
            <w:pPr>
              <w:spacing w:before="0" w:after="0"/>
              <w:ind w:left="135"/>
              <w:jc w:val="left"/>
            </w:pPr>
            <w:r>
              <w:rPr>
                <w:rFonts w:ascii="Times New Roman" w:hAnsi="Times New Roman"/>
                <w:b w:val="0"/>
                <w:i w:val="0"/>
                <w:color w:val="000000"/>
                <w:sz w:val="24"/>
              </w:rPr>
              <w:t xml:space="preserve"> 24.10.2025 </w:t>
            </w:r>
          </w:p>
        </w:tc>
        <w:tc>
          <w:tcPr>
            <w:tcW w:w="2047" w:type="dxa"/>
            <w:tcMar>
              <w:top w:w="50" w:type="dxa"/>
              <w:left w:w="100" w:type="dxa"/>
            </w:tcMar>
            <w:vAlign w:val="center"/>
          </w:tcPr>
          <w:p w14:paraId="355E5C38">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71274AA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3033D857">
            <w:pPr>
              <w:spacing w:before="0" w:after="0"/>
              <w:ind w:left="0"/>
              <w:jc w:val="left"/>
            </w:pPr>
            <w:r>
              <w:rPr>
                <w:rFonts w:ascii="Times New Roman" w:hAnsi="Times New Roman"/>
                <w:b w:val="0"/>
                <w:i w:val="0"/>
                <w:color w:val="000000"/>
                <w:sz w:val="24"/>
              </w:rPr>
              <w:t>9</w:t>
            </w:r>
          </w:p>
        </w:tc>
        <w:tc>
          <w:tcPr>
            <w:tcW w:w="2464" w:type="dxa"/>
            <w:tcMar>
              <w:top w:w="50" w:type="dxa"/>
              <w:left w:w="100" w:type="dxa"/>
            </w:tcMar>
            <w:vAlign w:val="center"/>
          </w:tcPr>
          <w:p w14:paraId="1904A803">
            <w:pPr>
              <w:spacing w:before="0" w:after="0"/>
              <w:ind w:left="135"/>
              <w:jc w:val="left"/>
            </w:pPr>
            <w:r>
              <w:rPr>
                <w:rFonts w:ascii="Times New Roman" w:hAnsi="Times New Roman"/>
                <w:b w:val="0"/>
                <w:i w:val="0"/>
                <w:color w:val="000000"/>
                <w:sz w:val="24"/>
              </w:rPr>
              <w:t>Чистый ручеёк нашей речи</w:t>
            </w:r>
          </w:p>
        </w:tc>
        <w:tc>
          <w:tcPr>
            <w:tcW w:w="891" w:type="dxa"/>
            <w:tcMar>
              <w:top w:w="50" w:type="dxa"/>
              <w:left w:w="100" w:type="dxa"/>
            </w:tcMar>
            <w:vAlign w:val="center"/>
          </w:tcPr>
          <w:p w14:paraId="62548522">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32DE106C">
            <w:pPr>
              <w:spacing w:before="0" w:after="0" w:line="276" w:lineRule="auto"/>
              <w:ind w:left="135"/>
              <w:jc w:val="center"/>
            </w:pPr>
          </w:p>
        </w:tc>
        <w:tc>
          <w:tcPr>
            <w:tcW w:w="1693" w:type="dxa"/>
            <w:tcMar>
              <w:top w:w="50" w:type="dxa"/>
              <w:left w:w="100" w:type="dxa"/>
            </w:tcMar>
            <w:vAlign w:val="center"/>
          </w:tcPr>
          <w:p w14:paraId="1D6FF6FD">
            <w:pPr>
              <w:spacing w:before="0" w:after="0" w:line="276" w:lineRule="auto"/>
              <w:ind w:left="135"/>
              <w:jc w:val="center"/>
            </w:pPr>
          </w:p>
        </w:tc>
        <w:tc>
          <w:tcPr>
            <w:tcW w:w="1304" w:type="dxa"/>
            <w:tcMar>
              <w:top w:w="50" w:type="dxa"/>
              <w:left w:w="100" w:type="dxa"/>
            </w:tcMar>
            <w:vAlign w:val="center"/>
          </w:tcPr>
          <w:p w14:paraId="794BCF03">
            <w:pPr>
              <w:spacing w:before="0" w:after="0"/>
              <w:ind w:left="135"/>
              <w:jc w:val="left"/>
            </w:pPr>
            <w:r>
              <w:rPr>
                <w:rFonts w:ascii="Times New Roman" w:hAnsi="Times New Roman"/>
                <w:b w:val="0"/>
                <w:i w:val="0"/>
                <w:color w:val="000000"/>
                <w:sz w:val="24"/>
              </w:rPr>
              <w:t xml:space="preserve"> 07.11.2025 </w:t>
            </w:r>
          </w:p>
        </w:tc>
        <w:tc>
          <w:tcPr>
            <w:tcW w:w="2047" w:type="dxa"/>
            <w:tcMar>
              <w:top w:w="50" w:type="dxa"/>
              <w:left w:w="100" w:type="dxa"/>
            </w:tcMar>
            <w:vAlign w:val="center"/>
          </w:tcPr>
          <w:p w14:paraId="20DA2497">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072A4AF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D56D95A">
            <w:pPr>
              <w:spacing w:before="0" w:after="0"/>
              <w:ind w:left="0"/>
              <w:jc w:val="left"/>
            </w:pPr>
            <w:r>
              <w:rPr>
                <w:rFonts w:ascii="Times New Roman" w:hAnsi="Times New Roman"/>
                <w:b w:val="0"/>
                <w:i w:val="0"/>
                <w:color w:val="000000"/>
                <w:sz w:val="24"/>
              </w:rPr>
              <w:t>10</w:t>
            </w:r>
          </w:p>
        </w:tc>
        <w:tc>
          <w:tcPr>
            <w:tcW w:w="2464" w:type="dxa"/>
            <w:tcMar>
              <w:top w:w="50" w:type="dxa"/>
              <w:left w:w="100" w:type="dxa"/>
            </w:tcMar>
            <w:vAlign w:val="center"/>
          </w:tcPr>
          <w:p w14:paraId="5D9DFFB9">
            <w:pPr>
              <w:spacing w:before="0" w:after="0"/>
              <w:ind w:left="135"/>
              <w:jc w:val="left"/>
            </w:pPr>
            <w:r>
              <w:rPr>
                <w:rFonts w:ascii="Times New Roman" w:hAnsi="Times New Roman"/>
                <w:b w:val="0"/>
                <w:i w:val="0"/>
                <w:color w:val="000000"/>
                <w:sz w:val="24"/>
              </w:rPr>
              <w:t>В развитии добрых чувств — творение души</w:t>
            </w:r>
          </w:p>
        </w:tc>
        <w:tc>
          <w:tcPr>
            <w:tcW w:w="891" w:type="dxa"/>
            <w:tcMar>
              <w:top w:w="50" w:type="dxa"/>
              <w:left w:w="100" w:type="dxa"/>
            </w:tcMar>
            <w:vAlign w:val="center"/>
          </w:tcPr>
          <w:p w14:paraId="703A2508">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9FFB2BE">
            <w:pPr>
              <w:spacing w:before="0" w:after="0" w:line="276" w:lineRule="auto"/>
              <w:ind w:left="135"/>
              <w:jc w:val="center"/>
            </w:pPr>
          </w:p>
        </w:tc>
        <w:tc>
          <w:tcPr>
            <w:tcW w:w="1693" w:type="dxa"/>
            <w:tcMar>
              <w:top w:w="50" w:type="dxa"/>
              <w:left w:w="100" w:type="dxa"/>
            </w:tcMar>
            <w:vAlign w:val="center"/>
          </w:tcPr>
          <w:p w14:paraId="2ED5202D">
            <w:pPr>
              <w:spacing w:before="0" w:after="0" w:line="276" w:lineRule="auto"/>
              <w:ind w:left="135"/>
              <w:jc w:val="center"/>
            </w:pPr>
          </w:p>
        </w:tc>
        <w:tc>
          <w:tcPr>
            <w:tcW w:w="1304" w:type="dxa"/>
            <w:tcMar>
              <w:top w:w="50" w:type="dxa"/>
              <w:left w:w="100" w:type="dxa"/>
            </w:tcMar>
            <w:vAlign w:val="center"/>
          </w:tcPr>
          <w:p w14:paraId="190FFC5E">
            <w:pPr>
              <w:spacing w:before="0" w:after="0"/>
              <w:ind w:left="135"/>
              <w:jc w:val="left"/>
            </w:pPr>
            <w:r>
              <w:rPr>
                <w:rFonts w:ascii="Times New Roman" w:hAnsi="Times New Roman"/>
                <w:b w:val="0"/>
                <w:i w:val="0"/>
                <w:color w:val="000000"/>
                <w:sz w:val="24"/>
              </w:rPr>
              <w:t xml:space="preserve"> 14.11.2025 </w:t>
            </w:r>
          </w:p>
        </w:tc>
        <w:tc>
          <w:tcPr>
            <w:tcW w:w="2047" w:type="dxa"/>
            <w:tcMar>
              <w:top w:w="50" w:type="dxa"/>
              <w:left w:w="100" w:type="dxa"/>
            </w:tcMar>
            <w:vAlign w:val="center"/>
          </w:tcPr>
          <w:p w14:paraId="56E00859">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24510AB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65C00111">
            <w:pPr>
              <w:spacing w:before="0" w:after="0"/>
              <w:ind w:left="0"/>
              <w:jc w:val="left"/>
            </w:pPr>
            <w:r>
              <w:rPr>
                <w:rFonts w:ascii="Times New Roman" w:hAnsi="Times New Roman"/>
                <w:b w:val="0"/>
                <w:i w:val="0"/>
                <w:color w:val="000000"/>
                <w:sz w:val="24"/>
              </w:rPr>
              <w:t>11</w:t>
            </w:r>
          </w:p>
        </w:tc>
        <w:tc>
          <w:tcPr>
            <w:tcW w:w="2464" w:type="dxa"/>
            <w:tcMar>
              <w:top w:w="50" w:type="dxa"/>
              <w:left w:w="100" w:type="dxa"/>
            </w:tcMar>
            <w:vAlign w:val="center"/>
          </w:tcPr>
          <w:p w14:paraId="3CA65EDA">
            <w:pPr>
              <w:spacing w:before="0" w:after="0"/>
              <w:ind w:left="135"/>
              <w:jc w:val="left"/>
            </w:pPr>
            <w:r>
              <w:rPr>
                <w:rFonts w:ascii="Times New Roman" w:hAnsi="Times New Roman"/>
                <w:b w:val="0"/>
                <w:i w:val="0"/>
                <w:color w:val="000000"/>
                <w:sz w:val="24"/>
              </w:rPr>
              <w:t>Природа — волшебные двери к добру и доверию</w:t>
            </w:r>
          </w:p>
        </w:tc>
        <w:tc>
          <w:tcPr>
            <w:tcW w:w="891" w:type="dxa"/>
            <w:tcMar>
              <w:top w:w="50" w:type="dxa"/>
              <w:left w:w="100" w:type="dxa"/>
            </w:tcMar>
            <w:vAlign w:val="center"/>
          </w:tcPr>
          <w:p w14:paraId="4256E1CD">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0F381273">
            <w:pPr>
              <w:spacing w:before="0" w:after="0" w:line="276" w:lineRule="auto"/>
              <w:ind w:left="135"/>
              <w:jc w:val="center"/>
            </w:pPr>
          </w:p>
        </w:tc>
        <w:tc>
          <w:tcPr>
            <w:tcW w:w="1693" w:type="dxa"/>
            <w:tcMar>
              <w:top w:w="50" w:type="dxa"/>
              <w:left w:w="100" w:type="dxa"/>
            </w:tcMar>
            <w:vAlign w:val="center"/>
          </w:tcPr>
          <w:p w14:paraId="4329F4FE">
            <w:pPr>
              <w:spacing w:before="0" w:after="0" w:line="276" w:lineRule="auto"/>
              <w:ind w:left="135"/>
              <w:jc w:val="center"/>
            </w:pPr>
          </w:p>
        </w:tc>
        <w:tc>
          <w:tcPr>
            <w:tcW w:w="1304" w:type="dxa"/>
            <w:tcMar>
              <w:top w:w="50" w:type="dxa"/>
              <w:left w:w="100" w:type="dxa"/>
            </w:tcMar>
            <w:vAlign w:val="center"/>
          </w:tcPr>
          <w:p w14:paraId="3B33DF93">
            <w:pPr>
              <w:spacing w:before="0" w:after="0"/>
              <w:ind w:left="135"/>
              <w:jc w:val="left"/>
            </w:pPr>
            <w:r>
              <w:rPr>
                <w:rFonts w:ascii="Times New Roman" w:hAnsi="Times New Roman"/>
                <w:b w:val="0"/>
                <w:i w:val="0"/>
                <w:color w:val="000000"/>
                <w:sz w:val="24"/>
              </w:rPr>
              <w:t xml:space="preserve"> 21.11.2025 </w:t>
            </w:r>
          </w:p>
        </w:tc>
        <w:tc>
          <w:tcPr>
            <w:tcW w:w="2047" w:type="dxa"/>
            <w:tcMar>
              <w:top w:w="50" w:type="dxa"/>
              <w:left w:w="100" w:type="dxa"/>
            </w:tcMar>
            <w:vAlign w:val="center"/>
          </w:tcPr>
          <w:p w14:paraId="6FB54177">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416681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170FB5E3">
            <w:pPr>
              <w:spacing w:before="0" w:after="0"/>
              <w:ind w:left="0"/>
              <w:jc w:val="left"/>
            </w:pPr>
            <w:r>
              <w:rPr>
                <w:rFonts w:ascii="Times New Roman" w:hAnsi="Times New Roman"/>
                <w:b w:val="0"/>
                <w:i w:val="0"/>
                <w:color w:val="000000"/>
                <w:sz w:val="24"/>
              </w:rPr>
              <w:t>12</w:t>
            </w:r>
          </w:p>
        </w:tc>
        <w:tc>
          <w:tcPr>
            <w:tcW w:w="2464" w:type="dxa"/>
            <w:tcMar>
              <w:top w:w="50" w:type="dxa"/>
              <w:left w:w="100" w:type="dxa"/>
            </w:tcMar>
            <w:vAlign w:val="center"/>
          </w:tcPr>
          <w:p w14:paraId="3D9AE0A6">
            <w:pPr>
              <w:spacing w:before="0" w:after="0"/>
              <w:ind w:left="135"/>
              <w:jc w:val="left"/>
            </w:pPr>
            <w:r>
              <w:rPr>
                <w:rFonts w:ascii="Times New Roman" w:hAnsi="Times New Roman"/>
                <w:b w:val="0"/>
                <w:i w:val="0"/>
                <w:color w:val="000000"/>
                <w:sz w:val="24"/>
              </w:rPr>
              <w:t>Чувство Родины</w:t>
            </w:r>
          </w:p>
        </w:tc>
        <w:tc>
          <w:tcPr>
            <w:tcW w:w="891" w:type="dxa"/>
            <w:tcMar>
              <w:top w:w="50" w:type="dxa"/>
              <w:left w:w="100" w:type="dxa"/>
            </w:tcMar>
            <w:vAlign w:val="center"/>
          </w:tcPr>
          <w:p w14:paraId="62AF4F69">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19774142">
            <w:pPr>
              <w:spacing w:before="0" w:after="0" w:line="276" w:lineRule="auto"/>
              <w:ind w:left="135"/>
              <w:jc w:val="center"/>
            </w:pPr>
          </w:p>
        </w:tc>
        <w:tc>
          <w:tcPr>
            <w:tcW w:w="1693" w:type="dxa"/>
            <w:tcMar>
              <w:top w:w="50" w:type="dxa"/>
              <w:left w:w="100" w:type="dxa"/>
            </w:tcMar>
            <w:vAlign w:val="center"/>
          </w:tcPr>
          <w:p w14:paraId="195B8FB3">
            <w:pPr>
              <w:spacing w:before="0" w:after="0" w:line="276" w:lineRule="auto"/>
              <w:ind w:left="135"/>
              <w:jc w:val="center"/>
            </w:pPr>
          </w:p>
        </w:tc>
        <w:tc>
          <w:tcPr>
            <w:tcW w:w="1304" w:type="dxa"/>
            <w:tcMar>
              <w:top w:w="50" w:type="dxa"/>
              <w:left w:w="100" w:type="dxa"/>
            </w:tcMar>
            <w:vAlign w:val="center"/>
          </w:tcPr>
          <w:p w14:paraId="0E073955">
            <w:pPr>
              <w:spacing w:before="0" w:after="0"/>
              <w:ind w:left="135"/>
              <w:jc w:val="left"/>
            </w:pPr>
            <w:r>
              <w:rPr>
                <w:rFonts w:ascii="Times New Roman" w:hAnsi="Times New Roman"/>
                <w:b w:val="0"/>
                <w:i w:val="0"/>
                <w:color w:val="000000"/>
                <w:sz w:val="24"/>
              </w:rPr>
              <w:t xml:space="preserve"> 28.11.2025 </w:t>
            </w:r>
          </w:p>
        </w:tc>
        <w:tc>
          <w:tcPr>
            <w:tcW w:w="2047" w:type="dxa"/>
            <w:tcMar>
              <w:top w:w="50" w:type="dxa"/>
              <w:left w:w="100" w:type="dxa"/>
            </w:tcMar>
            <w:vAlign w:val="center"/>
          </w:tcPr>
          <w:p w14:paraId="4BEB048B">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548E017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609A813">
            <w:pPr>
              <w:spacing w:before="0" w:after="0"/>
              <w:ind w:left="0"/>
              <w:jc w:val="left"/>
            </w:pPr>
            <w:r>
              <w:rPr>
                <w:rFonts w:ascii="Times New Roman" w:hAnsi="Times New Roman"/>
                <w:b w:val="0"/>
                <w:i w:val="0"/>
                <w:color w:val="000000"/>
                <w:sz w:val="24"/>
              </w:rPr>
              <w:t>13</w:t>
            </w:r>
          </w:p>
        </w:tc>
        <w:tc>
          <w:tcPr>
            <w:tcW w:w="2464" w:type="dxa"/>
            <w:tcMar>
              <w:top w:w="50" w:type="dxa"/>
              <w:left w:w="100" w:type="dxa"/>
            </w:tcMar>
            <w:vAlign w:val="center"/>
          </w:tcPr>
          <w:p w14:paraId="59376DC8">
            <w:pPr>
              <w:spacing w:before="0" w:after="0"/>
              <w:ind w:left="135"/>
              <w:jc w:val="left"/>
            </w:pPr>
            <w:r>
              <w:rPr>
                <w:rFonts w:ascii="Times New Roman" w:hAnsi="Times New Roman"/>
                <w:b w:val="0"/>
                <w:i w:val="0"/>
                <w:color w:val="000000"/>
                <w:sz w:val="24"/>
              </w:rPr>
              <w:t>Жизнь протекает среди людей</w:t>
            </w:r>
          </w:p>
        </w:tc>
        <w:tc>
          <w:tcPr>
            <w:tcW w:w="891" w:type="dxa"/>
            <w:tcMar>
              <w:top w:w="50" w:type="dxa"/>
              <w:left w:w="100" w:type="dxa"/>
            </w:tcMar>
            <w:vAlign w:val="center"/>
          </w:tcPr>
          <w:p w14:paraId="612B056F">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3C439B40">
            <w:pPr>
              <w:spacing w:before="0" w:after="0" w:line="276" w:lineRule="auto"/>
              <w:ind w:left="135"/>
              <w:jc w:val="center"/>
            </w:pPr>
          </w:p>
        </w:tc>
        <w:tc>
          <w:tcPr>
            <w:tcW w:w="1693" w:type="dxa"/>
            <w:tcMar>
              <w:top w:w="50" w:type="dxa"/>
              <w:left w:w="100" w:type="dxa"/>
            </w:tcMar>
            <w:vAlign w:val="center"/>
          </w:tcPr>
          <w:p w14:paraId="77302E27">
            <w:pPr>
              <w:spacing w:before="0" w:after="0" w:line="276" w:lineRule="auto"/>
              <w:ind w:left="135"/>
              <w:jc w:val="center"/>
            </w:pPr>
          </w:p>
        </w:tc>
        <w:tc>
          <w:tcPr>
            <w:tcW w:w="1304" w:type="dxa"/>
            <w:tcMar>
              <w:top w:w="50" w:type="dxa"/>
              <w:left w:w="100" w:type="dxa"/>
            </w:tcMar>
            <w:vAlign w:val="center"/>
          </w:tcPr>
          <w:p w14:paraId="6AD89C31">
            <w:pPr>
              <w:spacing w:before="0" w:after="0"/>
              <w:ind w:left="135"/>
              <w:jc w:val="left"/>
            </w:pPr>
            <w:r>
              <w:rPr>
                <w:rFonts w:ascii="Times New Roman" w:hAnsi="Times New Roman"/>
                <w:b w:val="0"/>
                <w:i w:val="0"/>
                <w:color w:val="000000"/>
                <w:sz w:val="24"/>
              </w:rPr>
              <w:t xml:space="preserve"> 05.12.2025 </w:t>
            </w:r>
          </w:p>
        </w:tc>
        <w:tc>
          <w:tcPr>
            <w:tcW w:w="2047" w:type="dxa"/>
            <w:tcMar>
              <w:top w:w="50" w:type="dxa"/>
              <w:left w:w="100" w:type="dxa"/>
            </w:tcMar>
            <w:vAlign w:val="center"/>
          </w:tcPr>
          <w:p w14:paraId="41632FFA">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3C8912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53C5D326">
            <w:pPr>
              <w:spacing w:before="0" w:after="0"/>
              <w:ind w:left="0"/>
              <w:jc w:val="left"/>
            </w:pPr>
            <w:r>
              <w:rPr>
                <w:rFonts w:ascii="Times New Roman" w:hAnsi="Times New Roman"/>
                <w:b w:val="0"/>
                <w:i w:val="0"/>
                <w:color w:val="000000"/>
                <w:sz w:val="24"/>
              </w:rPr>
              <w:t>14</w:t>
            </w:r>
          </w:p>
        </w:tc>
        <w:tc>
          <w:tcPr>
            <w:tcW w:w="2464" w:type="dxa"/>
            <w:tcMar>
              <w:top w:w="50" w:type="dxa"/>
              <w:left w:w="100" w:type="dxa"/>
            </w:tcMar>
            <w:vAlign w:val="center"/>
          </w:tcPr>
          <w:p w14:paraId="2DEC22AE">
            <w:pPr>
              <w:spacing w:before="0" w:after="0"/>
              <w:ind w:left="135"/>
              <w:jc w:val="left"/>
            </w:pPr>
            <w:r>
              <w:rPr>
                <w:rFonts w:ascii="Times New Roman" w:hAnsi="Times New Roman"/>
                <w:b w:val="0"/>
                <w:i w:val="0"/>
                <w:color w:val="000000"/>
                <w:sz w:val="24"/>
              </w:rPr>
              <w:t>Чтобы быть коллективом…</w:t>
            </w:r>
          </w:p>
        </w:tc>
        <w:tc>
          <w:tcPr>
            <w:tcW w:w="891" w:type="dxa"/>
            <w:tcMar>
              <w:top w:w="50" w:type="dxa"/>
              <w:left w:w="100" w:type="dxa"/>
            </w:tcMar>
            <w:vAlign w:val="center"/>
          </w:tcPr>
          <w:p w14:paraId="6C1E2F6E">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015C6EFA">
            <w:pPr>
              <w:spacing w:before="0" w:after="0" w:line="276" w:lineRule="auto"/>
              <w:ind w:left="135"/>
              <w:jc w:val="center"/>
            </w:pPr>
          </w:p>
        </w:tc>
        <w:tc>
          <w:tcPr>
            <w:tcW w:w="1693" w:type="dxa"/>
            <w:tcMar>
              <w:top w:w="50" w:type="dxa"/>
              <w:left w:w="100" w:type="dxa"/>
            </w:tcMar>
            <w:vAlign w:val="center"/>
          </w:tcPr>
          <w:p w14:paraId="7C1FB282">
            <w:pPr>
              <w:spacing w:before="0" w:after="0" w:line="276" w:lineRule="auto"/>
              <w:ind w:left="135"/>
              <w:jc w:val="center"/>
            </w:pPr>
          </w:p>
        </w:tc>
        <w:tc>
          <w:tcPr>
            <w:tcW w:w="1304" w:type="dxa"/>
            <w:tcMar>
              <w:top w:w="50" w:type="dxa"/>
              <w:left w:w="100" w:type="dxa"/>
            </w:tcMar>
            <w:vAlign w:val="center"/>
          </w:tcPr>
          <w:p w14:paraId="4AE277A9">
            <w:pPr>
              <w:spacing w:before="0" w:after="0"/>
              <w:ind w:left="135"/>
              <w:jc w:val="left"/>
            </w:pPr>
            <w:r>
              <w:rPr>
                <w:rFonts w:ascii="Times New Roman" w:hAnsi="Times New Roman"/>
                <w:b w:val="0"/>
                <w:i w:val="0"/>
                <w:color w:val="000000"/>
                <w:sz w:val="24"/>
              </w:rPr>
              <w:t xml:space="preserve"> 12.12.2025 </w:t>
            </w:r>
          </w:p>
        </w:tc>
        <w:tc>
          <w:tcPr>
            <w:tcW w:w="2047" w:type="dxa"/>
            <w:tcMar>
              <w:top w:w="50" w:type="dxa"/>
              <w:left w:w="100" w:type="dxa"/>
            </w:tcMar>
            <w:vAlign w:val="center"/>
          </w:tcPr>
          <w:p w14:paraId="03E6CB17">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5F074EB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02B1188C">
            <w:pPr>
              <w:spacing w:before="0" w:after="0"/>
              <w:ind w:left="0"/>
              <w:jc w:val="left"/>
            </w:pPr>
            <w:r>
              <w:rPr>
                <w:rFonts w:ascii="Times New Roman" w:hAnsi="Times New Roman"/>
                <w:b w:val="0"/>
                <w:i w:val="0"/>
                <w:color w:val="000000"/>
                <w:sz w:val="24"/>
              </w:rPr>
              <w:t>15</w:t>
            </w:r>
          </w:p>
        </w:tc>
        <w:tc>
          <w:tcPr>
            <w:tcW w:w="2464" w:type="dxa"/>
            <w:tcMar>
              <w:top w:w="50" w:type="dxa"/>
              <w:left w:w="100" w:type="dxa"/>
            </w:tcMar>
            <w:vAlign w:val="center"/>
          </w:tcPr>
          <w:p w14:paraId="78811C67">
            <w:pPr>
              <w:spacing w:before="0" w:after="0"/>
              <w:ind w:left="135"/>
              <w:jc w:val="left"/>
            </w:pPr>
            <w:r>
              <w:rPr>
                <w:rFonts w:ascii="Times New Roman" w:hAnsi="Times New Roman"/>
                <w:b w:val="0"/>
                <w:i w:val="0"/>
                <w:color w:val="000000"/>
                <w:sz w:val="24"/>
              </w:rPr>
              <w:t>Коллектив начинается с меня</w:t>
            </w:r>
          </w:p>
        </w:tc>
        <w:tc>
          <w:tcPr>
            <w:tcW w:w="891" w:type="dxa"/>
            <w:tcMar>
              <w:top w:w="50" w:type="dxa"/>
              <w:left w:w="100" w:type="dxa"/>
            </w:tcMar>
            <w:vAlign w:val="center"/>
          </w:tcPr>
          <w:p w14:paraId="661FBA91">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7E585563">
            <w:pPr>
              <w:spacing w:before="0" w:after="0" w:line="276" w:lineRule="auto"/>
              <w:ind w:left="135"/>
              <w:jc w:val="center"/>
            </w:pPr>
          </w:p>
        </w:tc>
        <w:tc>
          <w:tcPr>
            <w:tcW w:w="1693" w:type="dxa"/>
            <w:tcMar>
              <w:top w:w="50" w:type="dxa"/>
              <w:left w:w="100" w:type="dxa"/>
            </w:tcMar>
            <w:vAlign w:val="center"/>
          </w:tcPr>
          <w:p w14:paraId="5AD3E7CE">
            <w:pPr>
              <w:spacing w:before="0" w:after="0" w:line="276" w:lineRule="auto"/>
              <w:ind w:left="135"/>
              <w:jc w:val="center"/>
            </w:pPr>
          </w:p>
        </w:tc>
        <w:tc>
          <w:tcPr>
            <w:tcW w:w="1304" w:type="dxa"/>
            <w:tcMar>
              <w:top w:w="50" w:type="dxa"/>
              <w:left w:w="100" w:type="dxa"/>
            </w:tcMar>
            <w:vAlign w:val="center"/>
          </w:tcPr>
          <w:p w14:paraId="7194D255">
            <w:pPr>
              <w:spacing w:before="0" w:after="0"/>
              <w:ind w:left="135"/>
              <w:jc w:val="left"/>
            </w:pPr>
            <w:r>
              <w:rPr>
                <w:rFonts w:ascii="Times New Roman" w:hAnsi="Times New Roman"/>
                <w:b w:val="0"/>
                <w:i w:val="0"/>
                <w:color w:val="000000"/>
                <w:sz w:val="24"/>
              </w:rPr>
              <w:t xml:space="preserve"> 19.12.2025 </w:t>
            </w:r>
          </w:p>
        </w:tc>
        <w:tc>
          <w:tcPr>
            <w:tcW w:w="2047" w:type="dxa"/>
            <w:tcMar>
              <w:top w:w="50" w:type="dxa"/>
              <w:left w:w="100" w:type="dxa"/>
            </w:tcMar>
            <w:vAlign w:val="center"/>
          </w:tcPr>
          <w:p w14:paraId="08204423">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38ED635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3AC42048">
            <w:pPr>
              <w:spacing w:before="0" w:after="0"/>
              <w:ind w:left="0"/>
              <w:jc w:val="left"/>
            </w:pPr>
            <w:r>
              <w:rPr>
                <w:rFonts w:ascii="Times New Roman" w:hAnsi="Times New Roman"/>
                <w:b w:val="0"/>
                <w:i w:val="0"/>
                <w:color w:val="000000"/>
                <w:sz w:val="24"/>
              </w:rPr>
              <w:t>16</w:t>
            </w:r>
          </w:p>
        </w:tc>
        <w:tc>
          <w:tcPr>
            <w:tcW w:w="2464" w:type="dxa"/>
            <w:tcMar>
              <w:top w:w="50" w:type="dxa"/>
              <w:left w:w="100" w:type="dxa"/>
            </w:tcMar>
            <w:vAlign w:val="center"/>
          </w:tcPr>
          <w:p w14:paraId="6444695B">
            <w:pPr>
              <w:spacing w:before="0" w:after="0"/>
              <w:ind w:left="135"/>
              <w:jc w:val="left"/>
            </w:pPr>
            <w:r>
              <w:rPr>
                <w:rFonts w:ascii="Times New Roman" w:hAnsi="Times New Roman"/>
                <w:b w:val="0"/>
                <w:i w:val="0"/>
                <w:color w:val="000000"/>
                <w:sz w:val="24"/>
              </w:rPr>
              <w:t>Мой класс — мои друзья</w:t>
            </w:r>
          </w:p>
        </w:tc>
        <w:tc>
          <w:tcPr>
            <w:tcW w:w="891" w:type="dxa"/>
            <w:tcMar>
              <w:top w:w="50" w:type="dxa"/>
              <w:left w:w="100" w:type="dxa"/>
            </w:tcMar>
            <w:vAlign w:val="center"/>
          </w:tcPr>
          <w:p w14:paraId="7521A626">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27CFF40A">
            <w:pPr>
              <w:spacing w:before="0" w:after="0" w:line="276" w:lineRule="auto"/>
              <w:ind w:left="135"/>
              <w:jc w:val="center"/>
            </w:pPr>
          </w:p>
        </w:tc>
        <w:tc>
          <w:tcPr>
            <w:tcW w:w="1693" w:type="dxa"/>
            <w:tcMar>
              <w:top w:w="50" w:type="dxa"/>
              <w:left w:w="100" w:type="dxa"/>
            </w:tcMar>
            <w:vAlign w:val="center"/>
          </w:tcPr>
          <w:p w14:paraId="5DD55CE3">
            <w:pPr>
              <w:spacing w:before="0" w:after="0" w:line="276" w:lineRule="auto"/>
              <w:ind w:left="135"/>
              <w:jc w:val="center"/>
            </w:pPr>
          </w:p>
        </w:tc>
        <w:tc>
          <w:tcPr>
            <w:tcW w:w="1304" w:type="dxa"/>
            <w:tcMar>
              <w:top w:w="50" w:type="dxa"/>
              <w:left w:w="100" w:type="dxa"/>
            </w:tcMar>
            <w:vAlign w:val="center"/>
          </w:tcPr>
          <w:p w14:paraId="39D4D6F1">
            <w:pPr>
              <w:spacing w:before="0" w:after="0"/>
              <w:ind w:left="135"/>
              <w:jc w:val="left"/>
            </w:pPr>
            <w:r>
              <w:rPr>
                <w:rFonts w:ascii="Times New Roman" w:hAnsi="Times New Roman"/>
                <w:b w:val="0"/>
                <w:i w:val="0"/>
                <w:color w:val="000000"/>
                <w:sz w:val="24"/>
              </w:rPr>
              <w:t xml:space="preserve"> 26.12.2025 </w:t>
            </w:r>
          </w:p>
        </w:tc>
        <w:tc>
          <w:tcPr>
            <w:tcW w:w="2047" w:type="dxa"/>
            <w:tcMar>
              <w:top w:w="50" w:type="dxa"/>
              <w:left w:w="100" w:type="dxa"/>
            </w:tcMar>
            <w:vAlign w:val="center"/>
          </w:tcPr>
          <w:p w14:paraId="77953EAE">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61B677C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5F27938C">
            <w:pPr>
              <w:spacing w:before="0" w:after="0"/>
              <w:ind w:left="0"/>
              <w:jc w:val="left"/>
            </w:pPr>
            <w:r>
              <w:rPr>
                <w:rFonts w:ascii="Times New Roman" w:hAnsi="Times New Roman"/>
                <w:b w:val="0"/>
                <w:i w:val="0"/>
                <w:color w:val="000000"/>
                <w:sz w:val="24"/>
              </w:rPr>
              <w:t>17</w:t>
            </w:r>
          </w:p>
        </w:tc>
        <w:tc>
          <w:tcPr>
            <w:tcW w:w="2464" w:type="dxa"/>
            <w:tcMar>
              <w:top w:w="50" w:type="dxa"/>
              <w:left w:w="100" w:type="dxa"/>
            </w:tcMar>
            <w:vAlign w:val="center"/>
          </w:tcPr>
          <w:p w14:paraId="0DAF8F08">
            <w:pPr>
              <w:spacing w:before="0" w:after="0"/>
              <w:ind w:left="135"/>
              <w:jc w:val="left"/>
            </w:pPr>
            <w:r>
              <w:rPr>
                <w:rFonts w:ascii="Times New Roman" w:hAnsi="Times New Roman"/>
                <w:b w:val="0"/>
                <w:i w:val="0"/>
                <w:color w:val="000000"/>
                <w:sz w:val="24"/>
              </w:rPr>
              <w:t>Скажи себе сам. Итоговое творческое сочинение</w:t>
            </w:r>
          </w:p>
        </w:tc>
        <w:tc>
          <w:tcPr>
            <w:tcW w:w="891" w:type="dxa"/>
            <w:tcMar>
              <w:top w:w="50" w:type="dxa"/>
              <w:left w:w="100" w:type="dxa"/>
            </w:tcMar>
            <w:vAlign w:val="center"/>
          </w:tcPr>
          <w:p w14:paraId="27A62CF1">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21F06A94">
            <w:pPr>
              <w:spacing w:before="0" w:after="0" w:line="276" w:lineRule="auto"/>
              <w:ind w:left="135"/>
              <w:jc w:val="center"/>
            </w:pPr>
          </w:p>
        </w:tc>
        <w:tc>
          <w:tcPr>
            <w:tcW w:w="1693" w:type="dxa"/>
            <w:tcMar>
              <w:top w:w="50" w:type="dxa"/>
              <w:left w:w="100" w:type="dxa"/>
            </w:tcMar>
            <w:vAlign w:val="center"/>
          </w:tcPr>
          <w:p w14:paraId="461BD847">
            <w:pPr>
              <w:spacing w:before="0" w:after="0" w:line="276" w:lineRule="auto"/>
              <w:ind w:left="135"/>
              <w:jc w:val="center"/>
            </w:pPr>
          </w:p>
        </w:tc>
        <w:tc>
          <w:tcPr>
            <w:tcW w:w="1304" w:type="dxa"/>
            <w:tcMar>
              <w:top w:w="50" w:type="dxa"/>
              <w:left w:w="100" w:type="dxa"/>
            </w:tcMar>
            <w:vAlign w:val="center"/>
          </w:tcPr>
          <w:p w14:paraId="79817DBC">
            <w:pPr>
              <w:spacing w:before="0" w:after="0"/>
              <w:ind w:left="135"/>
              <w:jc w:val="left"/>
            </w:pPr>
            <w:r>
              <w:rPr>
                <w:rFonts w:ascii="Times New Roman" w:hAnsi="Times New Roman"/>
                <w:b w:val="0"/>
                <w:i w:val="0"/>
                <w:color w:val="000000"/>
                <w:sz w:val="24"/>
              </w:rPr>
              <w:t xml:space="preserve"> 16.01.2026 </w:t>
            </w:r>
          </w:p>
        </w:tc>
        <w:tc>
          <w:tcPr>
            <w:tcW w:w="2047" w:type="dxa"/>
            <w:tcMar>
              <w:top w:w="50" w:type="dxa"/>
              <w:left w:w="100" w:type="dxa"/>
            </w:tcMar>
            <w:vAlign w:val="center"/>
          </w:tcPr>
          <w:p w14:paraId="1DA5455F">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2D70F09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6827D5EC">
            <w:pPr>
              <w:spacing w:before="0" w:after="0"/>
              <w:ind w:left="0"/>
              <w:jc w:val="left"/>
            </w:pPr>
            <w:r>
              <w:rPr>
                <w:rFonts w:ascii="Times New Roman" w:hAnsi="Times New Roman"/>
                <w:b w:val="0"/>
                <w:i w:val="0"/>
                <w:color w:val="000000"/>
                <w:sz w:val="24"/>
              </w:rPr>
              <w:t>18</w:t>
            </w:r>
          </w:p>
        </w:tc>
        <w:tc>
          <w:tcPr>
            <w:tcW w:w="2464" w:type="dxa"/>
            <w:tcMar>
              <w:top w:w="50" w:type="dxa"/>
              <w:left w:w="100" w:type="dxa"/>
            </w:tcMar>
            <w:vAlign w:val="center"/>
          </w:tcPr>
          <w:p w14:paraId="6F70BE48">
            <w:pPr>
              <w:spacing w:before="0" w:after="0"/>
              <w:ind w:left="135"/>
              <w:jc w:val="left"/>
            </w:pPr>
            <w:r>
              <w:rPr>
                <w:rFonts w:ascii="Times New Roman" w:hAnsi="Times New Roman"/>
                <w:b w:val="0"/>
                <w:i w:val="0"/>
                <w:color w:val="000000"/>
                <w:sz w:val="24"/>
              </w:rPr>
              <w:t>Ежели душевны вы и к этике не глухи…</w:t>
            </w:r>
          </w:p>
        </w:tc>
        <w:tc>
          <w:tcPr>
            <w:tcW w:w="891" w:type="dxa"/>
            <w:tcMar>
              <w:top w:w="50" w:type="dxa"/>
              <w:left w:w="100" w:type="dxa"/>
            </w:tcMar>
            <w:vAlign w:val="center"/>
          </w:tcPr>
          <w:p w14:paraId="7B2AC493">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4C221D2">
            <w:pPr>
              <w:spacing w:before="0" w:after="0" w:line="276" w:lineRule="auto"/>
              <w:ind w:left="135"/>
              <w:jc w:val="center"/>
            </w:pPr>
          </w:p>
        </w:tc>
        <w:tc>
          <w:tcPr>
            <w:tcW w:w="1693" w:type="dxa"/>
            <w:tcMar>
              <w:top w:w="50" w:type="dxa"/>
              <w:left w:w="100" w:type="dxa"/>
            </w:tcMar>
            <w:vAlign w:val="center"/>
          </w:tcPr>
          <w:p w14:paraId="22B9336B">
            <w:pPr>
              <w:spacing w:before="0" w:after="0" w:line="276" w:lineRule="auto"/>
              <w:ind w:left="135"/>
              <w:jc w:val="center"/>
            </w:pPr>
          </w:p>
        </w:tc>
        <w:tc>
          <w:tcPr>
            <w:tcW w:w="1304" w:type="dxa"/>
            <w:tcMar>
              <w:top w:w="50" w:type="dxa"/>
              <w:left w:w="100" w:type="dxa"/>
            </w:tcMar>
            <w:vAlign w:val="center"/>
          </w:tcPr>
          <w:p w14:paraId="06BA01C3">
            <w:pPr>
              <w:spacing w:before="0" w:after="0"/>
              <w:ind w:left="135"/>
              <w:jc w:val="left"/>
            </w:pPr>
            <w:r>
              <w:rPr>
                <w:rFonts w:ascii="Times New Roman" w:hAnsi="Times New Roman"/>
                <w:b w:val="0"/>
                <w:i w:val="0"/>
                <w:color w:val="000000"/>
                <w:sz w:val="24"/>
              </w:rPr>
              <w:t xml:space="preserve"> 23.01.2026 </w:t>
            </w:r>
          </w:p>
        </w:tc>
        <w:tc>
          <w:tcPr>
            <w:tcW w:w="2047" w:type="dxa"/>
            <w:tcMar>
              <w:top w:w="50" w:type="dxa"/>
              <w:left w:w="100" w:type="dxa"/>
            </w:tcMar>
            <w:vAlign w:val="center"/>
          </w:tcPr>
          <w:p w14:paraId="140DFEF8">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1C30E9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3F3A4BAC">
            <w:pPr>
              <w:spacing w:before="0" w:after="0"/>
              <w:ind w:left="0"/>
              <w:jc w:val="left"/>
            </w:pPr>
            <w:r>
              <w:rPr>
                <w:rFonts w:ascii="Times New Roman" w:hAnsi="Times New Roman"/>
                <w:b w:val="0"/>
                <w:i w:val="0"/>
                <w:color w:val="000000"/>
                <w:sz w:val="24"/>
              </w:rPr>
              <w:t>19</w:t>
            </w:r>
          </w:p>
        </w:tc>
        <w:tc>
          <w:tcPr>
            <w:tcW w:w="2464" w:type="dxa"/>
            <w:tcMar>
              <w:top w:w="50" w:type="dxa"/>
              <w:left w:w="100" w:type="dxa"/>
            </w:tcMar>
            <w:vAlign w:val="center"/>
          </w:tcPr>
          <w:p w14:paraId="57484136">
            <w:pPr>
              <w:spacing w:before="0" w:after="0"/>
              <w:ind w:left="135"/>
              <w:jc w:val="left"/>
            </w:pPr>
            <w:r>
              <w:rPr>
                <w:rFonts w:ascii="Times New Roman" w:hAnsi="Times New Roman"/>
                <w:b w:val="0"/>
                <w:i w:val="0"/>
                <w:color w:val="000000"/>
                <w:sz w:val="24"/>
              </w:rPr>
              <w:t>Жизнь священна</w:t>
            </w:r>
          </w:p>
        </w:tc>
        <w:tc>
          <w:tcPr>
            <w:tcW w:w="891" w:type="dxa"/>
            <w:tcMar>
              <w:top w:w="50" w:type="dxa"/>
              <w:left w:w="100" w:type="dxa"/>
            </w:tcMar>
            <w:vAlign w:val="center"/>
          </w:tcPr>
          <w:p w14:paraId="5B6996A8">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3403EF88">
            <w:pPr>
              <w:spacing w:before="0" w:after="0" w:line="276" w:lineRule="auto"/>
              <w:ind w:left="135"/>
              <w:jc w:val="center"/>
            </w:pPr>
          </w:p>
        </w:tc>
        <w:tc>
          <w:tcPr>
            <w:tcW w:w="1693" w:type="dxa"/>
            <w:tcMar>
              <w:top w:w="50" w:type="dxa"/>
              <w:left w:w="100" w:type="dxa"/>
            </w:tcMar>
            <w:vAlign w:val="center"/>
          </w:tcPr>
          <w:p w14:paraId="17EF8C0A">
            <w:pPr>
              <w:spacing w:before="0" w:after="0" w:line="276" w:lineRule="auto"/>
              <w:ind w:left="135"/>
              <w:jc w:val="center"/>
            </w:pPr>
          </w:p>
        </w:tc>
        <w:tc>
          <w:tcPr>
            <w:tcW w:w="1304" w:type="dxa"/>
            <w:tcMar>
              <w:top w:w="50" w:type="dxa"/>
              <w:left w:w="100" w:type="dxa"/>
            </w:tcMar>
            <w:vAlign w:val="center"/>
          </w:tcPr>
          <w:p w14:paraId="36021D0A">
            <w:pPr>
              <w:spacing w:before="0" w:after="0"/>
              <w:ind w:left="135"/>
              <w:jc w:val="left"/>
            </w:pPr>
            <w:r>
              <w:rPr>
                <w:rFonts w:ascii="Times New Roman" w:hAnsi="Times New Roman"/>
                <w:b w:val="0"/>
                <w:i w:val="0"/>
                <w:color w:val="000000"/>
                <w:sz w:val="24"/>
              </w:rPr>
              <w:t xml:space="preserve"> 30.01.2026 </w:t>
            </w:r>
          </w:p>
        </w:tc>
        <w:tc>
          <w:tcPr>
            <w:tcW w:w="2047" w:type="dxa"/>
            <w:tcMar>
              <w:top w:w="50" w:type="dxa"/>
              <w:left w:w="100" w:type="dxa"/>
            </w:tcMar>
            <w:vAlign w:val="center"/>
          </w:tcPr>
          <w:p w14:paraId="7A9C270E">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771F02F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50AA9929">
            <w:pPr>
              <w:spacing w:before="0" w:after="0"/>
              <w:ind w:left="0"/>
              <w:jc w:val="left"/>
            </w:pPr>
            <w:r>
              <w:rPr>
                <w:rFonts w:ascii="Times New Roman" w:hAnsi="Times New Roman"/>
                <w:b w:val="0"/>
                <w:i w:val="0"/>
                <w:color w:val="000000"/>
                <w:sz w:val="24"/>
              </w:rPr>
              <w:t>20</w:t>
            </w:r>
          </w:p>
        </w:tc>
        <w:tc>
          <w:tcPr>
            <w:tcW w:w="2464" w:type="dxa"/>
            <w:tcMar>
              <w:top w:w="50" w:type="dxa"/>
              <w:left w:w="100" w:type="dxa"/>
            </w:tcMar>
            <w:vAlign w:val="center"/>
          </w:tcPr>
          <w:p w14:paraId="7DE2CF74">
            <w:pPr>
              <w:spacing w:before="0" w:after="0"/>
              <w:ind w:left="135"/>
              <w:jc w:val="left"/>
            </w:pPr>
            <w:r>
              <w:rPr>
                <w:rFonts w:ascii="Times New Roman" w:hAnsi="Times New Roman"/>
                <w:b w:val="0"/>
                <w:i w:val="0"/>
                <w:color w:val="000000"/>
                <w:sz w:val="24"/>
              </w:rPr>
              <w:t>Человек рождён для добра</w:t>
            </w:r>
          </w:p>
        </w:tc>
        <w:tc>
          <w:tcPr>
            <w:tcW w:w="891" w:type="dxa"/>
            <w:tcMar>
              <w:top w:w="50" w:type="dxa"/>
              <w:left w:w="100" w:type="dxa"/>
            </w:tcMar>
            <w:vAlign w:val="center"/>
          </w:tcPr>
          <w:p w14:paraId="332C719C">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6CB3297F">
            <w:pPr>
              <w:spacing w:before="0" w:after="0" w:line="276" w:lineRule="auto"/>
              <w:ind w:left="135"/>
              <w:jc w:val="center"/>
            </w:pPr>
          </w:p>
        </w:tc>
        <w:tc>
          <w:tcPr>
            <w:tcW w:w="1693" w:type="dxa"/>
            <w:tcMar>
              <w:top w:w="50" w:type="dxa"/>
              <w:left w:w="100" w:type="dxa"/>
            </w:tcMar>
            <w:vAlign w:val="center"/>
          </w:tcPr>
          <w:p w14:paraId="54F15ADB">
            <w:pPr>
              <w:spacing w:before="0" w:after="0" w:line="276" w:lineRule="auto"/>
              <w:ind w:left="135"/>
              <w:jc w:val="center"/>
            </w:pPr>
          </w:p>
        </w:tc>
        <w:tc>
          <w:tcPr>
            <w:tcW w:w="1304" w:type="dxa"/>
            <w:tcMar>
              <w:top w:w="50" w:type="dxa"/>
              <w:left w:w="100" w:type="dxa"/>
            </w:tcMar>
            <w:vAlign w:val="center"/>
          </w:tcPr>
          <w:p w14:paraId="5E814510">
            <w:pPr>
              <w:spacing w:before="0" w:after="0"/>
              <w:ind w:left="135"/>
              <w:jc w:val="left"/>
            </w:pPr>
            <w:r>
              <w:rPr>
                <w:rFonts w:ascii="Times New Roman" w:hAnsi="Times New Roman"/>
                <w:b w:val="0"/>
                <w:i w:val="0"/>
                <w:color w:val="000000"/>
                <w:sz w:val="24"/>
              </w:rPr>
              <w:t xml:space="preserve"> 06.02.2026 </w:t>
            </w:r>
          </w:p>
        </w:tc>
        <w:tc>
          <w:tcPr>
            <w:tcW w:w="2047" w:type="dxa"/>
            <w:tcMar>
              <w:top w:w="50" w:type="dxa"/>
              <w:left w:w="100" w:type="dxa"/>
            </w:tcMar>
            <w:vAlign w:val="center"/>
          </w:tcPr>
          <w:p w14:paraId="35AF16BB">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17F51D2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F3F2386">
            <w:pPr>
              <w:spacing w:before="0" w:after="0"/>
              <w:ind w:left="0"/>
              <w:jc w:val="left"/>
            </w:pPr>
            <w:r>
              <w:rPr>
                <w:rFonts w:ascii="Times New Roman" w:hAnsi="Times New Roman"/>
                <w:b w:val="0"/>
                <w:i w:val="0"/>
                <w:color w:val="000000"/>
                <w:sz w:val="24"/>
              </w:rPr>
              <w:t>21</w:t>
            </w:r>
          </w:p>
        </w:tc>
        <w:tc>
          <w:tcPr>
            <w:tcW w:w="2464" w:type="dxa"/>
            <w:tcMar>
              <w:top w:w="50" w:type="dxa"/>
              <w:left w:w="100" w:type="dxa"/>
            </w:tcMar>
            <w:vAlign w:val="center"/>
          </w:tcPr>
          <w:p w14:paraId="3C7A51E6">
            <w:pPr>
              <w:spacing w:before="0" w:after="0"/>
              <w:ind w:left="135"/>
              <w:jc w:val="left"/>
            </w:pPr>
            <w:r>
              <w:rPr>
                <w:rFonts w:ascii="Times New Roman" w:hAnsi="Times New Roman"/>
                <w:b w:val="0"/>
                <w:i w:val="0"/>
                <w:color w:val="000000"/>
                <w:sz w:val="24"/>
              </w:rPr>
              <w:t>Милосердие — закон жизни</w:t>
            </w:r>
          </w:p>
        </w:tc>
        <w:tc>
          <w:tcPr>
            <w:tcW w:w="891" w:type="dxa"/>
            <w:tcMar>
              <w:top w:w="50" w:type="dxa"/>
              <w:left w:w="100" w:type="dxa"/>
            </w:tcMar>
            <w:vAlign w:val="center"/>
          </w:tcPr>
          <w:p w14:paraId="682FA7D7">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AC84F29">
            <w:pPr>
              <w:spacing w:before="0" w:after="0" w:line="276" w:lineRule="auto"/>
              <w:ind w:left="135"/>
              <w:jc w:val="center"/>
            </w:pPr>
          </w:p>
        </w:tc>
        <w:tc>
          <w:tcPr>
            <w:tcW w:w="1693" w:type="dxa"/>
            <w:tcMar>
              <w:top w:w="50" w:type="dxa"/>
              <w:left w:w="100" w:type="dxa"/>
            </w:tcMar>
            <w:vAlign w:val="center"/>
          </w:tcPr>
          <w:p w14:paraId="133EF107">
            <w:pPr>
              <w:spacing w:before="0" w:after="0" w:line="276" w:lineRule="auto"/>
              <w:ind w:left="135"/>
              <w:jc w:val="center"/>
            </w:pPr>
          </w:p>
        </w:tc>
        <w:tc>
          <w:tcPr>
            <w:tcW w:w="1304" w:type="dxa"/>
            <w:tcMar>
              <w:top w:w="50" w:type="dxa"/>
              <w:left w:w="100" w:type="dxa"/>
            </w:tcMar>
            <w:vAlign w:val="center"/>
          </w:tcPr>
          <w:p w14:paraId="4018523B">
            <w:pPr>
              <w:spacing w:before="0" w:after="0"/>
              <w:ind w:left="135"/>
              <w:jc w:val="left"/>
            </w:pPr>
            <w:r>
              <w:rPr>
                <w:rFonts w:ascii="Times New Roman" w:hAnsi="Times New Roman"/>
                <w:b w:val="0"/>
                <w:i w:val="0"/>
                <w:color w:val="000000"/>
                <w:sz w:val="24"/>
              </w:rPr>
              <w:t xml:space="preserve"> 13.02.2026 </w:t>
            </w:r>
          </w:p>
        </w:tc>
        <w:tc>
          <w:tcPr>
            <w:tcW w:w="2047" w:type="dxa"/>
            <w:tcMar>
              <w:top w:w="50" w:type="dxa"/>
              <w:left w:w="100" w:type="dxa"/>
            </w:tcMar>
            <w:vAlign w:val="center"/>
          </w:tcPr>
          <w:p w14:paraId="4A547FDB">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ED12FA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5D9CA17">
            <w:pPr>
              <w:spacing w:before="0" w:after="0"/>
              <w:ind w:left="0"/>
              <w:jc w:val="left"/>
            </w:pPr>
            <w:r>
              <w:rPr>
                <w:rFonts w:ascii="Times New Roman" w:hAnsi="Times New Roman"/>
                <w:b w:val="0"/>
                <w:i w:val="0"/>
                <w:color w:val="000000"/>
                <w:sz w:val="24"/>
              </w:rPr>
              <w:t>22</w:t>
            </w:r>
          </w:p>
        </w:tc>
        <w:tc>
          <w:tcPr>
            <w:tcW w:w="2464" w:type="dxa"/>
            <w:tcMar>
              <w:top w:w="50" w:type="dxa"/>
              <w:left w:w="100" w:type="dxa"/>
            </w:tcMar>
            <w:vAlign w:val="center"/>
          </w:tcPr>
          <w:p w14:paraId="75D6A5F2">
            <w:pPr>
              <w:spacing w:before="0" w:after="0"/>
              <w:ind w:left="135"/>
              <w:jc w:val="left"/>
            </w:pPr>
            <w:r>
              <w:rPr>
                <w:rFonts w:ascii="Times New Roman" w:hAnsi="Times New Roman"/>
                <w:b w:val="0"/>
                <w:i w:val="0"/>
                <w:color w:val="000000"/>
                <w:sz w:val="24"/>
              </w:rPr>
              <w:t>Жить во благо себе и другим</w:t>
            </w:r>
          </w:p>
        </w:tc>
        <w:tc>
          <w:tcPr>
            <w:tcW w:w="891" w:type="dxa"/>
            <w:tcMar>
              <w:top w:w="50" w:type="dxa"/>
              <w:left w:w="100" w:type="dxa"/>
            </w:tcMar>
            <w:vAlign w:val="center"/>
          </w:tcPr>
          <w:p w14:paraId="0CADB36C">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389FF316">
            <w:pPr>
              <w:spacing w:before="0" w:after="0" w:line="276" w:lineRule="auto"/>
              <w:ind w:left="135"/>
              <w:jc w:val="center"/>
            </w:pPr>
          </w:p>
        </w:tc>
        <w:tc>
          <w:tcPr>
            <w:tcW w:w="1693" w:type="dxa"/>
            <w:tcMar>
              <w:top w:w="50" w:type="dxa"/>
              <w:left w:w="100" w:type="dxa"/>
            </w:tcMar>
            <w:vAlign w:val="center"/>
          </w:tcPr>
          <w:p w14:paraId="01A89EA5">
            <w:pPr>
              <w:spacing w:before="0" w:after="0" w:line="276" w:lineRule="auto"/>
              <w:ind w:left="135"/>
              <w:jc w:val="center"/>
            </w:pPr>
          </w:p>
        </w:tc>
        <w:tc>
          <w:tcPr>
            <w:tcW w:w="1304" w:type="dxa"/>
            <w:tcMar>
              <w:top w:w="50" w:type="dxa"/>
              <w:left w:w="100" w:type="dxa"/>
            </w:tcMar>
            <w:vAlign w:val="center"/>
          </w:tcPr>
          <w:p w14:paraId="37A40247">
            <w:pPr>
              <w:spacing w:before="0" w:after="0"/>
              <w:ind w:left="135"/>
              <w:jc w:val="left"/>
            </w:pPr>
            <w:r>
              <w:rPr>
                <w:rFonts w:ascii="Times New Roman" w:hAnsi="Times New Roman"/>
                <w:b w:val="0"/>
                <w:i w:val="0"/>
                <w:color w:val="000000"/>
                <w:sz w:val="24"/>
              </w:rPr>
              <w:t xml:space="preserve"> 20.02.2026 </w:t>
            </w:r>
          </w:p>
        </w:tc>
        <w:tc>
          <w:tcPr>
            <w:tcW w:w="2047" w:type="dxa"/>
            <w:tcMar>
              <w:top w:w="50" w:type="dxa"/>
              <w:left w:w="100" w:type="dxa"/>
            </w:tcMar>
            <w:vAlign w:val="center"/>
          </w:tcPr>
          <w:p w14:paraId="1FF97EAB">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3BEC387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1D6E7167">
            <w:pPr>
              <w:spacing w:before="0" w:after="0"/>
              <w:ind w:left="0"/>
              <w:jc w:val="left"/>
            </w:pPr>
            <w:r>
              <w:rPr>
                <w:rFonts w:ascii="Times New Roman" w:hAnsi="Times New Roman"/>
                <w:b w:val="0"/>
                <w:i w:val="0"/>
                <w:color w:val="000000"/>
                <w:sz w:val="24"/>
              </w:rPr>
              <w:t>23</w:t>
            </w:r>
          </w:p>
        </w:tc>
        <w:tc>
          <w:tcPr>
            <w:tcW w:w="2464" w:type="dxa"/>
            <w:tcMar>
              <w:top w:w="50" w:type="dxa"/>
              <w:left w:w="100" w:type="dxa"/>
            </w:tcMar>
            <w:vAlign w:val="center"/>
          </w:tcPr>
          <w:p w14:paraId="43CC7026">
            <w:pPr>
              <w:spacing w:before="0" w:after="0"/>
              <w:ind w:left="135"/>
              <w:jc w:val="left"/>
            </w:pPr>
            <w:r>
              <w:rPr>
                <w:rFonts w:ascii="Times New Roman" w:hAnsi="Times New Roman"/>
                <w:b w:val="0"/>
                <w:i w:val="0"/>
                <w:color w:val="000000"/>
                <w:sz w:val="24"/>
              </w:rPr>
              <w:t>Следовать нравственной установке</w:t>
            </w:r>
          </w:p>
        </w:tc>
        <w:tc>
          <w:tcPr>
            <w:tcW w:w="891" w:type="dxa"/>
            <w:tcMar>
              <w:top w:w="50" w:type="dxa"/>
              <w:left w:w="100" w:type="dxa"/>
            </w:tcMar>
            <w:vAlign w:val="center"/>
          </w:tcPr>
          <w:p w14:paraId="3F8F344A">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622FB7BB">
            <w:pPr>
              <w:spacing w:before="0" w:after="0" w:line="276" w:lineRule="auto"/>
              <w:ind w:left="135"/>
              <w:jc w:val="center"/>
            </w:pPr>
          </w:p>
        </w:tc>
        <w:tc>
          <w:tcPr>
            <w:tcW w:w="1693" w:type="dxa"/>
            <w:tcMar>
              <w:top w:w="50" w:type="dxa"/>
              <w:left w:w="100" w:type="dxa"/>
            </w:tcMar>
            <w:vAlign w:val="center"/>
          </w:tcPr>
          <w:p w14:paraId="111B74EE">
            <w:pPr>
              <w:spacing w:before="0" w:after="0" w:line="276" w:lineRule="auto"/>
              <w:ind w:left="135"/>
              <w:jc w:val="center"/>
            </w:pPr>
          </w:p>
        </w:tc>
        <w:tc>
          <w:tcPr>
            <w:tcW w:w="1304" w:type="dxa"/>
            <w:tcMar>
              <w:top w:w="50" w:type="dxa"/>
              <w:left w:w="100" w:type="dxa"/>
            </w:tcMar>
            <w:vAlign w:val="center"/>
          </w:tcPr>
          <w:p w14:paraId="35003BC8">
            <w:pPr>
              <w:spacing w:before="0" w:after="0"/>
              <w:ind w:left="135"/>
              <w:jc w:val="left"/>
            </w:pPr>
            <w:r>
              <w:rPr>
                <w:rFonts w:ascii="Times New Roman" w:hAnsi="Times New Roman"/>
                <w:b w:val="0"/>
                <w:i w:val="0"/>
                <w:color w:val="000000"/>
                <w:sz w:val="24"/>
              </w:rPr>
              <w:t xml:space="preserve"> 27.02.2026 </w:t>
            </w:r>
          </w:p>
        </w:tc>
        <w:tc>
          <w:tcPr>
            <w:tcW w:w="2047" w:type="dxa"/>
            <w:tcMar>
              <w:top w:w="50" w:type="dxa"/>
              <w:left w:w="100" w:type="dxa"/>
            </w:tcMar>
            <w:vAlign w:val="center"/>
          </w:tcPr>
          <w:p w14:paraId="0D530CAD">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BABD8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055B55DA">
            <w:pPr>
              <w:spacing w:before="0" w:after="0"/>
              <w:ind w:left="0"/>
              <w:jc w:val="left"/>
            </w:pPr>
            <w:r>
              <w:rPr>
                <w:rFonts w:ascii="Times New Roman" w:hAnsi="Times New Roman"/>
                <w:b w:val="0"/>
                <w:i w:val="0"/>
                <w:color w:val="000000"/>
                <w:sz w:val="24"/>
              </w:rPr>
              <w:t>24</w:t>
            </w:r>
          </w:p>
        </w:tc>
        <w:tc>
          <w:tcPr>
            <w:tcW w:w="2464" w:type="dxa"/>
            <w:tcMar>
              <w:top w:w="50" w:type="dxa"/>
              <w:left w:w="100" w:type="dxa"/>
            </w:tcMar>
            <w:vAlign w:val="center"/>
          </w:tcPr>
          <w:p w14:paraId="61247D62">
            <w:pPr>
              <w:spacing w:before="0" w:after="0"/>
              <w:ind w:left="135"/>
              <w:jc w:val="left"/>
            </w:pPr>
            <w:r>
              <w:rPr>
                <w:rFonts w:ascii="Times New Roman" w:hAnsi="Times New Roman"/>
                <w:b w:val="0"/>
                <w:i w:val="0"/>
                <w:color w:val="000000"/>
                <w:sz w:val="24"/>
              </w:rPr>
              <w:t>Достойно жить среди людей</w:t>
            </w:r>
          </w:p>
        </w:tc>
        <w:tc>
          <w:tcPr>
            <w:tcW w:w="891" w:type="dxa"/>
            <w:tcMar>
              <w:top w:w="50" w:type="dxa"/>
              <w:left w:w="100" w:type="dxa"/>
            </w:tcMar>
            <w:vAlign w:val="center"/>
          </w:tcPr>
          <w:p w14:paraId="33F3B002">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14FE2408">
            <w:pPr>
              <w:spacing w:before="0" w:after="0" w:line="276" w:lineRule="auto"/>
              <w:ind w:left="135"/>
              <w:jc w:val="center"/>
            </w:pPr>
          </w:p>
        </w:tc>
        <w:tc>
          <w:tcPr>
            <w:tcW w:w="1693" w:type="dxa"/>
            <w:tcMar>
              <w:top w:w="50" w:type="dxa"/>
              <w:left w:w="100" w:type="dxa"/>
            </w:tcMar>
            <w:vAlign w:val="center"/>
          </w:tcPr>
          <w:p w14:paraId="0ACC09AC">
            <w:pPr>
              <w:spacing w:before="0" w:after="0" w:line="276" w:lineRule="auto"/>
              <w:ind w:left="135"/>
              <w:jc w:val="center"/>
            </w:pPr>
          </w:p>
        </w:tc>
        <w:tc>
          <w:tcPr>
            <w:tcW w:w="1304" w:type="dxa"/>
            <w:tcMar>
              <w:top w:w="50" w:type="dxa"/>
              <w:left w:w="100" w:type="dxa"/>
            </w:tcMar>
            <w:vAlign w:val="center"/>
          </w:tcPr>
          <w:p w14:paraId="45A88CA9">
            <w:pPr>
              <w:spacing w:before="0" w:after="0"/>
              <w:ind w:left="135"/>
              <w:jc w:val="left"/>
            </w:pPr>
            <w:r>
              <w:rPr>
                <w:rFonts w:ascii="Times New Roman" w:hAnsi="Times New Roman"/>
                <w:b w:val="0"/>
                <w:i w:val="0"/>
                <w:color w:val="000000"/>
                <w:sz w:val="24"/>
              </w:rPr>
              <w:t xml:space="preserve"> 06.03.2026 </w:t>
            </w:r>
          </w:p>
        </w:tc>
        <w:tc>
          <w:tcPr>
            <w:tcW w:w="2047" w:type="dxa"/>
            <w:tcMar>
              <w:top w:w="50" w:type="dxa"/>
              <w:left w:w="100" w:type="dxa"/>
            </w:tcMar>
            <w:vAlign w:val="center"/>
          </w:tcPr>
          <w:p w14:paraId="7EEB4344">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2766192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2B020ED9">
            <w:pPr>
              <w:spacing w:before="0" w:after="0"/>
              <w:ind w:left="0"/>
              <w:jc w:val="left"/>
            </w:pPr>
            <w:r>
              <w:rPr>
                <w:rFonts w:ascii="Times New Roman" w:hAnsi="Times New Roman"/>
                <w:b w:val="0"/>
                <w:i w:val="0"/>
                <w:color w:val="000000"/>
                <w:sz w:val="24"/>
              </w:rPr>
              <w:t>25</w:t>
            </w:r>
          </w:p>
        </w:tc>
        <w:tc>
          <w:tcPr>
            <w:tcW w:w="2464" w:type="dxa"/>
            <w:tcMar>
              <w:top w:w="50" w:type="dxa"/>
              <w:left w:w="100" w:type="dxa"/>
            </w:tcMar>
            <w:vAlign w:val="center"/>
          </w:tcPr>
          <w:p w14:paraId="718414AC">
            <w:pPr>
              <w:spacing w:before="0" w:after="0"/>
              <w:ind w:left="135"/>
              <w:jc w:val="left"/>
            </w:pPr>
            <w:r>
              <w:rPr>
                <w:rFonts w:ascii="Times New Roman" w:hAnsi="Times New Roman"/>
                <w:b w:val="0"/>
                <w:i w:val="0"/>
                <w:color w:val="000000"/>
                <w:sz w:val="24"/>
              </w:rPr>
              <w:t>Уметь понять и простить</w:t>
            </w:r>
          </w:p>
        </w:tc>
        <w:tc>
          <w:tcPr>
            <w:tcW w:w="891" w:type="dxa"/>
            <w:tcMar>
              <w:top w:w="50" w:type="dxa"/>
              <w:left w:w="100" w:type="dxa"/>
            </w:tcMar>
            <w:vAlign w:val="center"/>
          </w:tcPr>
          <w:p w14:paraId="6BED9F88">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371B740">
            <w:pPr>
              <w:spacing w:before="0" w:after="0" w:line="276" w:lineRule="auto"/>
              <w:ind w:left="135"/>
              <w:jc w:val="center"/>
            </w:pPr>
          </w:p>
        </w:tc>
        <w:tc>
          <w:tcPr>
            <w:tcW w:w="1693" w:type="dxa"/>
            <w:tcMar>
              <w:top w:w="50" w:type="dxa"/>
              <w:left w:w="100" w:type="dxa"/>
            </w:tcMar>
            <w:vAlign w:val="center"/>
          </w:tcPr>
          <w:p w14:paraId="7ABFBFA8">
            <w:pPr>
              <w:spacing w:before="0" w:after="0" w:line="276" w:lineRule="auto"/>
              <w:ind w:left="135"/>
              <w:jc w:val="center"/>
            </w:pPr>
          </w:p>
        </w:tc>
        <w:tc>
          <w:tcPr>
            <w:tcW w:w="1304" w:type="dxa"/>
            <w:tcMar>
              <w:top w:w="50" w:type="dxa"/>
              <w:left w:w="100" w:type="dxa"/>
            </w:tcMar>
            <w:vAlign w:val="center"/>
          </w:tcPr>
          <w:p w14:paraId="04E1139D">
            <w:pPr>
              <w:spacing w:before="0" w:after="0"/>
              <w:ind w:left="135"/>
              <w:jc w:val="left"/>
            </w:pPr>
            <w:r>
              <w:rPr>
                <w:rFonts w:ascii="Times New Roman" w:hAnsi="Times New Roman"/>
                <w:b w:val="0"/>
                <w:i w:val="0"/>
                <w:color w:val="000000"/>
                <w:sz w:val="24"/>
              </w:rPr>
              <w:t xml:space="preserve"> 13.03.2026 </w:t>
            </w:r>
          </w:p>
        </w:tc>
        <w:tc>
          <w:tcPr>
            <w:tcW w:w="2047" w:type="dxa"/>
            <w:tcMar>
              <w:top w:w="50" w:type="dxa"/>
              <w:left w:w="100" w:type="dxa"/>
            </w:tcMar>
            <w:vAlign w:val="center"/>
          </w:tcPr>
          <w:p w14:paraId="4406FB5B">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71183F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7C18AD96">
            <w:pPr>
              <w:spacing w:before="0" w:after="0"/>
              <w:ind w:left="0"/>
              <w:jc w:val="left"/>
            </w:pPr>
            <w:r>
              <w:rPr>
                <w:rFonts w:ascii="Times New Roman" w:hAnsi="Times New Roman"/>
                <w:b w:val="0"/>
                <w:i w:val="0"/>
                <w:color w:val="000000"/>
                <w:sz w:val="24"/>
              </w:rPr>
              <w:t>26</w:t>
            </w:r>
          </w:p>
        </w:tc>
        <w:tc>
          <w:tcPr>
            <w:tcW w:w="2464" w:type="dxa"/>
            <w:tcMar>
              <w:top w:w="50" w:type="dxa"/>
              <w:left w:w="100" w:type="dxa"/>
            </w:tcMar>
            <w:vAlign w:val="center"/>
          </w:tcPr>
          <w:p w14:paraId="523E226D">
            <w:pPr>
              <w:spacing w:before="0" w:after="0"/>
              <w:ind w:left="135"/>
              <w:jc w:val="left"/>
            </w:pPr>
            <w:r>
              <w:rPr>
                <w:rFonts w:ascii="Times New Roman" w:hAnsi="Times New Roman"/>
                <w:b w:val="0"/>
                <w:i w:val="0"/>
                <w:color w:val="000000"/>
                <w:sz w:val="24"/>
              </w:rPr>
              <w:t>Простая этика поступков</w:t>
            </w:r>
          </w:p>
        </w:tc>
        <w:tc>
          <w:tcPr>
            <w:tcW w:w="891" w:type="dxa"/>
            <w:tcMar>
              <w:top w:w="50" w:type="dxa"/>
              <w:left w:w="100" w:type="dxa"/>
            </w:tcMar>
            <w:vAlign w:val="center"/>
          </w:tcPr>
          <w:p w14:paraId="45DC0137">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1114697D">
            <w:pPr>
              <w:spacing w:before="0" w:after="0" w:line="276" w:lineRule="auto"/>
              <w:ind w:left="135"/>
              <w:jc w:val="center"/>
            </w:pPr>
          </w:p>
        </w:tc>
        <w:tc>
          <w:tcPr>
            <w:tcW w:w="1693" w:type="dxa"/>
            <w:tcMar>
              <w:top w:w="50" w:type="dxa"/>
              <w:left w:w="100" w:type="dxa"/>
            </w:tcMar>
            <w:vAlign w:val="center"/>
          </w:tcPr>
          <w:p w14:paraId="2C3D27FB">
            <w:pPr>
              <w:spacing w:before="0" w:after="0" w:line="276" w:lineRule="auto"/>
              <w:ind w:left="135"/>
              <w:jc w:val="center"/>
            </w:pPr>
          </w:p>
        </w:tc>
        <w:tc>
          <w:tcPr>
            <w:tcW w:w="1304" w:type="dxa"/>
            <w:tcMar>
              <w:top w:w="50" w:type="dxa"/>
              <w:left w:w="100" w:type="dxa"/>
            </w:tcMar>
            <w:vAlign w:val="center"/>
          </w:tcPr>
          <w:p w14:paraId="09B17899">
            <w:pPr>
              <w:spacing w:before="0" w:after="0"/>
              <w:ind w:left="135"/>
              <w:jc w:val="left"/>
            </w:pPr>
            <w:r>
              <w:rPr>
                <w:rFonts w:ascii="Times New Roman" w:hAnsi="Times New Roman"/>
                <w:b w:val="0"/>
                <w:i w:val="0"/>
                <w:color w:val="000000"/>
                <w:sz w:val="24"/>
              </w:rPr>
              <w:t xml:space="preserve"> 20.03.2026 </w:t>
            </w:r>
          </w:p>
        </w:tc>
        <w:tc>
          <w:tcPr>
            <w:tcW w:w="2047" w:type="dxa"/>
            <w:tcMar>
              <w:top w:w="50" w:type="dxa"/>
              <w:left w:w="100" w:type="dxa"/>
            </w:tcMar>
            <w:vAlign w:val="center"/>
          </w:tcPr>
          <w:p w14:paraId="2DA702A6">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61AEF40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6ED3CA7A">
            <w:pPr>
              <w:spacing w:before="0" w:after="0"/>
              <w:ind w:left="0"/>
              <w:jc w:val="left"/>
            </w:pPr>
            <w:r>
              <w:rPr>
                <w:rFonts w:ascii="Times New Roman" w:hAnsi="Times New Roman"/>
                <w:b w:val="0"/>
                <w:i w:val="0"/>
                <w:color w:val="000000"/>
                <w:sz w:val="24"/>
              </w:rPr>
              <w:t>27</w:t>
            </w:r>
          </w:p>
        </w:tc>
        <w:tc>
          <w:tcPr>
            <w:tcW w:w="2464" w:type="dxa"/>
            <w:tcMar>
              <w:top w:w="50" w:type="dxa"/>
              <w:left w:w="100" w:type="dxa"/>
            </w:tcMar>
            <w:vAlign w:val="center"/>
          </w:tcPr>
          <w:p w14:paraId="5B0ADDA5">
            <w:pPr>
              <w:spacing w:before="0" w:after="0"/>
              <w:ind w:left="135"/>
              <w:jc w:val="left"/>
            </w:pPr>
            <w:r>
              <w:rPr>
                <w:rFonts w:ascii="Times New Roman" w:hAnsi="Times New Roman"/>
                <w:b w:val="0"/>
                <w:i w:val="0"/>
                <w:color w:val="000000"/>
                <w:sz w:val="24"/>
              </w:rPr>
              <w:t>Общение и источники преодоления обид</w:t>
            </w:r>
          </w:p>
        </w:tc>
        <w:tc>
          <w:tcPr>
            <w:tcW w:w="891" w:type="dxa"/>
            <w:tcMar>
              <w:top w:w="50" w:type="dxa"/>
              <w:left w:w="100" w:type="dxa"/>
            </w:tcMar>
            <w:vAlign w:val="center"/>
          </w:tcPr>
          <w:p w14:paraId="65D28E69">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59A0E734">
            <w:pPr>
              <w:spacing w:before="0" w:after="0" w:line="276" w:lineRule="auto"/>
              <w:ind w:left="135"/>
              <w:jc w:val="center"/>
            </w:pPr>
          </w:p>
        </w:tc>
        <w:tc>
          <w:tcPr>
            <w:tcW w:w="1693" w:type="dxa"/>
            <w:tcMar>
              <w:top w:w="50" w:type="dxa"/>
              <w:left w:w="100" w:type="dxa"/>
            </w:tcMar>
            <w:vAlign w:val="center"/>
          </w:tcPr>
          <w:p w14:paraId="6C2CED45">
            <w:pPr>
              <w:spacing w:before="0" w:after="0" w:line="276" w:lineRule="auto"/>
              <w:ind w:left="135"/>
              <w:jc w:val="center"/>
            </w:pPr>
          </w:p>
        </w:tc>
        <w:tc>
          <w:tcPr>
            <w:tcW w:w="1304" w:type="dxa"/>
            <w:tcMar>
              <w:top w:w="50" w:type="dxa"/>
              <w:left w:w="100" w:type="dxa"/>
            </w:tcMar>
            <w:vAlign w:val="center"/>
          </w:tcPr>
          <w:p w14:paraId="1B6D07C2">
            <w:pPr>
              <w:spacing w:before="0" w:after="0"/>
              <w:ind w:left="135"/>
              <w:jc w:val="left"/>
            </w:pPr>
            <w:r>
              <w:rPr>
                <w:rFonts w:ascii="Times New Roman" w:hAnsi="Times New Roman"/>
                <w:b w:val="0"/>
                <w:i w:val="0"/>
                <w:color w:val="000000"/>
                <w:sz w:val="24"/>
              </w:rPr>
              <w:t xml:space="preserve"> 27.03.2026 </w:t>
            </w:r>
          </w:p>
        </w:tc>
        <w:tc>
          <w:tcPr>
            <w:tcW w:w="2047" w:type="dxa"/>
            <w:tcMar>
              <w:top w:w="50" w:type="dxa"/>
              <w:left w:w="100" w:type="dxa"/>
            </w:tcMar>
            <w:vAlign w:val="center"/>
          </w:tcPr>
          <w:p w14:paraId="367B61B4">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2BA5B41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7BDE51E4">
            <w:pPr>
              <w:spacing w:before="0" w:after="0"/>
              <w:ind w:left="0"/>
              <w:jc w:val="left"/>
            </w:pPr>
            <w:r>
              <w:rPr>
                <w:rFonts w:ascii="Times New Roman" w:hAnsi="Times New Roman"/>
                <w:b w:val="0"/>
                <w:i w:val="0"/>
                <w:color w:val="000000"/>
                <w:sz w:val="24"/>
              </w:rPr>
              <w:t>28</w:t>
            </w:r>
          </w:p>
        </w:tc>
        <w:tc>
          <w:tcPr>
            <w:tcW w:w="2464" w:type="dxa"/>
            <w:tcMar>
              <w:top w:w="50" w:type="dxa"/>
              <w:left w:w="100" w:type="dxa"/>
            </w:tcMar>
            <w:vAlign w:val="center"/>
          </w:tcPr>
          <w:p w14:paraId="222462F9">
            <w:pPr>
              <w:spacing w:before="0" w:after="0"/>
              <w:ind w:left="135"/>
              <w:jc w:val="left"/>
            </w:pPr>
            <w:r>
              <w:rPr>
                <w:rFonts w:ascii="Times New Roman" w:hAnsi="Times New Roman"/>
                <w:b w:val="0"/>
                <w:i w:val="0"/>
                <w:color w:val="000000"/>
                <w:sz w:val="24"/>
              </w:rPr>
              <w:t>Ростки нравственного опыта поведения</w:t>
            </w:r>
          </w:p>
        </w:tc>
        <w:tc>
          <w:tcPr>
            <w:tcW w:w="891" w:type="dxa"/>
            <w:tcMar>
              <w:top w:w="50" w:type="dxa"/>
              <w:left w:w="100" w:type="dxa"/>
            </w:tcMar>
            <w:vAlign w:val="center"/>
          </w:tcPr>
          <w:p w14:paraId="70EBB305">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20A93267">
            <w:pPr>
              <w:spacing w:before="0" w:after="0" w:line="276" w:lineRule="auto"/>
              <w:ind w:left="135"/>
              <w:jc w:val="center"/>
            </w:pPr>
          </w:p>
        </w:tc>
        <w:tc>
          <w:tcPr>
            <w:tcW w:w="1693" w:type="dxa"/>
            <w:tcMar>
              <w:top w:w="50" w:type="dxa"/>
              <w:left w:w="100" w:type="dxa"/>
            </w:tcMar>
            <w:vAlign w:val="center"/>
          </w:tcPr>
          <w:p w14:paraId="2D7566B8">
            <w:pPr>
              <w:spacing w:before="0" w:after="0" w:line="276" w:lineRule="auto"/>
              <w:ind w:left="135"/>
              <w:jc w:val="center"/>
            </w:pPr>
          </w:p>
        </w:tc>
        <w:tc>
          <w:tcPr>
            <w:tcW w:w="1304" w:type="dxa"/>
            <w:tcMar>
              <w:top w:w="50" w:type="dxa"/>
              <w:left w:w="100" w:type="dxa"/>
            </w:tcMar>
            <w:vAlign w:val="center"/>
          </w:tcPr>
          <w:p w14:paraId="7F7BC4F4">
            <w:pPr>
              <w:spacing w:before="0" w:after="0"/>
              <w:ind w:left="135"/>
              <w:jc w:val="left"/>
            </w:pPr>
            <w:r>
              <w:rPr>
                <w:rFonts w:ascii="Times New Roman" w:hAnsi="Times New Roman"/>
                <w:b w:val="0"/>
                <w:i w:val="0"/>
                <w:color w:val="000000"/>
                <w:sz w:val="24"/>
              </w:rPr>
              <w:t xml:space="preserve"> 10.04.2026 </w:t>
            </w:r>
          </w:p>
        </w:tc>
        <w:tc>
          <w:tcPr>
            <w:tcW w:w="2047" w:type="dxa"/>
            <w:tcMar>
              <w:top w:w="50" w:type="dxa"/>
              <w:left w:w="100" w:type="dxa"/>
            </w:tcMar>
            <w:vAlign w:val="center"/>
          </w:tcPr>
          <w:p w14:paraId="1F05EDD5">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5E7A1B6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0E17B07E">
            <w:pPr>
              <w:spacing w:before="0" w:after="0"/>
              <w:ind w:left="0"/>
              <w:jc w:val="left"/>
            </w:pPr>
            <w:r>
              <w:rPr>
                <w:rFonts w:ascii="Times New Roman" w:hAnsi="Times New Roman"/>
                <w:b w:val="0"/>
                <w:i w:val="0"/>
                <w:color w:val="000000"/>
                <w:sz w:val="24"/>
              </w:rPr>
              <w:t>29</w:t>
            </w:r>
          </w:p>
        </w:tc>
        <w:tc>
          <w:tcPr>
            <w:tcW w:w="2464" w:type="dxa"/>
            <w:tcMar>
              <w:top w:w="50" w:type="dxa"/>
              <w:left w:w="100" w:type="dxa"/>
            </w:tcMar>
            <w:vAlign w:val="center"/>
          </w:tcPr>
          <w:p w14:paraId="33BB530F">
            <w:pPr>
              <w:spacing w:before="0" w:after="0"/>
              <w:ind w:left="135"/>
              <w:jc w:val="left"/>
            </w:pPr>
            <w:r>
              <w:rPr>
                <w:rFonts w:ascii="Times New Roman" w:hAnsi="Times New Roman"/>
                <w:b w:val="0"/>
                <w:i w:val="0"/>
                <w:color w:val="000000"/>
                <w:sz w:val="24"/>
              </w:rPr>
              <w:t>Доброте сопутствует терпение</w:t>
            </w:r>
          </w:p>
        </w:tc>
        <w:tc>
          <w:tcPr>
            <w:tcW w:w="891" w:type="dxa"/>
            <w:tcMar>
              <w:top w:w="50" w:type="dxa"/>
              <w:left w:w="100" w:type="dxa"/>
            </w:tcMar>
            <w:vAlign w:val="center"/>
          </w:tcPr>
          <w:p w14:paraId="333AEF7B">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6125E207">
            <w:pPr>
              <w:spacing w:before="0" w:after="0" w:line="276" w:lineRule="auto"/>
              <w:ind w:left="135"/>
              <w:jc w:val="center"/>
            </w:pPr>
          </w:p>
        </w:tc>
        <w:tc>
          <w:tcPr>
            <w:tcW w:w="1693" w:type="dxa"/>
            <w:tcMar>
              <w:top w:w="50" w:type="dxa"/>
              <w:left w:w="100" w:type="dxa"/>
            </w:tcMar>
            <w:vAlign w:val="center"/>
          </w:tcPr>
          <w:p w14:paraId="4AE8A7F2">
            <w:pPr>
              <w:spacing w:before="0" w:after="0" w:line="276" w:lineRule="auto"/>
              <w:ind w:left="135"/>
              <w:jc w:val="center"/>
            </w:pPr>
          </w:p>
        </w:tc>
        <w:tc>
          <w:tcPr>
            <w:tcW w:w="1304" w:type="dxa"/>
            <w:tcMar>
              <w:top w:w="50" w:type="dxa"/>
              <w:left w:w="100" w:type="dxa"/>
            </w:tcMar>
            <w:vAlign w:val="center"/>
          </w:tcPr>
          <w:p w14:paraId="40672645">
            <w:pPr>
              <w:spacing w:before="0" w:after="0"/>
              <w:ind w:left="135"/>
              <w:jc w:val="left"/>
            </w:pPr>
            <w:r>
              <w:rPr>
                <w:rFonts w:ascii="Times New Roman" w:hAnsi="Times New Roman"/>
                <w:b w:val="0"/>
                <w:i w:val="0"/>
                <w:color w:val="000000"/>
                <w:sz w:val="24"/>
              </w:rPr>
              <w:t xml:space="preserve"> 17.04.2026 </w:t>
            </w:r>
          </w:p>
        </w:tc>
        <w:tc>
          <w:tcPr>
            <w:tcW w:w="2047" w:type="dxa"/>
            <w:tcMar>
              <w:top w:w="50" w:type="dxa"/>
              <w:left w:w="100" w:type="dxa"/>
            </w:tcMar>
            <w:vAlign w:val="center"/>
          </w:tcPr>
          <w:p w14:paraId="7524373A">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242E839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50EE9DEC">
            <w:pPr>
              <w:spacing w:before="0" w:after="0"/>
              <w:ind w:left="0"/>
              <w:jc w:val="left"/>
            </w:pPr>
            <w:r>
              <w:rPr>
                <w:rFonts w:ascii="Times New Roman" w:hAnsi="Times New Roman"/>
                <w:b w:val="0"/>
                <w:i w:val="0"/>
                <w:color w:val="000000"/>
                <w:sz w:val="24"/>
              </w:rPr>
              <w:t>30</w:t>
            </w:r>
          </w:p>
        </w:tc>
        <w:tc>
          <w:tcPr>
            <w:tcW w:w="2464" w:type="dxa"/>
            <w:tcMar>
              <w:top w:w="50" w:type="dxa"/>
              <w:left w:w="100" w:type="dxa"/>
            </w:tcMar>
            <w:vAlign w:val="center"/>
          </w:tcPr>
          <w:p w14:paraId="0D10FDA6">
            <w:pPr>
              <w:spacing w:before="0" w:after="0"/>
              <w:ind w:left="135"/>
              <w:jc w:val="left"/>
            </w:pPr>
            <w:r>
              <w:rPr>
                <w:rFonts w:ascii="Times New Roman" w:hAnsi="Times New Roman"/>
                <w:b w:val="0"/>
                <w:i w:val="0"/>
                <w:color w:val="000000"/>
                <w:sz w:val="24"/>
              </w:rPr>
              <w:t>Действия с приставкой «со»</w:t>
            </w:r>
          </w:p>
        </w:tc>
        <w:tc>
          <w:tcPr>
            <w:tcW w:w="891" w:type="dxa"/>
            <w:tcMar>
              <w:top w:w="50" w:type="dxa"/>
              <w:left w:w="100" w:type="dxa"/>
            </w:tcMar>
            <w:vAlign w:val="center"/>
          </w:tcPr>
          <w:p w14:paraId="5B3C27E0">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29B3875C">
            <w:pPr>
              <w:spacing w:before="0" w:after="0" w:line="276" w:lineRule="auto"/>
              <w:ind w:left="135"/>
              <w:jc w:val="center"/>
            </w:pPr>
          </w:p>
        </w:tc>
        <w:tc>
          <w:tcPr>
            <w:tcW w:w="1693" w:type="dxa"/>
            <w:tcMar>
              <w:top w:w="50" w:type="dxa"/>
              <w:left w:w="100" w:type="dxa"/>
            </w:tcMar>
            <w:vAlign w:val="center"/>
          </w:tcPr>
          <w:p w14:paraId="5ECCFDFA">
            <w:pPr>
              <w:spacing w:before="0" w:after="0" w:line="276" w:lineRule="auto"/>
              <w:ind w:left="135"/>
              <w:jc w:val="center"/>
            </w:pPr>
          </w:p>
        </w:tc>
        <w:tc>
          <w:tcPr>
            <w:tcW w:w="1304" w:type="dxa"/>
            <w:tcMar>
              <w:top w:w="50" w:type="dxa"/>
              <w:left w:w="100" w:type="dxa"/>
            </w:tcMar>
            <w:vAlign w:val="center"/>
          </w:tcPr>
          <w:p w14:paraId="4F6625D9">
            <w:pPr>
              <w:spacing w:before="0" w:after="0"/>
              <w:ind w:left="135"/>
              <w:jc w:val="left"/>
            </w:pPr>
            <w:r>
              <w:rPr>
                <w:rFonts w:ascii="Times New Roman" w:hAnsi="Times New Roman"/>
                <w:b w:val="0"/>
                <w:i w:val="0"/>
                <w:color w:val="000000"/>
                <w:sz w:val="24"/>
              </w:rPr>
              <w:t xml:space="preserve"> 24.04.2026 </w:t>
            </w:r>
          </w:p>
        </w:tc>
        <w:tc>
          <w:tcPr>
            <w:tcW w:w="2047" w:type="dxa"/>
            <w:tcMar>
              <w:top w:w="50" w:type="dxa"/>
              <w:left w:w="100" w:type="dxa"/>
            </w:tcMar>
            <w:vAlign w:val="center"/>
          </w:tcPr>
          <w:p w14:paraId="24F2B368">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1B7757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4809D04">
            <w:pPr>
              <w:spacing w:before="0" w:after="0"/>
              <w:ind w:left="0"/>
              <w:jc w:val="left"/>
            </w:pPr>
            <w:r>
              <w:rPr>
                <w:rFonts w:ascii="Times New Roman" w:hAnsi="Times New Roman"/>
                <w:b w:val="0"/>
                <w:i w:val="0"/>
                <w:color w:val="000000"/>
                <w:sz w:val="24"/>
              </w:rPr>
              <w:t>31</w:t>
            </w:r>
          </w:p>
        </w:tc>
        <w:tc>
          <w:tcPr>
            <w:tcW w:w="2464" w:type="dxa"/>
            <w:tcMar>
              <w:top w:w="50" w:type="dxa"/>
              <w:left w:w="100" w:type="dxa"/>
            </w:tcMar>
            <w:vAlign w:val="center"/>
          </w:tcPr>
          <w:p w14:paraId="706358C0">
            <w:pPr>
              <w:spacing w:before="0" w:after="0"/>
              <w:ind w:left="135"/>
              <w:jc w:val="left"/>
            </w:pPr>
            <w:r>
              <w:rPr>
                <w:rFonts w:ascii="Times New Roman" w:hAnsi="Times New Roman"/>
                <w:b w:val="0"/>
                <w:i w:val="0"/>
                <w:color w:val="000000"/>
                <w:sz w:val="24"/>
              </w:rPr>
              <w:t>С чего начинается Родина...</w:t>
            </w:r>
          </w:p>
        </w:tc>
        <w:tc>
          <w:tcPr>
            <w:tcW w:w="891" w:type="dxa"/>
            <w:tcMar>
              <w:top w:w="50" w:type="dxa"/>
              <w:left w:w="100" w:type="dxa"/>
            </w:tcMar>
            <w:vAlign w:val="center"/>
          </w:tcPr>
          <w:p w14:paraId="1BAC6733">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6EC465B6">
            <w:pPr>
              <w:spacing w:before="0" w:after="0" w:line="276" w:lineRule="auto"/>
              <w:ind w:left="135"/>
              <w:jc w:val="center"/>
            </w:pPr>
          </w:p>
        </w:tc>
        <w:tc>
          <w:tcPr>
            <w:tcW w:w="1693" w:type="dxa"/>
            <w:tcMar>
              <w:top w:w="50" w:type="dxa"/>
              <w:left w:w="100" w:type="dxa"/>
            </w:tcMar>
            <w:vAlign w:val="center"/>
          </w:tcPr>
          <w:p w14:paraId="640F72BA">
            <w:pPr>
              <w:spacing w:before="0" w:after="0" w:line="276" w:lineRule="auto"/>
              <w:ind w:left="135"/>
              <w:jc w:val="center"/>
            </w:pPr>
          </w:p>
        </w:tc>
        <w:tc>
          <w:tcPr>
            <w:tcW w:w="1304" w:type="dxa"/>
            <w:tcMar>
              <w:top w:w="50" w:type="dxa"/>
              <w:left w:w="100" w:type="dxa"/>
            </w:tcMar>
            <w:vAlign w:val="center"/>
          </w:tcPr>
          <w:p w14:paraId="756F83ED">
            <w:pPr>
              <w:spacing w:before="0" w:after="0"/>
              <w:ind w:left="135"/>
              <w:jc w:val="left"/>
            </w:pPr>
            <w:r>
              <w:rPr>
                <w:rFonts w:ascii="Times New Roman" w:hAnsi="Times New Roman"/>
                <w:b w:val="0"/>
                <w:i w:val="0"/>
                <w:color w:val="000000"/>
                <w:sz w:val="24"/>
              </w:rPr>
              <w:t xml:space="preserve"> 08.05.2026 </w:t>
            </w:r>
          </w:p>
        </w:tc>
        <w:tc>
          <w:tcPr>
            <w:tcW w:w="2047" w:type="dxa"/>
            <w:tcMar>
              <w:top w:w="50" w:type="dxa"/>
              <w:left w:w="100" w:type="dxa"/>
            </w:tcMar>
            <w:vAlign w:val="center"/>
          </w:tcPr>
          <w:p w14:paraId="30D49D3B">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0F2AD26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69EE89C">
            <w:pPr>
              <w:spacing w:before="0" w:after="0"/>
              <w:ind w:left="0"/>
              <w:jc w:val="left"/>
            </w:pPr>
            <w:r>
              <w:rPr>
                <w:rFonts w:ascii="Times New Roman" w:hAnsi="Times New Roman"/>
                <w:b w:val="0"/>
                <w:i w:val="0"/>
                <w:color w:val="000000"/>
                <w:sz w:val="24"/>
              </w:rPr>
              <w:t>32</w:t>
            </w:r>
          </w:p>
        </w:tc>
        <w:tc>
          <w:tcPr>
            <w:tcW w:w="2464" w:type="dxa"/>
            <w:tcMar>
              <w:top w:w="50" w:type="dxa"/>
              <w:left w:w="100" w:type="dxa"/>
            </w:tcMar>
            <w:vAlign w:val="center"/>
          </w:tcPr>
          <w:p w14:paraId="49DDC460">
            <w:pPr>
              <w:spacing w:before="0" w:after="0"/>
              <w:ind w:left="135"/>
              <w:jc w:val="left"/>
            </w:pPr>
            <w:r>
              <w:rPr>
                <w:rFonts w:ascii="Times New Roman" w:hAnsi="Times New Roman"/>
                <w:b w:val="0"/>
                <w:i w:val="0"/>
                <w:color w:val="000000"/>
                <w:sz w:val="24"/>
              </w:rPr>
              <w:t>В тебе рождается патриот и гражданин</w:t>
            </w:r>
          </w:p>
        </w:tc>
        <w:tc>
          <w:tcPr>
            <w:tcW w:w="891" w:type="dxa"/>
            <w:tcMar>
              <w:top w:w="50" w:type="dxa"/>
              <w:left w:w="100" w:type="dxa"/>
            </w:tcMar>
            <w:vAlign w:val="center"/>
          </w:tcPr>
          <w:p w14:paraId="64AD97E1">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40E937BE">
            <w:pPr>
              <w:spacing w:before="0" w:after="0" w:line="276" w:lineRule="auto"/>
              <w:ind w:left="135"/>
              <w:jc w:val="center"/>
            </w:pPr>
          </w:p>
        </w:tc>
        <w:tc>
          <w:tcPr>
            <w:tcW w:w="1693" w:type="dxa"/>
            <w:tcMar>
              <w:top w:w="50" w:type="dxa"/>
              <w:left w:w="100" w:type="dxa"/>
            </w:tcMar>
            <w:vAlign w:val="center"/>
          </w:tcPr>
          <w:p w14:paraId="4DF40D73">
            <w:pPr>
              <w:spacing w:before="0" w:after="0" w:line="276" w:lineRule="auto"/>
              <w:ind w:left="135"/>
              <w:jc w:val="center"/>
            </w:pPr>
          </w:p>
        </w:tc>
        <w:tc>
          <w:tcPr>
            <w:tcW w:w="1304" w:type="dxa"/>
            <w:tcMar>
              <w:top w:w="50" w:type="dxa"/>
              <w:left w:w="100" w:type="dxa"/>
            </w:tcMar>
            <w:vAlign w:val="center"/>
          </w:tcPr>
          <w:p w14:paraId="18534197">
            <w:pPr>
              <w:spacing w:before="0" w:after="0"/>
              <w:ind w:left="135"/>
              <w:jc w:val="left"/>
            </w:pPr>
            <w:r>
              <w:rPr>
                <w:rFonts w:ascii="Times New Roman" w:hAnsi="Times New Roman"/>
                <w:b w:val="0"/>
                <w:i w:val="0"/>
                <w:color w:val="000000"/>
                <w:sz w:val="24"/>
              </w:rPr>
              <w:t xml:space="preserve"> 15.05.2026 </w:t>
            </w:r>
          </w:p>
        </w:tc>
        <w:tc>
          <w:tcPr>
            <w:tcW w:w="2047" w:type="dxa"/>
            <w:tcMar>
              <w:top w:w="50" w:type="dxa"/>
              <w:left w:w="100" w:type="dxa"/>
            </w:tcMar>
            <w:vAlign w:val="center"/>
          </w:tcPr>
          <w:p w14:paraId="478C59B2">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23886C5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6329FC45">
            <w:pPr>
              <w:spacing w:before="0" w:after="0"/>
              <w:ind w:left="0"/>
              <w:jc w:val="left"/>
            </w:pPr>
            <w:r>
              <w:rPr>
                <w:rFonts w:ascii="Times New Roman" w:hAnsi="Times New Roman"/>
                <w:b w:val="0"/>
                <w:i w:val="0"/>
                <w:color w:val="000000"/>
                <w:sz w:val="24"/>
              </w:rPr>
              <w:t>33</w:t>
            </w:r>
          </w:p>
        </w:tc>
        <w:tc>
          <w:tcPr>
            <w:tcW w:w="2464" w:type="dxa"/>
            <w:tcMar>
              <w:top w:w="50" w:type="dxa"/>
              <w:left w:w="100" w:type="dxa"/>
            </w:tcMar>
            <w:vAlign w:val="center"/>
          </w:tcPr>
          <w:p w14:paraId="5B0D419D">
            <w:pPr>
              <w:spacing w:before="0" w:after="0"/>
              <w:ind w:left="135"/>
              <w:jc w:val="left"/>
            </w:pPr>
            <w:r>
              <w:rPr>
                <w:rFonts w:ascii="Times New Roman" w:hAnsi="Times New Roman"/>
                <w:b w:val="0"/>
                <w:i w:val="0"/>
                <w:color w:val="000000"/>
                <w:sz w:val="24"/>
              </w:rPr>
              <w:t>Человек — чело века</w:t>
            </w:r>
          </w:p>
        </w:tc>
        <w:tc>
          <w:tcPr>
            <w:tcW w:w="891" w:type="dxa"/>
            <w:tcMar>
              <w:top w:w="50" w:type="dxa"/>
              <w:left w:w="100" w:type="dxa"/>
            </w:tcMar>
            <w:vAlign w:val="center"/>
          </w:tcPr>
          <w:p w14:paraId="48AC3ACE">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7210EA35">
            <w:pPr>
              <w:spacing w:before="0" w:after="0" w:line="276" w:lineRule="auto"/>
              <w:ind w:left="135"/>
              <w:jc w:val="center"/>
            </w:pPr>
          </w:p>
        </w:tc>
        <w:tc>
          <w:tcPr>
            <w:tcW w:w="1693" w:type="dxa"/>
            <w:tcMar>
              <w:top w:w="50" w:type="dxa"/>
              <w:left w:w="100" w:type="dxa"/>
            </w:tcMar>
            <w:vAlign w:val="center"/>
          </w:tcPr>
          <w:p w14:paraId="16032AF9">
            <w:pPr>
              <w:spacing w:before="0" w:after="0" w:line="276" w:lineRule="auto"/>
              <w:ind w:left="135"/>
              <w:jc w:val="center"/>
            </w:pPr>
          </w:p>
        </w:tc>
        <w:tc>
          <w:tcPr>
            <w:tcW w:w="1304" w:type="dxa"/>
            <w:tcMar>
              <w:top w:w="50" w:type="dxa"/>
              <w:left w:w="100" w:type="dxa"/>
            </w:tcMar>
            <w:vAlign w:val="center"/>
          </w:tcPr>
          <w:p w14:paraId="14C8C6F0">
            <w:pPr>
              <w:spacing w:before="0" w:after="0"/>
              <w:ind w:left="135"/>
              <w:jc w:val="left"/>
            </w:pPr>
            <w:r>
              <w:rPr>
                <w:rFonts w:ascii="Times New Roman" w:hAnsi="Times New Roman"/>
                <w:b w:val="0"/>
                <w:i w:val="0"/>
                <w:color w:val="000000"/>
                <w:sz w:val="24"/>
              </w:rPr>
              <w:t xml:space="preserve"> 22.05.2026 </w:t>
            </w:r>
          </w:p>
        </w:tc>
        <w:tc>
          <w:tcPr>
            <w:tcW w:w="2047" w:type="dxa"/>
            <w:tcMar>
              <w:top w:w="50" w:type="dxa"/>
              <w:left w:w="100" w:type="dxa"/>
            </w:tcMar>
            <w:vAlign w:val="center"/>
          </w:tcPr>
          <w:p w14:paraId="043AA9F1">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4FC084C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13" w:type="dxa"/>
            <w:tcMar>
              <w:top w:w="50" w:type="dxa"/>
              <w:left w:w="100" w:type="dxa"/>
            </w:tcMar>
            <w:vAlign w:val="center"/>
          </w:tcPr>
          <w:p w14:paraId="4F6B2776">
            <w:pPr>
              <w:spacing w:before="0" w:after="0"/>
              <w:ind w:left="0"/>
              <w:jc w:val="left"/>
            </w:pPr>
            <w:r>
              <w:rPr>
                <w:rFonts w:ascii="Times New Roman" w:hAnsi="Times New Roman"/>
                <w:b w:val="0"/>
                <w:i w:val="0"/>
                <w:color w:val="000000"/>
                <w:sz w:val="24"/>
              </w:rPr>
              <w:t>34</w:t>
            </w:r>
          </w:p>
        </w:tc>
        <w:tc>
          <w:tcPr>
            <w:tcW w:w="2464" w:type="dxa"/>
            <w:tcMar>
              <w:top w:w="50" w:type="dxa"/>
              <w:left w:w="100" w:type="dxa"/>
            </w:tcMar>
            <w:vAlign w:val="center"/>
          </w:tcPr>
          <w:p w14:paraId="5B9CC728">
            <w:pPr>
              <w:spacing w:before="0" w:after="0"/>
              <w:ind w:left="135"/>
              <w:jc w:val="left"/>
            </w:pPr>
            <w:r>
              <w:rPr>
                <w:rFonts w:ascii="Times New Roman" w:hAnsi="Times New Roman"/>
                <w:b w:val="0"/>
                <w:i w:val="0"/>
                <w:color w:val="000000"/>
                <w:sz w:val="24"/>
              </w:rPr>
              <w:t>Слово, обращённое к себе. Итоговое творческое сочинение</w:t>
            </w:r>
          </w:p>
        </w:tc>
        <w:tc>
          <w:tcPr>
            <w:tcW w:w="891" w:type="dxa"/>
            <w:tcMar>
              <w:top w:w="50" w:type="dxa"/>
              <w:left w:w="100" w:type="dxa"/>
            </w:tcMar>
            <w:vAlign w:val="center"/>
          </w:tcPr>
          <w:p w14:paraId="78EA3B62">
            <w:pPr>
              <w:spacing w:before="0" w:after="0" w:line="276" w:lineRule="auto"/>
              <w:ind w:left="135"/>
              <w:jc w:val="center"/>
            </w:pPr>
            <w:r>
              <w:rPr>
                <w:rFonts w:ascii="Times New Roman" w:hAnsi="Times New Roman"/>
                <w:b w:val="0"/>
                <w:i w:val="0"/>
                <w:color w:val="000000"/>
                <w:sz w:val="24"/>
              </w:rPr>
              <w:t xml:space="preserve"> 1 </w:t>
            </w:r>
          </w:p>
        </w:tc>
        <w:tc>
          <w:tcPr>
            <w:tcW w:w="1598" w:type="dxa"/>
            <w:tcMar>
              <w:top w:w="50" w:type="dxa"/>
              <w:left w:w="100" w:type="dxa"/>
            </w:tcMar>
            <w:vAlign w:val="center"/>
          </w:tcPr>
          <w:p w14:paraId="43039827">
            <w:pPr>
              <w:spacing w:before="0" w:after="0" w:line="276" w:lineRule="auto"/>
              <w:ind w:left="135"/>
              <w:jc w:val="center"/>
            </w:pPr>
          </w:p>
        </w:tc>
        <w:tc>
          <w:tcPr>
            <w:tcW w:w="1693" w:type="dxa"/>
            <w:tcMar>
              <w:top w:w="50" w:type="dxa"/>
              <w:left w:w="100" w:type="dxa"/>
            </w:tcMar>
            <w:vAlign w:val="center"/>
          </w:tcPr>
          <w:p w14:paraId="0CE2D491">
            <w:pPr>
              <w:spacing w:before="0" w:after="0" w:line="276" w:lineRule="auto"/>
              <w:ind w:left="135"/>
              <w:jc w:val="center"/>
            </w:pPr>
          </w:p>
        </w:tc>
        <w:tc>
          <w:tcPr>
            <w:tcW w:w="1304" w:type="dxa"/>
            <w:tcMar>
              <w:top w:w="50" w:type="dxa"/>
              <w:left w:w="100" w:type="dxa"/>
            </w:tcMar>
            <w:vAlign w:val="center"/>
          </w:tcPr>
          <w:p w14:paraId="6879C6D4">
            <w:pPr>
              <w:spacing w:before="0" w:after="0"/>
              <w:ind w:left="135"/>
              <w:jc w:val="left"/>
            </w:pPr>
            <w:r>
              <w:rPr>
                <w:rFonts w:ascii="Times New Roman" w:hAnsi="Times New Roman"/>
                <w:b w:val="0"/>
                <w:i w:val="0"/>
                <w:color w:val="000000"/>
                <w:sz w:val="24"/>
              </w:rPr>
              <w:t xml:space="preserve"> 26.05.2026 </w:t>
            </w:r>
          </w:p>
        </w:tc>
        <w:tc>
          <w:tcPr>
            <w:tcW w:w="2047" w:type="dxa"/>
            <w:tcMar>
              <w:top w:w="50" w:type="dxa"/>
              <w:left w:w="100" w:type="dxa"/>
            </w:tcMar>
            <w:vAlign w:val="center"/>
          </w:tcPr>
          <w:p w14:paraId="30718754">
            <w:pPr>
              <w:spacing w:before="0" w:after="0"/>
              <w:ind w:left="135"/>
              <w:jc w:val="left"/>
            </w:pPr>
            <w:r>
              <w:fldChar w:fldCharType="begin"/>
            </w:r>
            <w:r>
              <w:instrText xml:space="preserve"> HYPERLINK "https://uchebnik.mos.ru/main" \h </w:instrText>
            </w:r>
            <w:r>
              <w:fldChar w:fldCharType="separate"/>
            </w:r>
            <w:r>
              <w:rPr>
                <w:rFonts w:ascii="Times New Roman" w:hAnsi="Times New Roman"/>
                <w:b w:val="0"/>
                <w:i w:val="0"/>
                <w:color w:val="0000FF"/>
                <w:sz w:val="22"/>
                <w:u w:val="single"/>
              </w:rPr>
              <w:t>https://uchebnik.mos.ru/main</w:t>
            </w:r>
            <w:r>
              <w:rPr>
                <w:rFonts w:ascii="Times New Roman" w:hAnsi="Times New Roman"/>
                <w:b w:val="0"/>
                <w:i w:val="0"/>
                <w:color w:val="0000FF"/>
                <w:sz w:val="22"/>
                <w:u w:val="single"/>
              </w:rPr>
              <w:fldChar w:fldCharType="end"/>
            </w:r>
          </w:p>
        </w:tc>
      </w:tr>
      <w:tr w14:paraId="38DA4F8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2715F13">
            <w:pPr>
              <w:spacing w:before="0" w:after="0"/>
              <w:ind w:left="135"/>
              <w:jc w:val="left"/>
            </w:pPr>
            <w:r>
              <w:rPr>
                <w:rFonts w:ascii="Times New Roman" w:hAnsi="Times New Roman"/>
                <w:b w:val="0"/>
                <w:i w:val="0"/>
                <w:color w:val="000000"/>
                <w:sz w:val="24"/>
              </w:rPr>
              <w:t>ОБЩЕЕ КОЛИЧЕСТВО ЧАСОВ ПО ПРОГРАММЕ</w:t>
            </w:r>
          </w:p>
        </w:tc>
        <w:tc>
          <w:tcPr>
            <w:tcW w:w="1400" w:type="dxa"/>
            <w:tcMar>
              <w:top w:w="50" w:type="dxa"/>
              <w:left w:w="100" w:type="dxa"/>
            </w:tcMar>
            <w:vAlign w:val="center"/>
          </w:tcPr>
          <w:p w14:paraId="76E58D14">
            <w:pPr>
              <w:spacing w:before="0" w:after="0" w:line="276" w:lineRule="auto"/>
              <w:ind w:left="135"/>
              <w:jc w:val="center"/>
            </w:pPr>
            <w:r>
              <w:rPr>
                <w:rFonts w:ascii="Times New Roman" w:hAnsi="Times New Roman"/>
                <w:b w:val="0"/>
                <w:i w:val="0"/>
                <w:color w:val="000000"/>
                <w:sz w:val="24"/>
              </w:rPr>
              <w:t xml:space="preserve"> 34 </w:t>
            </w:r>
          </w:p>
        </w:tc>
        <w:tc>
          <w:tcPr>
            <w:tcW w:w="1598" w:type="dxa"/>
            <w:tcMar>
              <w:top w:w="50" w:type="dxa"/>
              <w:left w:w="100" w:type="dxa"/>
            </w:tcMar>
            <w:vAlign w:val="center"/>
          </w:tcPr>
          <w:p w14:paraId="436C6D36">
            <w:pPr>
              <w:spacing w:before="0" w:after="0" w:line="276" w:lineRule="auto"/>
              <w:ind w:left="135"/>
              <w:jc w:val="center"/>
            </w:pPr>
            <w:r>
              <w:rPr>
                <w:rFonts w:ascii="Times New Roman" w:hAnsi="Times New Roman"/>
                <w:b w:val="0"/>
                <w:i w:val="0"/>
                <w:color w:val="000000"/>
                <w:sz w:val="24"/>
              </w:rPr>
              <w:t xml:space="preserve"> 0 </w:t>
            </w:r>
          </w:p>
        </w:tc>
        <w:tc>
          <w:tcPr>
            <w:tcW w:w="1693" w:type="dxa"/>
            <w:tcMar>
              <w:top w:w="50" w:type="dxa"/>
              <w:left w:w="100" w:type="dxa"/>
            </w:tcMar>
            <w:vAlign w:val="center"/>
          </w:tcPr>
          <w:p w14:paraId="34476B03">
            <w:pPr>
              <w:spacing w:before="0" w:after="0" w:line="276" w:lineRule="auto"/>
              <w:ind w:left="135"/>
              <w:jc w:val="center"/>
            </w:pPr>
            <w:r>
              <w:rPr>
                <w:rFonts w:ascii="Times New Roman" w:hAnsi="Times New Roman"/>
                <w:b w:val="0"/>
                <w:i w:val="0"/>
                <w:color w:val="000000"/>
                <w:sz w:val="24"/>
              </w:rPr>
              <w:t xml:space="preserve"> 0 </w:t>
            </w:r>
          </w:p>
        </w:tc>
        <w:tc>
          <w:tcPr>
            <w:tcW w:w="0" w:type="auto"/>
            <w:gridSpan w:val="2"/>
            <w:tcMar>
              <w:top w:w="50" w:type="dxa"/>
              <w:left w:w="100" w:type="dxa"/>
            </w:tcMar>
            <w:vAlign w:val="center"/>
          </w:tcPr>
          <w:p w14:paraId="3E6AE7CD">
            <w:pPr>
              <w:jc w:val="left"/>
            </w:pPr>
          </w:p>
        </w:tc>
      </w:tr>
    </w:tbl>
    <w:p w14:paraId="63654A7E">
      <w:pPr>
        <w:sectPr>
          <w:pgSz w:w="16383" w:h="11906" w:orient="landscape"/>
          <w:cols w:space="720" w:num="1"/>
        </w:sectPr>
      </w:pPr>
      <w:bookmarkStart w:id="21" w:name="block-67550396"/>
    </w:p>
    <w:bookmarkEnd w:id="20"/>
    <w:bookmarkEnd w:id="21"/>
    <w:p w14:paraId="07DB282F"/>
    <w:sectPr>
      <w:pgSz w:w="11907" w:h="16839"/>
      <w:pgMar w:top="1440" w:right="1440" w:bottom="1440" w:left="1440" w:header="720" w:footer="72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Cambria">
    <w:panose1 w:val="02040503050406030204"/>
    <w:charset w:val="00"/>
    <w:family w:val="auto"/>
    <w:pitch w:val="default"/>
    <w:sig w:usb0="E00006FF" w:usb1="420024FF" w:usb2="02000000" w:usb3="00000000" w:csb0="2000019F" w:csb1="00000000"/>
  </w:font>
  <w:font w:name="Symbol">
    <w:panose1 w:val="05050102010706020507"/>
    <w:charset w:val="00"/>
    <w:family w:val="auto"/>
    <w:pitch w:val="default"/>
    <w:sig w:usb0="00000000" w:usb1="0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239341B"/>
    <w:multiLevelType w:val="singleLevel"/>
    <w:tmpl w:val="9239341B"/>
    <w:lvl w:ilvl="0" w:tentative="0">
      <w:start w:val="1"/>
      <w:numFmt w:val="bullet"/>
      <w:lvlText w:val=""/>
      <w:lvlJc w:val="left"/>
      <w:pPr>
        <w:ind w:left="400" w:hanging="360"/>
      </w:pPr>
      <w:rPr>
        <w:rFonts w:hint="default" w:ascii="Symbol" w:hAnsi="Symbol"/>
      </w:rPr>
    </w:lvl>
  </w:abstractNum>
  <w:abstractNum w:abstractNumId="1">
    <w:nsid w:val="B5E306ED"/>
    <w:multiLevelType w:val="singleLevel"/>
    <w:tmpl w:val="B5E306ED"/>
    <w:lvl w:ilvl="0" w:tentative="0">
      <w:start w:val="1"/>
      <w:numFmt w:val="bullet"/>
      <w:lvlText w:val=""/>
      <w:lvlJc w:val="left"/>
      <w:pPr>
        <w:ind w:left="400" w:hanging="360"/>
      </w:pPr>
      <w:rPr>
        <w:rFonts w:hint="default" w:ascii="Symbol" w:hAnsi="Symbol"/>
      </w:rPr>
    </w:lvl>
  </w:abstractNum>
  <w:abstractNum w:abstractNumId="2">
    <w:nsid w:val="BF205925"/>
    <w:multiLevelType w:val="singleLevel"/>
    <w:tmpl w:val="BF205925"/>
    <w:lvl w:ilvl="0" w:tentative="0">
      <w:start w:val="1"/>
      <w:numFmt w:val="bullet"/>
      <w:lvlText w:val=""/>
      <w:lvlJc w:val="left"/>
      <w:pPr>
        <w:ind w:left="400" w:hanging="360"/>
      </w:pPr>
      <w:rPr>
        <w:rFonts w:hint="default" w:ascii="Symbol" w:hAnsi="Symbol"/>
      </w:rPr>
    </w:lvl>
  </w:abstractNum>
  <w:abstractNum w:abstractNumId="3">
    <w:nsid w:val="C8879AEF"/>
    <w:multiLevelType w:val="singleLevel"/>
    <w:tmpl w:val="C8879AEF"/>
    <w:lvl w:ilvl="0" w:tentative="0">
      <w:start w:val="1"/>
      <w:numFmt w:val="bullet"/>
      <w:lvlText w:val=""/>
      <w:lvlJc w:val="left"/>
      <w:pPr>
        <w:ind w:left="400" w:hanging="360"/>
      </w:pPr>
      <w:rPr>
        <w:rFonts w:hint="default" w:ascii="Symbol" w:hAnsi="Symbol"/>
      </w:rPr>
    </w:lvl>
  </w:abstractNum>
  <w:abstractNum w:abstractNumId="4">
    <w:nsid w:val="CF092B84"/>
    <w:multiLevelType w:val="singleLevel"/>
    <w:tmpl w:val="CF092B84"/>
    <w:lvl w:ilvl="0" w:tentative="0">
      <w:start w:val="1"/>
      <w:numFmt w:val="bullet"/>
      <w:lvlText w:val=""/>
      <w:lvlJc w:val="left"/>
      <w:pPr>
        <w:ind w:left="400" w:hanging="360"/>
      </w:pPr>
      <w:rPr>
        <w:rFonts w:hint="default" w:ascii="Symbol" w:hAnsi="Symbol"/>
      </w:rPr>
    </w:lvl>
  </w:abstractNum>
  <w:abstractNum w:abstractNumId="5">
    <w:nsid w:val="0053208E"/>
    <w:multiLevelType w:val="singleLevel"/>
    <w:tmpl w:val="0053208E"/>
    <w:lvl w:ilvl="0" w:tentative="0">
      <w:start w:val="1"/>
      <w:numFmt w:val="bullet"/>
      <w:lvlText w:val=""/>
      <w:lvlJc w:val="left"/>
      <w:pPr>
        <w:ind w:left="400" w:hanging="360"/>
      </w:pPr>
      <w:rPr>
        <w:rFonts w:hint="default" w:ascii="Symbol" w:hAnsi="Symbol"/>
      </w:rPr>
    </w:lvl>
  </w:abstractNum>
  <w:abstractNum w:abstractNumId="6">
    <w:nsid w:val="0248C179"/>
    <w:multiLevelType w:val="singleLevel"/>
    <w:tmpl w:val="0248C179"/>
    <w:lvl w:ilvl="0" w:tentative="0">
      <w:start w:val="1"/>
      <w:numFmt w:val="bullet"/>
      <w:lvlText w:val=""/>
      <w:lvlJc w:val="left"/>
      <w:pPr>
        <w:ind w:left="400" w:hanging="360"/>
      </w:pPr>
      <w:rPr>
        <w:rFonts w:hint="default" w:ascii="Symbol" w:hAnsi="Symbol"/>
      </w:rPr>
    </w:lvl>
  </w:abstractNum>
  <w:abstractNum w:abstractNumId="7">
    <w:nsid w:val="03D62ECE"/>
    <w:multiLevelType w:val="singleLevel"/>
    <w:tmpl w:val="03D62ECE"/>
    <w:lvl w:ilvl="0" w:tentative="0">
      <w:start w:val="1"/>
      <w:numFmt w:val="bullet"/>
      <w:lvlText w:val=""/>
      <w:lvlJc w:val="left"/>
      <w:pPr>
        <w:ind w:left="400" w:hanging="360"/>
      </w:pPr>
      <w:rPr>
        <w:rFonts w:hint="default" w:ascii="Symbol" w:hAnsi="Symbol"/>
      </w:rPr>
    </w:lvl>
  </w:abstractNum>
  <w:abstractNum w:abstractNumId="8">
    <w:nsid w:val="25B654F3"/>
    <w:multiLevelType w:val="singleLevel"/>
    <w:tmpl w:val="25B654F3"/>
    <w:lvl w:ilvl="0" w:tentative="0">
      <w:start w:val="1"/>
      <w:numFmt w:val="bullet"/>
      <w:lvlText w:val=""/>
      <w:lvlJc w:val="left"/>
      <w:pPr>
        <w:ind w:left="400" w:hanging="360"/>
      </w:pPr>
      <w:rPr>
        <w:rFonts w:hint="default" w:ascii="Symbol" w:hAnsi="Symbol"/>
      </w:rPr>
    </w:lvl>
  </w:abstractNum>
  <w:abstractNum w:abstractNumId="9">
    <w:nsid w:val="2A8F537B"/>
    <w:multiLevelType w:val="singleLevel"/>
    <w:tmpl w:val="2A8F537B"/>
    <w:lvl w:ilvl="0" w:tentative="0">
      <w:start w:val="1"/>
      <w:numFmt w:val="bullet"/>
      <w:lvlText w:val=""/>
      <w:lvlJc w:val="left"/>
      <w:pPr>
        <w:ind w:left="400" w:hanging="360"/>
      </w:pPr>
      <w:rPr>
        <w:rFonts w:hint="default" w:ascii="Symbol" w:hAnsi="Symbol"/>
      </w:rPr>
    </w:lvl>
  </w:abstractNum>
  <w:abstractNum w:abstractNumId="10">
    <w:nsid w:val="59ADCABA"/>
    <w:multiLevelType w:val="singleLevel"/>
    <w:tmpl w:val="59ADCABA"/>
    <w:lvl w:ilvl="0" w:tentative="0">
      <w:start w:val="1"/>
      <w:numFmt w:val="bullet"/>
      <w:lvlText w:val=""/>
      <w:lvlJc w:val="left"/>
      <w:pPr>
        <w:ind w:left="400" w:hanging="360"/>
      </w:pPr>
      <w:rPr>
        <w:rFonts w:hint="default" w:ascii="Symbol" w:hAnsi="Symbol"/>
      </w:rPr>
    </w:lvl>
  </w:abstractNum>
  <w:abstractNum w:abstractNumId="11">
    <w:nsid w:val="5A241D34"/>
    <w:multiLevelType w:val="singleLevel"/>
    <w:tmpl w:val="5A241D34"/>
    <w:lvl w:ilvl="0" w:tentative="0">
      <w:start w:val="1"/>
      <w:numFmt w:val="bullet"/>
      <w:lvlText w:val=""/>
      <w:lvlJc w:val="left"/>
      <w:pPr>
        <w:ind w:left="400" w:hanging="360"/>
      </w:pPr>
      <w:rPr>
        <w:rFonts w:hint="default" w:ascii="Symbol" w:hAnsi="Symbol"/>
      </w:rPr>
    </w:lvl>
  </w:abstractNum>
  <w:abstractNum w:abstractNumId="12">
    <w:nsid w:val="72183CF9"/>
    <w:multiLevelType w:val="singleLevel"/>
    <w:tmpl w:val="72183CF9"/>
    <w:lvl w:ilvl="0" w:tentative="0">
      <w:start w:val="1"/>
      <w:numFmt w:val="bullet"/>
      <w:lvlText w:val=""/>
      <w:lvlJc w:val="left"/>
      <w:pPr>
        <w:ind w:left="400" w:hanging="360"/>
      </w:pPr>
      <w:rPr>
        <w:rFonts w:hint="default" w:ascii="Symbol" w:hAnsi="Symbol"/>
      </w:rPr>
    </w:lvl>
  </w:abstractNum>
  <w:num w:numId="1">
    <w:abstractNumId w:val="5"/>
  </w:num>
  <w:num w:numId="2">
    <w:abstractNumId w:val="4"/>
  </w:num>
  <w:num w:numId="3">
    <w:abstractNumId w:val="10"/>
  </w:num>
  <w:num w:numId="4">
    <w:abstractNumId w:val="2"/>
  </w:num>
  <w:num w:numId="5">
    <w:abstractNumId w:val="1"/>
  </w:num>
  <w:num w:numId="6">
    <w:abstractNumId w:val="7"/>
  </w:num>
  <w:num w:numId="7">
    <w:abstractNumId w:val="8"/>
  </w:num>
  <w:num w:numId="8">
    <w:abstractNumId w:val="12"/>
  </w:num>
  <w:num w:numId="9">
    <w:abstractNumId w:val="6"/>
  </w:num>
  <w:num w:numId="10">
    <w:abstractNumId w:val="0"/>
  </w:num>
  <w:num w:numId="11">
    <w:abstractNumId w:val="9"/>
  </w:num>
  <w:num w:numId="12">
    <w:abstractNumId w:val="11"/>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documentProtection w:enforcement="0"/>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B25082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uiPriority="99" w:name="heading 5"/>
    <w:lsdException w:uiPriority="99" w:name="heading 6"/>
    <w:lsdException w:uiPriority="99" w:name="heading 7"/>
    <w:lsdException w:uiPriority="9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qFormat="1" w:uiPriority="99" w:semiHidden="0" w:name="Normal Indent"/>
    <w:lsdException w:uiPriority="99" w:name="footnote text"/>
    <w:lsdException w:uiPriority="99" w:name="annotation text"/>
    <w:lsdException w:qFormat="1" w:uiPriority="99" w:semiHidden="0"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uiPriority="99"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17"/>
    <w:qFormat/>
    <w:uiPriority w:val="9"/>
    <w:pPr>
      <w:keepNext/>
      <w:keepLines/>
      <w:spacing w:before="480"/>
      <w:outlineLvl w:val="0"/>
    </w:pPr>
    <w:rPr>
      <w:rFonts w:asciiTheme="majorHAnsi" w:hAnsiTheme="majorHAnsi" w:eastAsiaTheme="majorEastAsia" w:cstheme="majorBidi"/>
      <w:b/>
      <w:bCs/>
      <w:color w:val="366091" w:themeColor="accent1" w:themeShade="BF"/>
      <w:sz w:val="28"/>
      <w:szCs w:val="28"/>
    </w:rPr>
  </w:style>
  <w:style w:type="paragraph" w:styleId="3">
    <w:name w:val="heading 2"/>
    <w:basedOn w:val="1"/>
    <w:next w:val="1"/>
    <w:link w:val="18"/>
    <w:unhideWhenUsed/>
    <w:qFormat/>
    <w:uiPriority w:val="9"/>
    <w:pPr>
      <w:keepNext/>
      <w:keepLines/>
      <w:spacing w:before="200"/>
      <w:outlineLvl w:val="1"/>
    </w:pPr>
    <w:rPr>
      <w:rFonts w:asciiTheme="majorHAnsi" w:hAnsiTheme="majorHAnsi" w:eastAsiaTheme="majorEastAsia" w:cstheme="majorBidi"/>
      <w:b/>
      <w:bCs/>
      <w:color w:val="4F81BD" w:themeColor="accent1"/>
      <w:sz w:val="26"/>
      <w:szCs w:val="26"/>
    </w:rPr>
  </w:style>
  <w:style w:type="paragraph" w:styleId="4">
    <w:name w:val="heading 3"/>
    <w:basedOn w:val="1"/>
    <w:next w:val="1"/>
    <w:link w:val="19"/>
    <w:unhideWhenUsed/>
    <w:qFormat/>
    <w:uiPriority w:val="9"/>
    <w:pPr>
      <w:keepNext/>
      <w:keepLines/>
      <w:spacing w:before="200"/>
      <w:outlineLvl w:val="2"/>
    </w:pPr>
    <w:rPr>
      <w:rFonts w:asciiTheme="majorHAnsi" w:hAnsiTheme="majorHAnsi" w:eastAsiaTheme="majorEastAsia" w:cstheme="majorBidi"/>
      <w:b/>
      <w:bCs/>
      <w:color w:val="4F81BD" w:themeColor="accent1"/>
    </w:rPr>
  </w:style>
  <w:style w:type="paragraph" w:styleId="5">
    <w:name w:val="heading 4"/>
    <w:basedOn w:val="1"/>
    <w:next w:val="1"/>
    <w:link w:val="20"/>
    <w:unhideWhenUsed/>
    <w:qFormat/>
    <w:uiPriority w:val="9"/>
    <w:pPr>
      <w:keepNext/>
      <w:keepLines/>
      <w:spacing w:before="200"/>
      <w:outlineLvl w:val="3"/>
    </w:pPr>
    <w:rPr>
      <w:rFonts w:asciiTheme="majorHAnsi" w:hAnsiTheme="majorHAnsi" w:eastAsiaTheme="majorEastAsia" w:cstheme="majorBidi"/>
      <w:b/>
      <w:bCs/>
      <w:i/>
      <w:iCs/>
      <w:color w:val="4F81BD" w:themeColor="accent1"/>
    </w:rPr>
  </w:style>
  <w:style w:type="character" w:default="1" w:styleId="6">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character" w:styleId="8">
    <w:name w:val="Emphasis"/>
    <w:basedOn w:val="6"/>
    <w:qFormat/>
    <w:uiPriority w:val="20"/>
    <w:rPr>
      <w:i/>
      <w:iCs/>
    </w:rPr>
  </w:style>
  <w:style w:type="character" w:styleId="9">
    <w:name w:val="Hyperlink"/>
    <w:basedOn w:val="6"/>
    <w:unhideWhenUsed/>
    <w:qFormat/>
    <w:uiPriority w:val="99"/>
    <w:rPr>
      <w:color w:val="0000FF" w:themeColor="hyperlink"/>
      <w:u w:val="single"/>
    </w:rPr>
  </w:style>
  <w:style w:type="paragraph" w:styleId="10">
    <w:name w:val="Normal Indent"/>
    <w:basedOn w:val="1"/>
    <w:unhideWhenUsed/>
    <w:qFormat/>
    <w:uiPriority w:val="99"/>
    <w:pPr>
      <w:ind w:left="720"/>
    </w:pPr>
  </w:style>
  <w:style w:type="paragraph" w:styleId="11">
    <w:name w:val="caption"/>
    <w:basedOn w:val="1"/>
    <w:next w:val="1"/>
    <w:semiHidden/>
    <w:unhideWhenUsed/>
    <w:qFormat/>
    <w:uiPriority w:val="35"/>
    <w:pPr>
      <w:spacing w:line="240" w:lineRule="auto"/>
    </w:pPr>
    <w:rPr>
      <w:b/>
      <w:bCs/>
      <w:color w:val="4F81BD" w:themeColor="accent1"/>
      <w:sz w:val="18"/>
      <w:szCs w:val="18"/>
    </w:rPr>
  </w:style>
  <w:style w:type="paragraph" w:styleId="12">
    <w:name w:val="header"/>
    <w:basedOn w:val="1"/>
    <w:link w:val="16"/>
    <w:unhideWhenUsed/>
    <w:qFormat/>
    <w:uiPriority w:val="99"/>
    <w:pPr>
      <w:tabs>
        <w:tab w:val="center" w:pos="4680"/>
        <w:tab w:val="right" w:pos="9360"/>
      </w:tabs>
    </w:pPr>
  </w:style>
  <w:style w:type="paragraph" w:styleId="13">
    <w:name w:val="Title"/>
    <w:basedOn w:val="1"/>
    <w:next w:val="1"/>
    <w:link w:val="22"/>
    <w:qFormat/>
    <w:uiPriority w:val="10"/>
    <w:pPr>
      <w:pBdr>
        <w:bottom w:val="single" w:color="4F81BD" w:themeColor="accent1" w:sz="8" w:space="4"/>
      </w:pBdr>
      <w:spacing w:after="300"/>
      <w:contextualSpacing/>
    </w:pPr>
    <w:rPr>
      <w:rFonts w:asciiTheme="majorHAnsi" w:hAnsiTheme="majorHAnsi" w:eastAsiaTheme="majorEastAsia" w:cstheme="majorBidi"/>
      <w:color w:val="17365D" w:themeColor="text2" w:themeShade="BF"/>
      <w:spacing w:val="5"/>
      <w:kern w:val="28"/>
      <w:sz w:val="52"/>
      <w:szCs w:val="52"/>
    </w:rPr>
  </w:style>
  <w:style w:type="paragraph" w:styleId="14">
    <w:name w:val="Subtitle"/>
    <w:basedOn w:val="1"/>
    <w:next w:val="1"/>
    <w:link w:val="21"/>
    <w:qFormat/>
    <w:uiPriority w:val="11"/>
    <w:pPr>
      <w:ind w:left="86"/>
    </w:pPr>
    <w:rPr>
      <w:rFonts w:asciiTheme="majorHAnsi" w:hAnsiTheme="majorHAnsi" w:eastAsiaTheme="majorEastAsia" w:cstheme="majorBidi"/>
      <w:i/>
      <w:iCs/>
      <w:color w:val="4F81BD" w:themeColor="accent1"/>
      <w:spacing w:val="15"/>
      <w:sz w:val="24"/>
      <w:szCs w:val="24"/>
    </w:rPr>
  </w:style>
  <w:style w:type="table" w:styleId="15">
    <w:name w:val="Table Grid"/>
    <w:basedOn w:val="7"/>
    <w:qFormat/>
    <w:uiPriority w:val="59"/>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customStyle="1" w:styleId="16">
    <w:name w:val="Header Char"/>
    <w:basedOn w:val="6"/>
    <w:link w:val="12"/>
    <w:qFormat/>
    <w:uiPriority w:val="99"/>
  </w:style>
  <w:style w:type="character" w:customStyle="1" w:styleId="17">
    <w:name w:val="Heading 1 Char"/>
    <w:basedOn w:val="6"/>
    <w:link w:val="2"/>
    <w:qFormat/>
    <w:uiPriority w:val="9"/>
    <w:rPr>
      <w:rFonts w:asciiTheme="majorHAnsi" w:hAnsiTheme="majorHAnsi" w:eastAsiaTheme="majorEastAsia" w:cstheme="majorBidi"/>
      <w:b/>
      <w:bCs/>
      <w:color w:val="366091" w:themeColor="accent1" w:themeShade="BF"/>
      <w:sz w:val="28"/>
      <w:szCs w:val="28"/>
    </w:rPr>
  </w:style>
  <w:style w:type="character" w:customStyle="1" w:styleId="18">
    <w:name w:val="Heading 2 Char"/>
    <w:basedOn w:val="6"/>
    <w:link w:val="3"/>
    <w:qFormat/>
    <w:uiPriority w:val="9"/>
    <w:rPr>
      <w:rFonts w:asciiTheme="majorHAnsi" w:hAnsiTheme="majorHAnsi" w:eastAsiaTheme="majorEastAsia" w:cstheme="majorBidi"/>
      <w:b/>
      <w:bCs/>
      <w:color w:val="4F81BD" w:themeColor="accent1"/>
      <w:sz w:val="26"/>
      <w:szCs w:val="26"/>
    </w:rPr>
  </w:style>
  <w:style w:type="character" w:customStyle="1" w:styleId="19">
    <w:name w:val="Heading 3 Char"/>
    <w:basedOn w:val="6"/>
    <w:link w:val="4"/>
    <w:qFormat/>
    <w:uiPriority w:val="9"/>
    <w:rPr>
      <w:rFonts w:asciiTheme="majorHAnsi" w:hAnsiTheme="majorHAnsi" w:eastAsiaTheme="majorEastAsia" w:cstheme="majorBidi"/>
      <w:b/>
      <w:bCs/>
      <w:color w:val="4F81BD" w:themeColor="accent1"/>
    </w:rPr>
  </w:style>
  <w:style w:type="character" w:customStyle="1" w:styleId="20">
    <w:name w:val="Heading 4 Char"/>
    <w:basedOn w:val="6"/>
    <w:link w:val="5"/>
    <w:qFormat/>
    <w:uiPriority w:val="9"/>
    <w:rPr>
      <w:rFonts w:asciiTheme="majorHAnsi" w:hAnsiTheme="majorHAnsi" w:eastAsiaTheme="majorEastAsia" w:cstheme="majorBidi"/>
      <w:b/>
      <w:bCs/>
      <w:i/>
      <w:iCs/>
      <w:color w:val="4F81BD" w:themeColor="accent1"/>
    </w:rPr>
  </w:style>
  <w:style w:type="character" w:customStyle="1" w:styleId="21">
    <w:name w:val="Subtitle Char"/>
    <w:basedOn w:val="6"/>
    <w:link w:val="14"/>
    <w:qFormat/>
    <w:uiPriority w:val="11"/>
    <w:rPr>
      <w:rFonts w:asciiTheme="majorHAnsi" w:hAnsiTheme="majorHAnsi" w:eastAsiaTheme="majorEastAsia" w:cstheme="majorBidi"/>
      <w:i/>
      <w:iCs/>
      <w:color w:val="4F81BD" w:themeColor="accent1"/>
      <w:spacing w:val="15"/>
      <w:sz w:val="24"/>
      <w:szCs w:val="24"/>
    </w:rPr>
  </w:style>
  <w:style w:type="character" w:customStyle="1" w:styleId="22">
    <w:name w:val="Title Char"/>
    <w:basedOn w:val="6"/>
    <w:link w:val="13"/>
    <w:qFormat/>
    <w:uiPriority w:val="10"/>
    <w:rPr>
      <w:rFonts w:asciiTheme="majorHAnsi" w:hAnsiTheme="majorHAnsi" w:eastAsiaTheme="majorEastAsia" w:cstheme="majorBidi"/>
      <w:color w:val="17365D" w:themeColor="text2" w:themeShade="BF"/>
      <w:spacing w:val="5"/>
      <w:kern w:val="28"/>
      <w:sz w:val="52"/>
      <w:szCs w:val="5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50</Pages>
  <TotalTime>1</TotalTime>
  <ScaleCrop>false</ScaleCrop>
  <LinksUpToDate>false</LinksUpToDate>
  <Application>WPS Office_12.2.0.22549_F1E327BC-269C-435d-A152-05C5408002CA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2025-10-12T18:42:51Z</dcterms:created>
  <dc:creator>PC</dc:creator>
  <cp:lastModifiedBy>PC</cp:lastModifiedBy>
  <dcterms:modified xsi:type="dcterms:W3CDTF">2025-10-12T18:45:06Z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41BBF334933B4509B489685C6100FAB4_13</vt:lpwstr>
  </property>
</Properties>
</file>